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F77" w:rsidRPr="00B35298" w:rsidRDefault="00496619" w:rsidP="003A12D4">
      <w:pPr>
        <w:pStyle w:val="normal0"/>
        <w:jc w:val="center"/>
        <w:rPr>
          <w:rFonts w:ascii="Times New Roman" w:eastAsia="Times New Roman" w:hAnsi="Times New Roman" w:cs="Times New Roman"/>
          <w:b/>
          <w:sz w:val="28"/>
          <w:lang w:val="en-US"/>
        </w:rPr>
      </w:pPr>
      <w:r>
        <w:rPr>
          <w:rFonts w:ascii="Times New Roman" w:eastAsia="Times New Roman" w:hAnsi="Times New Roman" w:cs="Times New Roman"/>
          <w:b/>
          <w:sz w:val="28"/>
          <w:lang w:val="en-US"/>
        </w:rPr>
        <w:t>CASE SUMMARIES – 2014-2015 BLUE BOOK - STOA</w:t>
      </w:r>
    </w:p>
    <w:p w:rsidR="006542CD" w:rsidRDefault="006542CD" w:rsidP="006542CD">
      <w:pPr>
        <w:pStyle w:val="Contention"/>
      </w:pPr>
    </w:p>
    <w:p w:rsidR="000638D0" w:rsidRDefault="000638D0" w:rsidP="000638D0">
      <w:pPr>
        <w:pStyle w:val="Contention"/>
      </w:pPr>
      <w:r w:rsidRPr="000638D0">
        <w:t xml:space="preserve">01 </w:t>
      </w:r>
      <w:r>
        <w:t>–</w:t>
      </w:r>
      <w:r w:rsidRPr="000638D0">
        <w:t xml:space="preserve"> </w:t>
      </w:r>
      <w:r>
        <w:t>THE NAKED EYE</w:t>
      </w:r>
      <w:r w:rsidRPr="000638D0">
        <w:t xml:space="preserve">: </w:t>
      </w:r>
      <w:r>
        <w:t>THE CASE FOR REFORMING AIRPORT BODY SCANNERS</w:t>
      </w:r>
    </w:p>
    <w:p w:rsidR="007E509E" w:rsidRDefault="000638D0" w:rsidP="000638D0">
      <w:pPr>
        <w:pStyle w:val="Evidence"/>
      </w:pPr>
      <w:r>
        <w:t xml:space="preserve">   If you’ve gotten onto a commercial airplane at any airport recently, you know that there </w:t>
      </w:r>
      <w:proofErr w:type="gramStart"/>
      <w:r>
        <w:t>are intensive security</w:t>
      </w:r>
      <w:proofErr w:type="gramEnd"/>
      <w:r>
        <w:t xml:space="preserve"> screening procedures required before you can get to the boarding gate.  One of those procedures involves stepping into a box and allowing a full scan of your entire body to search for any concealed items.  This case argues that these searches are not only a violation of privacy, but unnecessary and counterproductive to real airport security.</w:t>
      </w:r>
      <w:r>
        <w:br/>
        <w:t xml:space="preserve">   Back in the early 1970s, when hijacking airplanes was a new fad that the government was scrambling to respond to, they installed metal detectors that could find a gun or a bomb concealed on your body.  These devices, crude by today’s standards, simply rang an alarm if metallic </w:t>
      </w:r>
      <w:r w:rsidR="00ED01F9">
        <w:t>sensors were triggered.  But terrorists have gotten smarter.  In the last 10 years, we’ve seen plots involving explosives concealed in shoes and underwear, and there’s no telling what the bad guys will think of next.  Full body scanning is the Transportation Safety Administration’s (TSA) solution for trying to find any possible contraband on US flights.  The official term for full body scanners is “Advanced Imaging Technology” (AIT).</w:t>
      </w:r>
      <w:r w:rsidR="00ED01F9">
        <w:br/>
        <w:t xml:space="preserve">   There are two major types of AIT today: backscatter and millimeter wave.  Backscatter imaging takes what looks like a black and white image of a nude body and projects it onto a screen viewed by the TSA inspector.  Millimeter wave images are not as explicit, but still show any anomalies, which can include private medical devices, prostheses, etc.  Backscatter devices have been phased out as of 2013, and replaced by millimeter wave.  This case argues that even this is too much.</w:t>
      </w:r>
      <w:r w:rsidR="00ED01F9">
        <w:br/>
        <w:t xml:space="preserve">    The idea that anyone can scan our bodies without our consent or without probable cause ought to offend our sense of freedom.  It also ought to offend our sense of morality, the fundamental problem of conscience with viewing the naked body of another person in public, outside the intimate context of marriage.   </w:t>
      </w:r>
      <w:proofErr w:type="gramStart"/>
      <w:r w:rsidR="00ED01F9">
        <w:t>And all to what benefit?</w:t>
      </w:r>
      <w:proofErr w:type="gramEnd"/>
      <w:r w:rsidR="00ED01F9">
        <w:t xml:space="preserve">  TSA has never claimed that AIT has ever caught a single terrorist.  Some experts even believe that the number of false alerts generated by AIT reduces security rather than enhances it, by wasting time and distracting TSA agents away from real threats.</w:t>
      </w:r>
      <w:r w:rsidR="007E509E">
        <w:t xml:space="preserve">  AIT should only be used when there is some probable cause to believe a passenger is concealing something or is a threat to airplane security.</w:t>
      </w:r>
      <w:r w:rsidR="007E509E">
        <w:br/>
        <w:t xml:space="preserve">   Negatives will argue that the new scanners are nothing but a cartoon image, not a naked body, so there’s no embarrassing privacy violation.  And the alternative is worse:  In many cases, without AIT, the TSA has to resort to physical pat-downs, involving grabbing and groping the passenger.  That’s much worse than a 3 second </w:t>
      </w:r>
      <w:r w:rsidR="008D408D">
        <w:t>scan</w:t>
      </w:r>
      <w:r w:rsidR="007E509E">
        <w:t xml:space="preserve"> and looking at a black outline of a cartoon image of a body.  Ultimately, reducing airport security will open doors to terrorists, putting us all at higher risk.</w:t>
      </w:r>
    </w:p>
    <w:p w:rsidR="00D11FF3" w:rsidRDefault="00D11FF3" w:rsidP="00D11FF3">
      <w:pPr>
        <w:pStyle w:val="Contention"/>
      </w:pPr>
      <w:r>
        <w:t>02 – A CAPITAL IDEA:  THE CASE FOR INCREASED GPS MONITORING IN THE DISTRICT OF COLUMBIA JUSTICE SYSTEM</w:t>
      </w:r>
    </w:p>
    <w:p w:rsidR="00C92A67" w:rsidRDefault="00D11FF3" w:rsidP="00D11FF3">
      <w:pPr>
        <w:pStyle w:val="Evidence"/>
      </w:pPr>
      <w:r>
        <w:t xml:space="preserve">   “</w:t>
      </w:r>
      <w:r w:rsidRPr="00D11FF3">
        <w:t>Electronic Surveillance</w:t>
      </w:r>
      <w:r>
        <w:t>”</w:t>
      </w:r>
      <w:r w:rsidRPr="00D11FF3">
        <w:t xml:space="preserve"> is defined in the literature by the US </w:t>
      </w:r>
      <w:proofErr w:type="spellStart"/>
      <w:r w:rsidRPr="00D11FF3">
        <w:t>Dept</w:t>
      </w:r>
      <w:proofErr w:type="spellEnd"/>
      <w:r w:rsidRPr="00D11FF3">
        <w:t xml:space="preserve"> of Justice to include electronic monitoring </w:t>
      </w:r>
      <w:r>
        <w:t xml:space="preserve">(EM) </w:t>
      </w:r>
      <w:r w:rsidRPr="00D11FF3">
        <w:t>of prisoners</w:t>
      </w:r>
      <w:r>
        <w:t xml:space="preserve">, which opens up numerous cases for Affirmatives under this year’s resolution.  Individuals arrested but not yet tried nor convicted (defendants), as well as convicted offenders who are in the community on probation or parole, are sometimes put on electronic bracelets that report their location to staff at the correctional system.  </w:t>
      </w:r>
      <w:r>
        <w:br/>
        <w:t xml:space="preserve">   A recent study conducted specifically for the District of Columbia analyzed the</w:t>
      </w:r>
      <w:r w:rsidR="00876266">
        <w:t xml:space="preserve"> potential</w:t>
      </w:r>
      <w:r>
        <w:t xml:space="preserve"> costs and benefits of increasing the usage of EM on defendants, parolees and probationers in the DC justice system.  It found that large increases in EM usage would have a beneficial effect on reducing recidivism (returning to crime), victimization in the community, and the risk of absconding (bad guys skipping town for parts unknown).  </w:t>
      </w:r>
      <w:r>
        <w:br/>
        <w:t xml:space="preserve">   This plan implements the recommendations by having Congress pass a law allocating funding and a mandate for DC to increase EM usage in its correctional system.  Congress can do this because DC is under the direct legislative fiat power of Congress according to the Constitution, Article I Section 8. (It would not be able to directly fiat this plan in the States.)</w:t>
      </w:r>
      <w:r w:rsidR="00CB3DDB">
        <w:t xml:space="preserve">  The organization that runs DC’s correctional system and that would use the EM is a federal agency, already funded by and accountable to Congress.</w:t>
      </w:r>
      <w:r>
        <w:br/>
        <w:t xml:space="preserve">    </w:t>
      </w:r>
      <w:r w:rsidR="00FA59E5">
        <w:t xml:space="preserve">Negatives will argue that GPS tracking of offenders is ineffective.  It doesn’t do anything to reform them and it wastes a lot of officials’ time on false alerts.  It also makes integration back into the community for offenders trying to go straight, since it’s hard to hold down a job when you have to keep stopping every time there’s a problem with the bracelet not tracking correctly.   </w:t>
      </w:r>
      <w:r w:rsidR="00C92A67">
        <w:br/>
      </w:r>
    </w:p>
    <w:p w:rsidR="0056340B" w:rsidRDefault="0056340B" w:rsidP="0056340B">
      <w:pPr>
        <w:pStyle w:val="Contention"/>
      </w:pPr>
      <w:r>
        <w:lastRenderedPageBreak/>
        <w:t>03 - GAME OF DRONES: THE CASE FOR REFORMING DOMESTIC DRONE USE</w:t>
      </w:r>
    </w:p>
    <w:p w:rsidR="0056340B" w:rsidRDefault="00CB3DDB" w:rsidP="0056340B">
      <w:pPr>
        <w:pStyle w:val="Evidence"/>
      </w:pPr>
      <w:r>
        <w:rPr>
          <w:rFonts w:eastAsia="Arial Unicode MS" w:hAnsi="Arial Unicode MS" w:cs="Arial Unicode MS"/>
        </w:rPr>
        <w:t xml:space="preserve">   </w:t>
      </w:r>
      <w:r w:rsidR="0056340B">
        <w:rPr>
          <w:rFonts w:eastAsia="Arial Unicode MS" w:hAnsi="Arial Unicode MS" w:cs="Arial Unicode MS"/>
        </w:rPr>
        <w:t xml:space="preserve">Drones have become </w:t>
      </w:r>
      <w:proofErr w:type="gramStart"/>
      <w:r w:rsidR="0056340B">
        <w:rPr>
          <w:rFonts w:eastAsia="Arial Unicode MS" w:hAnsi="Arial Unicode MS" w:cs="Arial Unicode MS"/>
        </w:rPr>
        <w:t>well-known</w:t>
      </w:r>
      <w:proofErr w:type="gramEnd"/>
      <w:r w:rsidR="0056340B">
        <w:rPr>
          <w:rFonts w:eastAsia="Arial Unicode MS" w:hAnsi="Arial Unicode MS" w:cs="Arial Unicode MS"/>
        </w:rPr>
        <w:t xml:space="preserve"> in the last few years as a weapon of foreign warfare.  But they are breaking out into a new market. Domestic drone surveillance is on the rise, and with it comes the potential for government abuse of its power. Without the proper restrictions, state surveillance via this expanding area of technology threatens both individual privacy and civil liberty. Regulatory reform is imperative to prevent the government from gaining further control in the name of security.</w:t>
      </w:r>
      <w:r>
        <w:rPr>
          <w:rFonts w:eastAsia="Arial Unicode MS" w:hAnsi="Arial Unicode MS" w:cs="Arial Unicode MS"/>
        </w:rPr>
        <w:br/>
        <w:t xml:space="preserve">   </w:t>
      </w:r>
      <w:r w:rsidR="0056340B">
        <w:t>The FAA is on track to expand the integration of drones in to domestic US airspace in 2015.  The result will be a dramatic increase in the use of drones for lots of things, most notably law enforcement and surveillance.  Courts have ruled that US citizens have no expectation of privacy in things that are publically visible.  Since the airspace above your house is open to the public, under current law drones will have open season on viewing everyone and everything they can.  The results will be massive privacy violations and government abuse of power.</w:t>
      </w:r>
      <w:r w:rsidR="00DC6108">
        <w:br/>
        <w:t xml:space="preserve">   </w:t>
      </w:r>
      <w:r w:rsidR="0056340B">
        <w:t xml:space="preserve">This plan proposes to solve this emerging threat by passing a federal version of a bill in the Florida state legislature that requires search warrants for drone surveillance except in cases of immediate danger to public safety, or to apprehend a fleeing suspect.  </w:t>
      </w:r>
      <w:r w:rsidR="00DC6108">
        <w:br/>
        <w:t xml:space="preserve">   </w:t>
      </w:r>
      <w:r w:rsidR="0056340B">
        <w:t>Negatives will argue that the drone threat to privacy is exaggerated.  Most domestic drones coming to our future will be used for agriculture and other benign purposes.  Scaring the public by spreading fear of drones will block all the good benefits they could bring.</w:t>
      </w:r>
    </w:p>
    <w:p w:rsidR="0056340B" w:rsidRDefault="00DC6108" w:rsidP="00DC6108">
      <w:pPr>
        <w:pStyle w:val="Contention"/>
      </w:pPr>
      <w:bookmarkStart w:id="0" w:name="_GoBack"/>
      <w:r>
        <w:t>04 – I’VE GOT A SECRET:  THE CASE FOR E.C.P.A. SECRECY REFORM</w:t>
      </w:r>
    </w:p>
    <w:p w:rsidR="006714ED" w:rsidRDefault="00DC6108" w:rsidP="00DC6108">
      <w:pPr>
        <w:pStyle w:val="Evidence"/>
      </w:pPr>
      <w:r>
        <w:t xml:space="preserve">   The Electronic Communications Privacy Act of 1986 contains a lot of outdated regulations on government collection of our </w:t>
      </w:r>
      <w:proofErr w:type="gramStart"/>
      <w:r>
        <w:t>internet</w:t>
      </w:r>
      <w:proofErr w:type="gramEnd"/>
      <w:r>
        <w:t xml:space="preserve"> data.  </w:t>
      </w:r>
      <w:r w:rsidR="00FD6B94">
        <w:t>There are over 30,000 electronic surveillance events per year where the government gets hold of our electronic communications, and the court records are almost always sealed.  There’s no judicial accountability, no chance to appeal, and most of the time you might never even know your materials were searched.  But that’s not how our system is supposed to work:  Secret court decisions and secret searches are like something out of Kafka’s “THE TRIAL,” or the old Soviet system.</w:t>
      </w:r>
      <w:r w:rsidR="00FD6B94">
        <w:br/>
        <w:t xml:space="preserve">   This plan does not raise standards for searching nor does it block searches (that’s the Email Privacy Act case, see below).  Instead</w:t>
      </w:r>
      <w:proofErr w:type="gramStart"/>
      <w:r w:rsidR="00FD6B94">
        <w:t>,   this</w:t>
      </w:r>
      <w:proofErr w:type="gramEnd"/>
      <w:r w:rsidR="00FD6B94">
        <w:t xml:space="preserve"> case opens the windows and lets in some sunshine and transparency on government ECPA search orders.  It opens up ECPA searches to appellate court review and restores our constitutional rights to information about government activities.  It also ensures that ECPA searches take place with adequate oversight, and not behind closed doors as they do now.</w:t>
      </w:r>
      <w:r w:rsidR="006714ED">
        <w:t xml:space="preserve">  It does this by ending the automatic sealing of ECPA search orders that is routinely done by federal judges in the status quo.</w:t>
      </w:r>
      <w:r w:rsidR="006714ED">
        <w:br/>
        <w:t xml:space="preserve">   Negatives will argue that the real solution is to work out privacy arrangements in the marketplace between consumers and providers of </w:t>
      </w:r>
      <w:proofErr w:type="gramStart"/>
      <w:r w:rsidR="006714ED">
        <w:t>internet</w:t>
      </w:r>
      <w:proofErr w:type="gramEnd"/>
      <w:r w:rsidR="006714ED">
        <w:t xml:space="preserve"> communications.  Companies can already encrypt or protect the data given to them by customers, if they choose to, so it’s up to consumers to choose companies who do so, to reward them in the marketplace.  In addition, consumers have misplaced expectations of privacy if they think the data they hand over to someone else (like on an email server or cloud storage) still remains private.  It has been long settled law that anything you hand over to someone else stops being private, and everyone should know that by now.  </w:t>
      </w:r>
      <w:r w:rsidR="003D48E5">
        <w:t>In addition, it could be dangerous to unseal certain court documents about electronic surveillance, since individuals named in those documents could use that information for nefarious purposes.</w:t>
      </w:r>
    </w:p>
    <w:bookmarkEnd w:id="0"/>
    <w:p w:rsidR="00496619" w:rsidRDefault="000034E3" w:rsidP="000034E3">
      <w:pPr>
        <w:pStyle w:val="Contention"/>
      </w:pPr>
      <w:r>
        <w:lastRenderedPageBreak/>
        <w:t xml:space="preserve">05 - </w:t>
      </w:r>
      <w:r w:rsidR="00496619">
        <w:t>WAIT A MINUTE MR. POSTMAN: THE CASE FOR THE EMAIL PRIVACY ACT</w:t>
      </w:r>
    </w:p>
    <w:p w:rsidR="00496619" w:rsidRDefault="00496619" w:rsidP="00496619">
      <w:pPr>
        <w:pStyle w:val="Evidence"/>
      </w:pPr>
      <w:r>
        <w:t xml:space="preserve">   Current laws regulating the federal government</w:t>
      </w:r>
      <w:r w:rsidR="000034E3">
        <w:t>’</w:t>
      </w:r>
      <w:r>
        <w:t xml:space="preserve">s access to the content of email date to 1986, when almost nobody had email.  That year, Congress passed the Electronic Communications Privacy Act (ECPA), with all good intentions, in a world that had never heard of the </w:t>
      </w:r>
      <w:proofErr w:type="gramStart"/>
      <w:r>
        <w:t>internet</w:t>
      </w:r>
      <w:proofErr w:type="gramEnd"/>
      <w:r>
        <w:t xml:space="preserve">.  Emails, what few there were, were not stored on machines at any central location </w:t>
      </w:r>
      <w:r w:rsidR="000034E3">
        <w:t>after being sent</w:t>
      </w:r>
      <w:r>
        <w:t xml:space="preserve"> to their recipients, because disk space was expensive.  Any emails left on servers unread </w:t>
      </w:r>
      <w:proofErr w:type="gramStart"/>
      <w:r>
        <w:t>were assumed to be abandoned</w:t>
      </w:r>
      <w:proofErr w:type="gramEnd"/>
      <w:r>
        <w:t>, and so no one saw any privacy violation in allowing the government to read emails on outside servers (</w:t>
      </w:r>
      <w:r w:rsidR="00FC419A">
        <w:t xml:space="preserve">i.e., </w:t>
      </w:r>
      <w:r>
        <w:t>not on your own computer) over 6 months old.</w:t>
      </w:r>
      <w:r w:rsidR="000034E3">
        <w:br/>
      </w:r>
      <w:r>
        <w:t xml:space="preserve">   How times change.  Today many email systems routinely store all emails on big servers.  The government would need a warrant to come into your home and get onto your computer to look at an email or a file on your laptop.  But if you have the same file or email stored on an </w:t>
      </w:r>
      <w:proofErr w:type="gramStart"/>
      <w:r>
        <w:t>internet</w:t>
      </w:r>
      <w:proofErr w:type="gramEnd"/>
      <w:r>
        <w:t xml:space="preserve"> service or email provider’s system, they can simply get it from them.  Contrast this open viewing of your private messages with the level of protection the same message would have if it were on paper and stored in your home.  Our “papers” are protected by the 4</w:t>
      </w:r>
      <w:r w:rsidRPr="00496619">
        <w:rPr>
          <w:vertAlign w:val="superscript"/>
        </w:rPr>
        <w:t>th</w:t>
      </w:r>
      <w:r>
        <w:t xml:space="preserve"> Amendment from unreasonable search without warrants.  But now that our “papers” are digital and online, it’s time to update the law so that 21</w:t>
      </w:r>
      <w:r w:rsidRPr="00496619">
        <w:rPr>
          <w:vertAlign w:val="superscript"/>
        </w:rPr>
        <w:t>st</w:t>
      </w:r>
      <w:r>
        <w:t xml:space="preserve"> century “papers” get the 4</w:t>
      </w:r>
      <w:r w:rsidRPr="00496619">
        <w:rPr>
          <w:vertAlign w:val="superscript"/>
        </w:rPr>
        <w:t>th</w:t>
      </w:r>
      <w:r>
        <w:t xml:space="preserve"> Amendment protections they deserve.</w:t>
      </w:r>
      <w:r w:rsidR="000034E3">
        <w:br/>
      </w:r>
      <w:r>
        <w:t xml:space="preserve">   One federal appeals court (the 6</w:t>
      </w:r>
      <w:r w:rsidRPr="00496619">
        <w:rPr>
          <w:vertAlign w:val="superscript"/>
        </w:rPr>
        <w:t>th</w:t>
      </w:r>
      <w:r>
        <w:t xml:space="preserve"> Circuit Court of Appeals) has already ruled exactly that: that the government needs a search warrant to look at emails</w:t>
      </w:r>
      <w:r w:rsidR="00FC419A">
        <w:t xml:space="preserve"> </w:t>
      </w:r>
      <w:r>
        <w:t>on a third party server.  But that ruling doesn’t apply throughout the United States (it only applies within the region of the country under the 6</w:t>
      </w:r>
      <w:r w:rsidRPr="00496619">
        <w:rPr>
          <w:vertAlign w:val="superscript"/>
        </w:rPr>
        <w:t>th</w:t>
      </w:r>
      <w:r>
        <w:t xml:space="preserve"> Circuit’s jurisdiction) and has never been tested at the Supreme Court.  Many experts say we need to pass the Email Privacy Act, </w:t>
      </w:r>
      <w:r w:rsidR="00FC419A">
        <w:t xml:space="preserve">a bill currently pending in Congress, </w:t>
      </w:r>
      <w:r>
        <w:t>which would extend the same requirement for a search warrant to email as we currently have with our paper letters and mail.</w:t>
      </w:r>
      <w:r w:rsidR="0006134F">
        <w:br/>
      </w:r>
      <w:r>
        <w:t xml:space="preserve">   </w:t>
      </w:r>
      <w:r w:rsidR="00FC419A">
        <w:t xml:space="preserve">Negatives will argue that the Email Privacy Act unnecessarily slows down investigations of terrorism and crime.  The public should know that emails stored on other people’s computers are not private, and they shouldn’t have any expectation of privacy in them.  </w:t>
      </w:r>
    </w:p>
    <w:p w:rsidR="0098140B" w:rsidRDefault="0098140B" w:rsidP="0098140B">
      <w:pPr>
        <w:pStyle w:val="Contention"/>
      </w:pPr>
      <w:r>
        <w:t>06 – BIG BROTHER IS WATCHING: THE CASE FOR THE GPS ACT</w:t>
      </w:r>
    </w:p>
    <w:p w:rsidR="0098140B" w:rsidRDefault="0098140B" w:rsidP="0098140B">
      <w:pPr>
        <w:pStyle w:val="Evidence"/>
        <w:rPr>
          <w:rFonts w:eastAsia="Calibri"/>
        </w:rPr>
      </w:pPr>
      <w:r>
        <w:rPr>
          <w:rFonts w:eastAsia="Calibri"/>
        </w:rPr>
        <w:t xml:space="preserve">    In 2012, the Supreme Court ruled in the case of Jones v. U.S. that it was unconstitutional for law enforcement to attach without a search warrant a GPS tracking device to the underside of a suspect’s car in order to track him and obtain evidence in their criminal investigation.  But law enforcement has learned that they can “use phones to get around Jones.”  Since almost everyone has a cell phone, and since cell phones constantly emit signals that connect to nearby cell phone towers, you can get almost the same result by simply getting a list of cell towers pinged by the suspect’s cell phone, or track him in real time by monitoring the cell tower information from the phone company.</w:t>
      </w:r>
      <w:r>
        <w:rPr>
          <w:rFonts w:eastAsia="Calibri"/>
        </w:rPr>
        <w:br/>
        <w:t xml:space="preserve">   Many experts argue that this circumvention is a loophole that should be closed for the same reasons as cited in the Jones decision.  A bill currently pending in Congress, the </w:t>
      </w:r>
      <w:proofErr w:type="spellStart"/>
      <w:r w:rsidRPr="002F4FDE">
        <w:rPr>
          <w:rFonts w:eastAsia="Calibri"/>
        </w:rPr>
        <w:t>Geolocation</w:t>
      </w:r>
      <w:proofErr w:type="spellEnd"/>
      <w:r w:rsidRPr="002F4FDE">
        <w:rPr>
          <w:rFonts w:eastAsia="Calibri"/>
        </w:rPr>
        <w:t xml:space="preserve"> Privacy and Surveillance</w:t>
      </w:r>
      <w:r>
        <w:rPr>
          <w:rFonts w:eastAsia="Calibri"/>
        </w:rPr>
        <w:t xml:space="preserve"> Act, would require warrants for the government to get </w:t>
      </w:r>
      <w:proofErr w:type="spellStart"/>
      <w:r>
        <w:rPr>
          <w:rFonts w:eastAsia="Calibri"/>
        </w:rPr>
        <w:t>geolocation</w:t>
      </w:r>
      <w:proofErr w:type="spellEnd"/>
      <w:r>
        <w:rPr>
          <w:rFonts w:eastAsia="Calibri"/>
        </w:rPr>
        <w:t xml:space="preserve"> information on suspects, except for certain emergency situations or with consent (e.g., if you are calling from the wilderness in need of rescue).  </w:t>
      </w:r>
      <w:r w:rsidR="00CB5FBF">
        <w:rPr>
          <w:rFonts w:eastAsia="Calibri"/>
        </w:rPr>
        <w:br/>
        <w:t xml:space="preserve">   Many of the standard Negative arguments applicable to many Affirmative cases apply to this as well.  Negatives can argue that you have no privacy right to data you turn over to third parties, like the phone company, since every cell phone user knows his location data is necessarily revealed in order to complete his call.  And they will argue as well that anything slowing down data collection will impede law enforcement and therefore increase crime.</w:t>
      </w:r>
      <w:r w:rsidR="002E66DF">
        <w:rPr>
          <w:rFonts w:eastAsia="Calibri"/>
        </w:rPr>
        <w:t xml:space="preserve">  And finally, since everyone can see you walking or driving down a street, how can your location be a secret in which you have any privacy right at all?</w:t>
      </w:r>
    </w:p>
    <w:p w:rsidR="00CB5FBF" w:rsidRDefault="00B524B9" w:rsidP="00B524B9">
      <w:pPr>
        <w:pStyle w:val="Contention"/>
      </w:pPr>
      <w:r>
        <w:lastRenderedPageBreak/>
        <w:t>07 – DOES NOT COMPUTE:  THE CASE FOR IMMIGRATION SURVEILLANCE DATABASE REFORM</w:t>
      </w:r>
    </w:p>
    <w:p w:rsidR="00B524B9" w:rsidRDefault="00B524B9" w:rsidP="00B524B9">
      <w:pPr>
        <w:pStyle w:val="Evidence"/>
      </w:pPr>
      <w:r>
        <w:t xml:space="preserve">   The status quo uses two systems of electronic surveillance (defined in this case using computers to systematically monitor people) to try to improve enforcement of the nation’s immigration laws.  The first is the NCIC, an FBI database of criminal records that recently has been receiving additional data on immigration status.  Local police officers often run a suspect or detainee’s name (for example, during a traffic stop) through the NCIC database to find out if they are wanted for anything.  The second is the Secure Communities program, a federal initiative that collects data on the immigration status of all inmates in every </w:t>
      </w:r>
      <w:r w:rsidR="00AF3D2E">
        <w:t>jail</w:t>
      </w:r>
      <w:r>
        <w:t xml:space="preserve"> in the country. </w:t>
      </w:r>
      <w:r w:rsidR="003E7EFF">
        <w:br/>
        <w:t xml:space="preserve">   </w:t>
      </w:r>
      <w:r w:rsidR="00AF3D2E">
        <w:t xml:space="preserve">This case argues that federal “outsourcing” of immigration enforcement to local agencies is a big mistake.  The NCIC database has lots of errors in </w:t>
      </w:r>
      <w:proofErr w:type="gramStart"/>
      <w:r w:rsidR="00AF3D2E">
        <w:t>it,</w:t>
      </w:r>
      <w:proofErr w:type="gramEnd"/>
      <w:r w:rsidR="00AF3D2E">
        <w:t xml:space="preserve"> so local police using it to detain people on immigration issues end up making a lot of false arrests and harassing many innocent people.  In addition, local cops are not trained in federal immigration law, so they don’t understand how to use the information properly.  The database ends up being a distraction that slows down local police work, and some of the best advocates for avoiding its use for immigration are members of local law enforcement.</w:t>
      </w:r>
      <w:r w:rsidR="00AF3D2E">
        <w:br/>
        <w:t xml:space="preserve">   </w:t>
      </w:r>
      <w:proofErr w:type="gramStart"/>
      <w:r w:rsidR="00AF3D2E">
        <w:t>The Secure Communities program is likewise criticized by many in law enforcement</w:t>
      </w:r>
      <w:proofErr w:type="gramEnd"/>
      <w:r w:rsidR="00AF3D2E">
        <w:t>.  Making local cops enforcers of immigration law makes people in immigrant communities afraid to come forward when they are witnesses or victims of crime.  Many crimes could go unsolved or unreported if the victims are afraid their spouse or relatives or neighbors will be deported during the investigation.</w:t>
      </w:r>
      <w:r w:rsidR="00AF3D2E">
        <w:br/>
        <w:t xml:space="preserve">   </w:t>
      </w:r>
      <w:r w:rsidR="003B00AF">
        <w:t>Negatives will argue that both programs are highly successful at catching illegal immigrants.  And that’s a good thing, because illegal aliens are a net drain on society’s resources.  They consume more public services than they pay for in taxes, costing honest taxpayers every year they remain here.</w:t>
      </w:r>
      <w:r w:rsidR="00A4413E">
        <w:t xml:space="preserve">  And if local law enforcement finds the data in these federal programs unhelpful to their work, they have a simple option:  just ignore it.</w:t>
      </w:r>
    </w:p>
    <w:p w:rsidR="00286D76" w:rsidRDefault="00286D76" w:rsidP="00286D76">
      <w:pPr>
        <w:pStyle w:val="Contention"/>
      </w:pPr>
      <w:r>
        <w:lastRenderedPageBreak/>
        <w:t>08 – BALL &amp; CHAIN:  THE CASE FOR REFORMING PRE-TRIAL MONITORING FOR FEDERAL DEFENDANTS</w:t>
      </w:r>
    </w:p>
    <w:p w:rsidR="00286D76" w:rsidRDefault="00286D76" w:rsidP="00286D76">
      <w:pPr>
        <w:pStyle w:val="Evidence"/>
      </w:pPr>
      <w:r>
        <w:t xml:space="preserve">   In 2013, in Syracuse NY, David </w:t>
      </w:r>
      <w:proofErr w:type="spellStart"/>
      <w:r>
        <w:t>Renz</w:t>
      </w:r>
      <w:proofErr w:type="spellEnd"/>
      <w:r>
        <w:t xml:space="preserve"> was awaiting his federal trial on child pornography charges.  He was confined to his home and hooked to an electronic monitoring device that would alert federal officials to his movements.  Or at least it would have if they had been paying attention to it.  The device set off 46 alarms as </w:t>
      </w:r>
      <w:proofErr w:type="spellStart"/>
      <w:r>
        <w:t>Renz</w:t>
      </w:r>
      <w:proofErr w:type="spellEnd"/>
      <w:r>
        <w:t xml:space="preserve"> disabled it and headed for a local shopping mall.  At the mall, </w:t>
      </w:r>
      <w:proofErr w:type="spellStart"/>
      <w:r>
        <w:t>Renz</w:t>
      </w:r>
      <w:proofErr w:type="spellEnd"/>
      <w:r>
        <w:t xml:space="preserve"> carjacked a librarian mother, killed her, and raped her young daughter.  This case argues that with the right reforms, we could substantially reduce the chances of this happening again.</w:t>
      </w:r>
      <w:r>
        <w:br/>
        <w:t xml:space="preserve">   The 2006 Adam Walsh Act was a law passed by Congress designed to </w:t>
      </w:r>
      <w:r w:rsidR="00D87BA8">
        <w:t>get tougher on</w:t>
      </w:r>
      <w:r>
        <w:t xml:space="preserve"> sex offenders.  It has a number of provisions, some of which pertain to electronic monitoring and form the foundation of two cases in this year’s Blue Book.  One of those provisions is the requirement that all federal defendants (people charged but not yet tried nor convicted</w:t>
      </w:r>
      <w:proofErr w:type="gramStart"/>
      <w:r>
        <w:t>)  in</w:t>
      </w:r>
      <w:proofErr w:type="gramEnd"/>
      <w:r>
        <w:t xml:space="preserve"> </w:t>
      </w:r>
      <w:r w:rsidR="00936CFB">
        <w:t xml:space="preserve">federal </w:t>
      </w:r>
      <w:r>
        <w:t>sex offense cases involving children must have electronic monitoring as a condition of bail if bail is granted.  No other class of federal crimes has this provision</w:t>
      </w:r>
      <w:proofErr w:type="gramStart"/>
      <w:r>
        <w:t>:   If</w:t>
      </w:r>
      <w:proofErr w:type="gramEnd"/>
      <w:r>
        <w:t xml:space="preserve"> you robbed a bank, you could be let out on bail while you await trial, without monitoring.  But if you </w:t>
      </w:r>
      <w:r w:rsidR="00936CFB">
        <w:t>were in possession of</w:t>
      </w:r>
      <w:r>
        <w:t xml:space="preserve"> child pornography, you would be required to wear a monitoring bracelet in addition to putting up the bail money.  That was the situation with David </w:t>
      </w:r>
      <w:proofErr w:type="spellStart"/>
      <w:r>
        <w:t>Renz</w:t>
      </w:r>
      <w:proofErr w:type="spellEnd"/>
      <w:r>
        <w:t>.</w:t>
      </w:r>
      <w:r>
        <w:br/>
        <w:t xml:space="preserve">    There are two basic problems with electronic monitoring</w:t>
      </w:r>
      <w:r w:rsidR="00D26264">
        <w:t xml:space="preserve"> (EM)</w:t>
      </w:r>
      <w:r>
        <w:t xml:space="preserve"> of defendants in federal Walsh Act cases.  First, the federal officials who monitor the data from the bracelets are not able to do it effectively (witness what happened with </w:t>
      </w:r>
      <w:proofErr w:type="spellStart"/>
      <w:r>
        <w:t>Renz</w:t>
      </w:r>
      <w:proofErr w:type="spellEnd"/>
      <w:r>
        <w:t xml:space="preserve">).  They’re overloaded with too many cases and they don’t have the right procedures.  </w:t>
      </w:r>
      <w:r w:rsidR="00D10675">
        <w:t xml:space="preserve"> Second, there are multiple constitutional issues with requiring this additional condition for setting bail.  </w:t>
      </w:r>
      <w:r w:rsidR="00D10675">
        <w:br/>
        <w:t xml:space="preserve">   Congress can solve these problems.  First, they need to pass HR 3669, the Federal Probation System Reform Act, which would set standards for monitoring defendants and establish some oversight in the office of the Inspector General to investigate and audit the officials doing the monitoring.</w:t>
      </w:r>
      <w:r w:rsidR="00D10675">
        <w:br/>
        <w:t xml:space="preserve">   Second, Congress can do what many legal experts have urged:  Amend the Walsh Act to restore discretion to federal judges in setting pre-trial bail conditions.  Electronic monitoring would no longer be mandatory for all defendants, but only used for those determined by the judge to be high-risk.  This would reduce the excess workload and bring the practice back into compliance with the Constitution.</w:t>
      </w:r>
      <w:r w:rsidR="00D10675">
        <w:br/>
        <w:t xml:space="preserve">   </w:t>
      </w:r>
      <w:r w:rsidR="00D26264">
        <w:t xml:space="preserve">Negatives will argue that any reduction in electronic monitoring would be a bad idea.  EM is so effective at reducing the risk of re-offending that the danger to the community easily justifies maintaining it in all cases.  The </w:t>
      </w:r>
      <w:proofErr w:type="spellStart"/>
      <w:r w:rsidR="00D26264">
        <w:t>Renz</w:t>
      </w:r>
      <w:proofErr w:type="spellEnd"/>
      <w:r w:rsidR="00D26264">
        <w:t xml:space="preserve"> case was an exceptional situation and the officers involved have learned their lesson and reformed their procedures.  And other legal experts have looked at the constitutional issues of Walsh Act monitoring of defendants and found no constitutional problem with it at all.</w:t>
      </w:r>
    </w:p>
    <w:p w:rsidR="00C50371" w:rsidRDefault="00C50371" w:rsidP="00C50371">
      <w:pPr>
        <w:pStyle w:val="Contention"/>
      </w:pPr>
      <w:r>
        <w:t>09 – SEEING RED:  THE CASE AGAINST RED LIGHT CAMERAS</w:t>
      </w:r>
    </w:p>
    <w:p w:rsidR="00C50371" w:rsidRDefault="00C50371" w:rsidP="00C50371">
      <w:pPr>
        <w:pStyle w:val="Evidence"/>
      </w:pPr>
      <w:r>
        <w:t xml:space="preserve">   Red light cameras (RLCs) are in common usage in many states, the District of Columbia and the U.S. Virgin Islands.   While many believe they make the public safer, this case argues that they actually backfire and make the public less safe.  Drivers afraid of getting ticketed are more likely to slam on their brakes and create a rear-end crash, thus resulting in a net increase in accidents at intersections equipped with RLCs.  On top of that, they violate at least two amendments in the Bill of Rights:  the 5</w:t>
      </w:r>
      <w:r w:rsidRPr="00C50371">
        <w:rPr>
          <w:vertAlign w:val="superscript"/>
        </w:rPr>
        <w:t>th</w:t>
      </w:r>
      <w:r>
        <w:t xml:space="preserve"> Amendment presumption of innocence (the owner of the car gets a ticket, not the driver) and the 6</w:t>
      </w:r>
      <w:r w:rsidRPr="00C50371">
        <w:rPr>
          <w:vertAlign w:val="superscript"/>
        </w:rPr>
        <w:t>th</w:t>
      </w:r>
      <w:r>
        <w:t xml:space="preserve"> Amendment right to be confronted with the witnesses against the accused (the private companies that own the cameras never send representatives to appear in court to testify).  </w:t>
      </w:r>
      <w:r>
        <w:br/>
        <w:t xml:space="preserve">   Solving for these problems is tricky.  The federal government cannot just fiat that states and cities stop using them, since those are local problems managed under the 10</w:t>
      </w:r>
      <w:r w:rsidRPr="00C50371">
        <w:rPr>
          <w:vertAlign w:val="superscript"/>
        </w:rPr>
        <w:t>th</w:t>
      </w:r>
      <w:r>
        <w:t xml:space="preserve"> Amendment by the States.  Congress does have constitutional fiat power over the District of Columbia (Article I Section 8) and the Virgin Islands (Article VI), so it can vote that these jurisdictions stop using them, and the plan does that.  But</w:t>
      </w:r>
      <w:r w:rsidR="00023B80">
        <w:t xml:space="preserve"> for everyone else,</w:t>
      </w:r>
      <w:r>
        <w:t xml:space="preserve"> the federal government has one other option: a federal court ruling on violations of the federal constitution.  RLC tickets get appealed all the time, but thus far the federal courts have rejected constitutional challenges.  This Affirmative plan fiats that from now on federal courts will rule that RLCs violate the federal constitution, which will set legal precedent that will end them for good.</w:t>
      </w:r>
      <w:r>
        <w:br/>
        <w:t xml:space="preserve">   </w:t>
      </w:r>
      <w:r w:rsidR="00023B80">
        <w:t>This debate will be to a large extent an evidence battle of various studies showing that RLCs do or do not improve safety.  Both sides can present multiples studies that have reached opposite conclusions.  Negatives will also argue that courts have already looked at the constitutional issues and found that RLCs don’t violate anyone’s constitutional rights.</w:t>
      </w:r>
    </w:p>
    <w:p w:rsidR="005B5522" w:rsidRPr="00B35298" w:rsidRDefault="00CB3DDB" w:rsidP="005B5522">
      <w:pPr>
        <w:pStyle w:val="Contention"/>
      </w:pPr>
      <w:r>
        <w:lastRenderedPageBreak/>
        <w:t xml:space="preserve">10 - </w:t>
      </w:r>
      <w:r w:rsidR="005B5522">
        <w:t>HERE, THERE AND EVERYWHERE: THE CASE FOR ROVING WIRETAP REFORMS</w:t>
      </w:r>
    </w:p>
    <w:p w:rsidR="005B5522" w:rsidRDefault="00A26B11" w:rsidP="00496619">
      <w:pPr>
        <w:pStyle w:val="Evidence"/>
      </w:pPr>
      <w:r>
        <w:t>Wiretapping can be a necessary and effective part of law enforcement’s investigation of both ordinary crime and foreign intelligence or terrorism activity.  Federal laws for wiretap investigation of ordinary crime come with careful safeguards to protect uninvolved members of the public from privacy violations.  But this case argues that wiretapping surveillance of foreign activity in the United States is sadly lacking these necessary safeguards.</w:t>
      </w:r>
    </w:p>
    <w:p w:rsidR="00A26B11" w:rsidRDefault="00A26B11" w:rsidP="00496619">
      <w:pPr>
        <w:pStyle w:val="Evidence"/>
      </w:pPr>
      <w:r>
        <w:t xml:space="preserve">A “Roving Wiretap” is a surveillance technique that normally consists of monitoring all the phones that a criminal suspect might be apt to use during the times he is likely to be using them.  It’s a step forward from the old wiretaps that only monitored one phone based on the fact that these days it’s easy to switch between cell phones, “burn” phones, etc., and criminals can easily do this to avoid surveillance.   </w:t>
      </w:r>
    </w:p>
    <w:p w:rsidR="00A26B11" w:rsidRDefault="00A26B11" w:rsidP="00496619">
      <w:pPr>
        <w:pStyle w:val="Evidence"/>
      </w:pPr>
      <w:r>
        <w:t xml:space="preserve">When agents monitor a criminal suspect in this fashion, the surveillance is known as a “Title III” wiretap, and they have to get a warrant authorized by a court in which they name the suspect they are investigating.  But when the investigation involves foreign </w:t>
      </w:r>
      <w:proofErr w:type="gramStart"/>
      <w:r>
        <w:t>agents  or</w:t>
      </w:r>
      <w:proofErr w:type="gramEnd"/>
      <w:r>
        <w:t xml:space="preserve"> suspected terrorists, a different set of rules applies.  In that case, federal agents will use FISA (the Foreign Intelligence Surveillance Act) to get a court to authorize roving wiretap surveillance.  The standards for obtaining a warrant and conducting roving wiretap surveillance under FISA are lower than under Title III.  With FISA, they don’t have to name the individual they are monitoring.  And agents don’t have to use safeguards to only listen in when the suspect(s) are likely to be there.  It means they are far more likely under a FISA roving wiretap to pick up many unintended conversations from many innocent people, without the Title III safeguards, opening the door to widespread privacy violations.  This case argues that Congress should make the Title III safeguards apply to FISA roving wiretaps.</w:t>
      </w:r>
    </w:p>
    <w:p w:rsidR="00A26B11" w:rsidRDefault="00460CE1" w:rsidP="00496619">
      <w:pPr>
        <w:pStyle w:val="Evidence"/>
      </w:pPr>
      <w:r>
        <w:t xml:space="preserve">Negatives will argue that FISA already has plenty of safeguards and that the </w:t>
      </w:r>
      <w:proofErr w:type="gramStart"/>
      <w:r>
        <w:t>risks of bystanders being victimized by privacy invasion is</w:t>
      </w:r>
      <w:proofErr w:type="gramEnd"/>
      <w:r>
        <w:t xml:space="preserve"> quite low.  And slowing down federal investigations of foreign spying or terrorism could have big impacts if some nefarious plot goes undetected.</w:t>
      </w:r>
    </w:p>
    <w:p w:rsidR="00CB3DDB" w:rsidRDefault="00CB3DDB" w:rsidP="00CB3DDB">
      <w:pPr>
        <w:pStyle w:val="Contention"/>
      </w:pPr>
      <w:r>
        <w:t>11 – PHONE HOME: THE CASE FOR SETI (Search for Extra-Terrestrial Intelligence)</w:t>
      </w:r>
    </w:p>
    <w:p w:rsidR="009011D1" w:rsidRDefault="00CB3DDB" w:rsidP="00CB3DDB">
      <w:pPr>
        <w:pStyle w:val="Evidence"/>
      </w:pPr>
      <w:r>
        <w:t xml:space="preserve">   The</w:t>
      </w:r>
      <w:r w:rsidR="009011D1">
        <w:t xml:space="preserve"> resolution’s reference to “electronic surveillance” doesn’t have an object.  </w:t>
      </w:r>
      <w:proofErr w:type="gramStart"/>
      <w:r w:rsidR="009011D1">
        <w:t>Surveillance of what?</w:t>
      </w:r>
      <w:proofErr w:type="gramEnd"/>
      <w:r w:rsidR="009011D1">
        <w:t xml:space="preserve">  The literature contains reference to electronic surveillance of the heavens using radio telescopes, searching the stars and planets for structured signals that would indicate an intelligent sender.  The US</w:t>
      </w:r>
      <w:r>
        <w:t xml:space="preserve"> federal government hasn’t</w:t>
      </w:r>
      <w:r w:rsidR="009011D1">
        <w:t xml:space="preserve"> funded the search for extra-terrestrial intelligence (SETI) in over 20 years.  </w:t>
      </w:r>
      <w:r w:rsidR="009011D1">
        <w:br/>
        <w:t xml:space="preserve">   SETI doesn’t cost much, and the benefits would be civilization-changing if evidence of alien signals were found.  It would be a great investment to restart this project and find out all we can about the universe, including whether there are any other intelligent created beings out there.  The Bible doesn’t rule in nor rule out the possibility, leaving it up to us to wonder.</w:t>
      </w:r>
      <w:r w:rsidR="009011D1">
        <w:br/>
        <w:t xml:space="preserve">   Negatives will argue that the vast distances involved require hundreds or thousands of years for signals to travel at the speed of light between stars, making inter-civilization communication impractical or impossible.  Even if ET life did exist, contacting it would be a bad thing.  In any case, SETI is a waste of money that could be better spent on something else, or just reducing the mammoth federal debt.</w:t>
      </w:r>
    </w:p>
    <w:p w:rsidR="00EE6C93" w:rsidRDefault="009011D1" w:rsidP="009011D1">
      <w:pPr>
        <w:pStyle w:val="Contention"/>
      </w:pPr>
      <w:r>
        <w:lastRenderedPageBreak/>
        <w:t xml:space="preserve">12 </w:t>
      </w:r>
      <w:r w:rsidR="00EE6C93">
        <w:t>–</w:t>
      </w:r>
      <w:r>
        <w:t xml:space="preserve"> </w:t>
      </w:r>
      <w:r w:rsidR="00EE6C93">
        <w:t>BALL &amp; CHAIN II:  THE CASE FOR REFORMING SEX OFFENDER GPS TRACKING</w:t>
      </w:r>
    </w:p>
    <w:p w:rsidR="00F6370B" w:rsidRDefault="00EE6C93" w:rsidP="00EE6C93">
      <w:pPr>
        <w:pStyle w:val="Evidence"/>
      </w:pPr>
      <w:r>
        <w:t xml:space="preserve">   The case above about reforming federal defendant monitoring under the Walsh Act is distinct from this case.  </w:t>
      </w:r>
      <w:r w:rsidR="00F17B6F">
        <w:t xml:space="preserve">While the former case is about federal pre-trial defendants, this case is also about the Walsh Act but focuses on post-conviction offenders in the States’ justice system (not federal).  The case argues that the federal Walsh Act is incentivizing the States to carry out bad policies with regard to electronic monitoring of sex offenders after they are released from prison.  </w:t>
      </w:r>
      <w:r w:rsidR="00F17B6F">
        <w:br/>
        <w:t xml:space="preserve">   The federal government cannot fiat specific state correctional policies, but they can give incentives to states if they follow policies desired by Congress.  Federal courts can also issue rulings that force states to change their behavior if they are violating the federal constitution.  This case deals with both of these avenues of reform.</w:t>
      </w:r>
      <w:r w:rsidR="00F17B6F">
        <w:br/>
        <w:t xml:space="preserve">   The federal Walsh Act tells the states to do mandatory post-release monitoring of all sex offenders. If they don’t comply, they </w:t>
      </w:r>
      <w:proofErr w:type="gramStart"/>
      <w:r w:rsidR="00F17B6F">
        <w:t>lose  percentage</w:t>
      </w:r>
      <w:proofErr w:type="gramEnd"/>
      <w:r w:rsidR="00F17B6F">
        <w:t xml:space="preserve"> of federal grants to their state justice system.  States do various amounts of mandatory EM on former sex offenders:  from none to mandatory lifetime monitoring.  This case argues that the federal government should stop telling the states to </w:t>
      </w:r>
      <w:r w:rsidR="00C266DB">
        <w:t>do it, and the federal courts should issue rulings to safeguard constitutional rights.</w:t>
      </w:r>
      <w:r w:rsidR="00C266DB">
        <w:br/>
        <w:t xml:space="preserve">   EM is not that effective at its stated goal, in part because it’s overused.  Most offenders don’t need it, and putting it on all of them just overloads the monitoring officials and wastes money.  In addition, mandatory monitoring without a court review to determine whether it is needed arguably violates the constitutional rights of the offender, according to many legal experts, including a member of the South Carolina State Supreme Court.</w:t>
      </w:r>
      <w:r w:rsidR="00F6370B">
        <w:t xml:space="preserve">  We need to do risk evaluations to determine who really needs EM, and then change how EM works so that offenders are only monitored based on their presence in forbidden zones, rather than invading the privacy of their homes with continual monitoring.</w:t>
      </w:r>
      <w:r w:rsidR="00C266DB">
        <w:br/>
        <w:t xml:space="preserve">   Negatives will argue that EM is highly effective, not that expensive, and not harmful to the rights of offenders. </w:t>
      </w:r>
      <w:r w:rsidR="009330A8">
        <w:t>They’ll also argue that there are no reliable risk evaluations, so we could easily be letting out really bad people with no monitoring.</w:t>
      </w:r>
      <w:r w:rsidR="00C266DB">
        <w:t xml:space="preserve">  The big improvements in measured behavior </w:t>
      </w:r>
      <w:r w:rsidR="009330A8">
        <w:t xml:space="preserve">of monitored offenders </w:t>
      </w:r>
      <w:proofErr w:type="spellStart"/>
      <w:r w:rsidR="009330A8">
        <w:t>justifiy</w:t>
      </w:r>
      <w:proofErr w:type="spellEnd"/>
      <w:r w:rsidR="00C266DB">
        <w:t xml:space="preserve"> EM, and the improved safety of the community justifies the small inconvenience to offenders convicted of awful crimes.</w:t>
      </w:r>
    </w:p>
    <w:p w:rsidR="007A5879" w:rsidRDefault="007A5879" w:rsidP="007A5879">
      <w:pPr>
        <w:pStyle w:val="Contention"/>
      </w:pPr>
      <w:r>
        <w:t>13 – I ALWAYS FEEL LIKE SOMEBODY’S WATCHING ME: THE CASE FOR THE USA FREEDOM ACT</w:t>
      </w:r>
      <w:r w:rsidR="00445C4D">
        <w:t xml:space="preserve"> S.2685</w:t>
      </w:r>
    </w:p>
    <w:p w:rsidR="00CB3DDB" w:rsidRDefault="007A5879" w:rsidP="007A5879">
      <w:pPr>
        <w:pStyle w:val="Evidence"/>
      </w:pPr>
      <w:r>
        <w:t xml:space="preserve">   Former National Security Agency (NSA) contractor Edward Snowden’s recent revelations of massive Agency spying on American citizens sent shock waves through society.  Bills have been proposed in Congress to rein in the massive, unwarranted investigation of Americans’ private communications and this </w:t>
      </w:r>
      <w:r w:rsidR="00655C25">
        <w:t>plan</w:t>
      </w:r>
      <w:r>
        <w:t xml:space="preserve"> enacts one of them.</w:t>
      </w:r>
      <w:r w:rsidR="00445C4D">
        <w:t xml:space="preserve">  Americans are disturbed to learn the government may be spying on their communications, and American tech businesses are losing customers as they go to foreign </w:t>
      </w:r>
      <w:r w:rsidR="00655C25">
        <w:t>competitors</w:t>
      </w:r>
      <w:r w:rsidR="00445C4D">
        <w:t xml:space="preserve"> </w:t>
      </w:r>
      <w:r w:rsidR="00655C25">
        <w:t>who</w:t>
      </w:r>
      <w:r w:rsidR="00445C4D">
        <w:t xml:space="preserve"> will better uphold the security of their data.</w:t>
      </w:r>
      <w:r>
        <w:br/>
        <w:t xml:space="preserve">   In the spring of 2014, the House of Representatives had a bill HR3361, the USA FREEDOM </w:t>
      </w:r>
      <w:proofErr w:type="gramStart"/>
      <w:r>
        <w:t>Act, that</w:t>
      </w:r>
      <w:proofErr w:type="gramEnd"/>
      <w:r>
        <w:t xml:space="preserve"> was widely praised by many advocates as the solution to unwarranted intelligence agency spying.  But when the House passed it in May, advocates were surprised to learn it had been amended to the point that many of the needed protections had been removed.  Most advocates turned against it.</w:t>
      </w:r>
      <w:r>
        <w:br/>
        <w:t xml:space="preserve">   In the Senate, Sen. Patrick Leahy introduced </w:t>
      </w:r>
      <w:r w:rsidR="00445C4D">
        <w:t xml:space="preserve">another version of the USA FREEDOM Act, </w:t>
      </w:r>
      <w:r>
        <w:t>S.2</w:t>
      </w:r>
      <w:r w:rsidR="00445C4D">
        <w:t xml:space="preserve">685 in </w:t>
      </w:r>
      <w:proofErr w:type="gramStart"/>
      <w:r w:rsidR="00445C4D">
        <w:t>July,</w:t>
      </w:r>
      <w:proofErr w:type="gramEnd"/>
      <w:r w:rsidR="00445C4D">
        <w:t xml:space="preserve"> 2014, which fixes the problems of the over-amended HR3361.  The advocates for the Freedom Act have come over to support S.2685 and have urged that Congress pass it to replace HR3361.  It will stop unwarranted intelligence spying on American citizens and restore business confidence in US companies.  This plan enacts S.2685.</w:t>
      </w:r>
      <w:r w:rsidR="00445C4D">
        <w:br/>
        <w:t xml:space="preserve">   Negatives will argue that </w:t>
      </w:r>
      <w:r w:rsidR="00B31525">
        <w:t>the bill contains provisions that will interfere with the functioning of FISA courts and endanger national security.  They may also argue that the FREEDOM Act will not be effective at solving the problems, and status quo reforms are already underway.</w:t>
      </w:r>
      <w:r w:rsidR="00F17B6F">
        <w:br/>
        <w:t xml:space="preserve">   </w:t>
      </w:r>
      <w:r w:rsidR="009011D1">
        <w:br/>
      </w:r>
    </w:p>
    <w:p w:rsidR="009011D1" w:rsidRDefault="009011D1" w:rsidP="00CB3DDB">
      <w:pPr>
        <w:pStyle w:val="Evidence"/>
      </w:pPr>
    </w:p>
    <w:p w:rsidR="007D38AF" w:rsidRDefault="007D38AF" w:rsidP="00496619">
      <w:pPr>
        <w:pStyle w:val="Evidence"/>
      </w:pPr>
      <w:r>
        <w:t xml:space="preserve">  </w:t>
      </w:r>
    </w:p>
    <w:p w:rsidR="00A26B11" w:rsidRPr="006542CD" w:rsidRDefault="00A26B11" w:rsidP="00496619">
      <w:pPr>
        <w:pStyle w:val="Evidence"/>
      </w:pPr>
    </w:p>
    <w:sectPr w:rsidR="00A26B11" w:rsidRPr="006542CD" w:rsidSect="00BE388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C2A" w:rsidRDefault="00CA7C2A" w:rsidP="00C34982">
      <w:pPr>
        <w:spacing w:line="240" w:lineRule="auto"/>
      </w:pPr>
      <w:r>
        <w:separator/>
      </w:r>
    </w:p>
  </w:endnote>
  <w:endnote w:type="continuationSeparator" w:id="0">
    <w:p w:rsidR="00CA7C2A" w:rsidRDefault="00CA7C2A" w:rsidP="00C349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BLDHGJ+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C2A" w:rsidRDefault="00CA7C2A" w:rsidP="00C34982">
      <w:pPr>
        <w:spacing w:line="240" w:lineRule="auto"/>
      </w:pPr>
      <w:r>
        <w:separator/>
      </w:r>
    </w:p>
  </w:footnote>
  <w:footnote w:type="continuationSeparator" w:id="0">
    <w:p w:rsidR="00CA7C2A" w:rsidRDefault="00CA7C2A" w:rsidP="00C34982">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277"/>
    <w:multiLevelType w:val="hybridMultilevel"/>
    <w:tmpl w:val="57025E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8096DF0"/>
    <w:multiLevelType w:val="multilevel"/>
    <w:tmpl w:val="C636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F13125"/>
    <w:multiLevelType w:val="hybridMultilevel"/>
    <w:tmpl w:val="DD24532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C710BE7"/>
    <w:multiLevelType w:val="hybridMultilevel"/>
    <w:tmpl w:val="7C986914"/>
    <w:lvl w:ilvl="0" w:tplc="5AF24BC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85C023C"/>
    <w:multiLevelType w:val="hybridMultilevel"/>
    <w:tmpl w:val="ED22B0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B052ADF"/>
    <w:multiLevelType w:val="hybridMultilevel"/>
    <w:tmpl w:val="A13639D4"/>
    <w:lvl w:ilvl="0" w:tplc="5268DCBC">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D527097"/>
    <w:multiLevelType w:val="hybridMultilevel"/>
    <w:tmpl w:val="C6567D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D2E40C3"/>
    <w:multiLevelType w:val="hybridMultilevel"/>
    <w:tmpl w:val="3B1AD8A8"/>
    <w:lvl w:ilvl="0" w:tplc="351CE8F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F514A30"/>
    <w:multiLevelType w:val="hybridMultilevel"/>
    <w:tmpl w:val="C6982E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4B250D44"/>
    <w:multiLevelType w:val="hybridMultilevel"/>
    <w:tmpl w:val="E08ABE5E"/>
    <w:lvl w:ilvl="0" w:tplc="65C0EC3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D4C712E"/>
    <w:multiLevelType w:val="multilevel"/>
    <w:tmpl w:val="69B4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0225562"/>
    <w:multiLevelType w:val="hybridMultilevel"/>
    <w:tmpl w:val="8DAC63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14322CC"/>
    <w:multiLevelType w:val="multilevel"/>
    <w:tmpl w:val="690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2"/>
  </w:num>
  <w:num w:numId="4">
    <w:abstractNumId w:val="11"/>
  </w:num>
  <w:num w:numId="5">
    <w:abstractNumId w:val="6"/>
  </w:num>
  <w:num w:numId="6">
    <w:abstractNumId w:val="0"/>
  </w:num>
  <w:num w:numId="7">
    <w:abstractNumId w:val="3"/>
  </w:num>
  <w:num w:numId="8">
    <w:abstractNumId w:val="9"/>
  </w:num>
  <w:num w:numId="9">
    <w:abstractNumId w:val="7"/>
  </w:num>
  <w:num w:numId="10">
    <w:abstractNumId w:val="5"/>
  </w:num>
  <w:num w:numId="11">
    <w:abstractNumId w:val="10"/>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embedSystemFonts/>
  <w:proofState w:spelling="clean" w:grammar="clean"/>
  <w:stylePaneSortMethod w:val="000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34E3"/>
    <w:rsid w:val="000122A5"/>
    <w:rsid w:val="00022E1F"/>
    <w:rsid w:val="00023B80"/>
    <w:rsid w:val="0002719B"/>
    <w:rsid w:val="00030389"/>
    <w:rsid w:val="00036FA4"/>
    <w:rsid w:val="000452F4"/>
    <w:rsid w:val="00045C9F"/>
    <w:rsid w:val="00047F77"/>
    <w:rsid w:val="000551D7"/>
    <w:rsid w:val="000552D4"/>
    <w:rsid w:val="00055DF9"/>
    <w:rsid w:val="000578CB"/>
    <w:rsid w:val="0006134F"/>
    <w:rsid w:val="000638D0"/>
    <w:rsid w:val="00071953"/>
    <w:rsid w:val="0009414A"/>
    <w:rsid w:val="000976CB"/>
    <w:rsid w:val="000B5586"/>
    <w:rsid w:val="000B663B"/>
    <w:rsid w:val="000B731B"/>
    <w:rsid w:val="000C51B7"/>
    <w:rsid w:val="000D18EF"/>
    <w:rsid w:val="000E4610"/>
    <w:rsid w:val="000E7C05"/>
    <w:rsid w:val="000F1595"/>
    <w:rsid w:val="00102942"/>
    <w:rsid w:val="001046F4"/>
    <w:rsid w:val="00122150"/>
    <w:rsid w:val="00124904"/>
    <w:rsid w:val="00131AF4"/>
    <w:rsid w:val="001332A8"/>
    <w:rsid w:val="00147090"/>
    <w:rsid w:val="00152038"/>
    <w:rsid w:val="001551C1"/>
    <w:rsid w:val="0016489F"/>
    <w:rsid w:val="001734DB"/>
    <w:rsid w:val="001761A2"/>
    <w:rsid w:val="00186234"/>
    <w:rsid w:val="001A5F18"/>
    <w:rsid w:val="001B12BF"/>
    <w:rsid w:val="001B5BFA"/>
    <w:rsid w:val="001C6406"/>
    <w:rsid w:val="001D0C30"/>
    <w:rsid w:val="001D127D"/>
    <w:rsid w:val="001D28FC"/>
    <w:rsid w:val="001D2C98"/>
    <w:rsid w:val="001D3500"/>
    <w:rsid w:val="001D4ECB"/>
    <w:rsid w:val="001D6CFE"/>
    <w:rsid w:val="001E264D"/>
    <w:rsid w:val="001E4D52"/>
    <w:rsid w:val="001F70B8"/>
    <w:rsid w:val="002119F7"/>
    <w:rsid w:val="0022238B"/>
    <w:rsid w:val="00230F38"/>
    <w:rsid w:val="00242B26"/>
    <w:rsid w:val="00247BA0"/>
    <w:rsid w:val="002516FA"/>
    <w:rsid w:val="00257FD9"/>
    <w:rsid w:val="00265FE9"/>
    <w:rsid w:val="002753E9"/>
    <w:rsid w:val="0027741F"/>
    <w:rsid w:val="00286A95"/>
    <w:rsid w:val="00286D76"/>
    <w:rsid w:val="002870DA"/>
    <w:rsid w:val="00287F96"/>
    <w:rsid w:val="0029442E"/>
    <w:rsid w:val="002963EB"/>
    <w:rsid w:val="002A1258"/>
    <w:rsid w:val="002A4EC4"/>
    <w:rsid w:val="002B37E6"/>
    <w:rsid w:val="002D19EF"/>
    <w:rsid w:val="002D42F5"/>
    <w:rsid w:val="002D7149"/>
    <w:rsid w:val="002E66DF"/>
    <w:rsid w:val="002E681D"/>
    <w:rsid w:val="00307B87"/>
    <w:rsid w:val="003118AF"/>
    <w:rsid w:val="00313AA7"/>
    <w:rsid w:val="0031574E"/>
    <w:rsid w:val="003268F1"/>
    <w:rsid w:val="00331986"/>
    <w:rsid w:val="00335C2D"/>
    <w:rsid w:val="00341942"/>
    <w:rsid w:val="00346B35"/>
    <w:rsid w:val="0036660E"/>
    <w:rsid w:val="00370324"/>
    <w:rsid w:val="00383253"/>
    <w:rsid w:val="00392E28"/>
    <w:rsid w:val="00395311"/>
    <w:rsid w:val="003A12D4"/>
    <w:rsid w:val="003A258B"/>
    <w:rsid w:val="003A7771"/>
    <w:rsid w:val="003B00AF"/>
    <w:rsid w:val="003C2B40"/>
    <w:rsid w:val="003C41F5"/>
    <w:rsid w:val="003D48E5"/>
    <w:rsid w:val="003E7230"/>
    <w:rsid w:val="003E7EFF"/>
    <w:rsid w:val="003F0437"/>
    <w:rsid w:val="003F2FB9"/>
    <w:rsid w:val="003F4B30"/>
    <w:rsid w:val="0040240C"/>
    <w:rsid w:val="00404216"/>
    <w:rsid w:val="00412571"/>
    <w:rsid w:val="00421DD1"/>
    <w:rsid w:val="0042380D"/>
    <w:rsid w:val="004433EA"/>
    <w:rsid w:val="00445C4D"/>
    <w:rsid w:val="00447AF4"/>
    <w:rsid w:val="00454E0C"/>
    <w:rsid w:val="00460CE1"/>
    <w:rsid w:val="00461F0A"/>
    <w:rsid w:val="00472DE8"/>
    <w:rsid w:val="004731D8"/>
    <w:rsid w:val="00473261"/>
    <w:rsid w:val="0047448C"/>
    <w:rsid w:val="0048059D"/>
    <w:rsid w:val="00482514"/>
    <w:rsid w:val="0048384B"/>
    <w:rsid w:val="00485B9C"/>
    <w:rsid w:val="00487D99"/>
    <w:rsid w:val="00496619"/>
    <w:rsid w:val="004978E6"/>
    <w:rsid w:val="004B24A3"/>
    <w:rsid w:val="004C515D"/>
    <w:rsid w:val="004C667B"/>
    <w:rsid w:val="004D0451"/>
    <w:rsid w:val="004D09C7"/>
    <w:rsid w:val="004E085C"/>
    <w:rsid w:val="004F40FF"/>
    <w:rsid w:val="00505DA7"/>
    <w:rsid w:val="0051408E"/>
    <w:rsid w:val="0051566A"/>
    <w:rsid w:val="00522112"/>
    <w:rsid w:val="0052585D"/>
    <w:rsid w:val="00526863"/>
    <w:rsid w:val="00537B36"/>
    <w:rsid w:val="005459CE"/>
    <w:rsid w:val="005532A7"/>
    <w:rsid w:val="005565A3"/>
    <w:rsid w:val="00562D0B"/>
    <w:rsid w:val="0056340B"/>
    <w:rsid w:val="00564DA8"/>
    <w:rsid w:val="005670B6"/>
    <w:rsid w:val="005711EE"/>
    <w:rsid w:val="0057132C"/>
    <w:rsid w:val="00573524"/>
    <w:rsid w:val="00581D5F"/>
    <w:rsid w:val="00582D1F"/>
    <w:rsid w:val="0059467B"/>
    <w:rsid w:val="005A58C1"/>
    <w:rsid w:val="005B5522"/>
    <w:rsid w:val="005C1C38"/>
    <w:rsid w:val="005C3B8C"/>
    <w:rsid w:val="005C5978"/>
    <w:rsid w:val="005D054C"/>
    <w:rsid w:val="005D1ED1"/>
    <w:rsid w:val="005E3E98"/>
    <w:rsid w:val="005E519C"/>
    <w:rsid w:val="006052CA"/>
    <w:rsid w:val="0061129A"/>
    <w:rsid w:val="00617BE8"/>
    <w:rsid w:val="00624412"/>
    <w:rsid w:val="00633B3D"/>
    <w:rsid w:val="00636A6D"/>
    <w:rsid w:val="00644D2B"/>
    <w:rsid w:val="006542CD"/>
    <w:rsid w:val="00655806"/>
    <w:rsid w:val="00655C25"/>
    <w:rsid w:val="00665DC6"/>
    <w:rsid w:val="006714ED"/>
    <w:rsid w:val="00680415"/>
    <w:rsid w:val="00692E18"/>
    <w:rsid w:val="006A1634"/>
    <w:rsid w:val="006D0EE4"/>
    <w:rsid w:val="006D1FC8"/>
    <w:rsid w:val="006D428E"/>
    <w:rsid w:val="006E680A"/>
    <w:rsid w:val="006E741C"/>
    <w:rsid w:val="006F0020"/>
    <w:rsid w:val="006F359C"/>
    <w:rsid w:val="00704BDE"/>
    <w:rsid w:val="0070595D"/>
    <w:rsid w:val="00722B57"/>
    <w:rsid w:val="00726101"/>
    <w:rsid w:val="0072770B"/>
    <w:rsid w:val="00740C88"/>
    <w:rsid w:val="007523C8"/>
    <w:rsid w:val="00756A18"/>
    <w:rsid w:val="00757046"/>
    <w:rsid w:val="0076038D"/>
    <w:rsid w:val="007606A1"/>
    <w:rsid w:val="0078047E"/>
    <w:rsid w:val="00781B13"/>
    <w:rsid w:val="00781F69"/>
    <w:rsid w:val="00784756"/>
    <w:rsid w:val="00787A2D"/>
    <w:rsid w:val="00792A30"/>
    <w:rsid w:val="007943B1"/>
    <w:rsid w:val="007A5879"/>
    <w:rsid w:val="007A75C4"/>
    <w:rsid w:val="007C68FD"/>
    <w:rsid w:val="007D1F41"/>
    <w:rsid w:val="007D38AF"/>
    <w:rsid w:val="007D3DDB"/>
    <w:rsid w:val="007D6D46"/>
    <w:rsid w:val="007D7745"/>
    <w:rsid w:val="007E509E"/>
    <w:rsid w:val="007E714A"/>
    <w:rsid w:val="00802019"/>
    <w:rsid w:val="008022D7"/>
    <w:rsid w:val="00804CC6"/>
    <w:rsid w:val="0080643D"/>
    <w:rsid w:val="00817B2A"/>
    <w:rsid w:val="0082261F"/>
    <w:rsid w:val="00855D0F"/>
    <w:rsid w:val="008702F3"/>
    <w:rsid w:val="00876266"/>
    <w:rsid w:val="00887814"/>
    <w:rsid w:val="008922A1"/>
    <w:rsid w:val="00894EA7"/>
    <w:rsid w:val="00896929"/>
    <w:rsid w:val="008B44B9"/>
    <w:rsid w:val="008B47B7"/>
    <w:rsid w:val="008C1B1D"/>
    <w:rsid w:val="008C2569"/>
    <w:rsid w:val="008D408D"/>
    <w:rsid w:val="008D79A3"/>
    <w:rsid w:val="008E01D1"/>
    <w:rsid w:val="008F2107"/>
    <w:rsid w:val="008F38DC"/>
    <w:rsid w:val="008F3D8A"/>
    <w:rsid w:val="008F690D"/>
    <w:rsid w:val="009011D1"/>
    <w:rsid w:val="00907DE8"/>
    <w:rsid w:val="00916AC8"/>
    <w:rsid w:val="009330A8"/>
    <w:rsid w:val="00936CFB"/>
    <w:rsid w:val="0094410D"/>
    <w:rsid w:val="00947B4A"/>
    <w:rsid w:val="00955C40"/>
    <w:rsid w:val="00957AB6"/>
    <w:rsid w:val="009716D5"/>
    <w:rsid w:val="0098140B"/>
    <w:rsid w:val="00991171"/>
    <w:rsid w:val="00997AC4"/>
    <w:rsid w:val="009A4152"/>
    <w:rsid w:val="009B090C"/>
    <w:rsid w:val="009B101B"/>
    <w:rsid w:val="009B22EE"/>
    <w:rsid w:val="009C0B6B"/>
    <w:rsid w:val="009C50D1"/>
    <w:rsid w:val="009C65E5"/>
    <w:rsid w:val="009D368A"/>
    <w:rsid w:val="009D5081"/>
    <w:rsid w:val="009F28A1"/>
    <w:rsid w:val="009F3702"/>
    <w:rsid w:val="009F3E6C"/>
    <w:rsid w:val="009F681C"/>
    <w:rsid w:val="00A10B25"/>
    <w:rsid w:val="00A26B11"/>
    <w:rsid w:val="00A308A1"/>
    <w:rsid w:val="00A33EF2"/>
    <w:rsid w:val="00A358B0"/>
    <w:rsid w:val="00A35908"/>
    <w:rsid w:val="00A40517"/>
    <w:rsid w:val="00A4413E"/>
    <w:rsid w:val="00A46614"/>
    <w:rsid w:val="00A47466"/>
    <w:rsid w:val="00A53867"/>
    <w:rsid w:val="00A5477D"/>
    <w:rsid w:val="00A70F7F"/>
    <w:rsid w:val="00A77B3E"/>
    <w:rsid w:val="00A83602"/>
    <w:rsid w:val="00A85031"/>
    <w:rsid w:val="00AA3127"/>
    <w:rsid w:val="00AB3924"/>
    <w:rsid w:val="00AC0F5C"/>
    <w:rsid w:val="00AC1BA5"/>
    <w:rsid w:val="00AD4CF0"/>
    <w:rsid w:val="00AE2866"/>
    <w:rsid w:val="00AF350D"/>
    <w:rsid w:val="00AF3D2E"/>
    <w:rsid w:val="00AF46F4"/>
    <w:rsid w:val="00B04C6E"/>
    <w:rsid w:val="00B109EC"/>
    <w:rsid w:val="00B17375"/>
    <w:rsid w:val="00B2482C"/>
    <w:rsid w:val="00B26D46"/>
    <w:rsid w:val="00B3143F"/>
    <w:rsid w:val="00B31525"/>
    <w:rsid w:val="00B35298"/>
    <w:rsid w:val="00B44209"/>
    <w:rsid w:val="00B5211B"/>
    <w:rsid w:val="00B524B9"/>
    <w:rsid w:val="00B52AED"/>
    <w:rsid w:val="00B538E7"/>
    <w:rsid w:val="00B73FCF"/>
    <w:rsid w:val="00B968FF"/>
    <w:rsid w:val="00BA291E"/>
    <w:rsid w:val="00BB2379"/>
    <w:rsid w:val="00BC31EB"/>
    <w:rsid w:val="00BC6738"/>
    <w:rsid w:val="00BD04C5"/>
    <w:rsid w:val="00BD3A71"/>
    <w:rsid w:val="00BE388F"/>
    <w:rsid w:val="00BE45A7"/>
    <w:rsid w:val="00C034F8"/>
    <w:rsid w:val="00C20F58"/>
    <w:rsid w:val="00C266DB"/>
    <w:rsid w:val="00C305F2"/>
    <w:rsid w:val="00C34982"/>
    <w:rsid w:val="00C422A5"/>
    <w:rsid w:val="00C47AE1"/>
    <w:rsid w:val="00C50371"/>
    <w:rsid w:val="00C673F6"/>
    <w:rsid w:val="00C70C4D"/>
    <w:rsid w:val="00C737DF"/>
    <w:rsid w:val="00C75717"/>
    <w:rsid w:val="00C77E77"/>
    <w:rsid w:val="00C86F7C"/>
    <w:rsid w:val="00C908B6"/>
    <w:rsid w:val="00C92A67"/>
    <w:rsid w:val="00C93BA0"/>
    <w:rsid w:val="00C96134"/>
    <w:rsid w:val="00CA1103"/>
    <w:rsid w:val="00CA7C2A"/>
    <w:rsid w:val="00CB2E7D"/>
    <w:rsid w:val="00CB3DDB"/>
    <w:rsid w:val="00CB5FBF"/>
    <w:rsid w:val="00CC0BF8"/>
    <w:rsid w:val="00CD16EB"/>
    <w:rsid w:val="00D01B1B"/>
    <w:rsid w:val="00D10675"/>
    <w:rsid w:val="00D11FF3"/>
    <w:rsid w:val="00D1675A"/>
    <w:rsid w:val="00D22FD1"/>
    <w:rsid w:val="00D26264"/>
    <w:rsid w:val="00D456C4"/>
    <w:rsid w:val="00D665E9"/>
    <w:rsid w:val="00D756B1"/>
    <w:rsid w:val="00D77742"/>
    <w:rsid w:val="00D80CA1"/>
    <w:rsid w:val="00D87BA8"/>
    <w:rsid w:val="00DC5148"/>
    <w:rsid w:val="00DC6108"/>
    <w:rsid w:val="00DD4F4B"/>
    <w:rsid w:val="00DE7F8E"/>
    <w:rsid w:val="00DF02AF"/>
    <w:rsid w:val="00DF1C14"/>
    <w:rsid w:val="00DF62A4"/>
    <w:rsid w:val="00E03274"/>
    <w:rsid w:val="00E0579C"/>
    <w:rsid w:val="00E07E16"/>
    <w:rsid w:val="00E137BA"/>
    <w:rsid w:val="00E308A0"/>
    <w:rsid w:val="00E31DDF"/>
    <w:rsid w:val="00E40989"/>
    <w:rsid w:val="00E56E39"/>
    <w:rsid w:val="00E57984"/>
    <w:rsid w:val="00E80DD8"/>
    <w:rsid w:val="00E81BF6"/>
    <w:rsid w:val="00E83F56"/>
    <w:rsid w:val="00E85669"/>
    <w:rsid w:val="00E87934"/>
    <w:rsid w:val="00E90053"/>
    <w:rsid w:val="00EA1AEC"/>
    <w:rsid w:val="00EA5175"/>
    <w:rsid w:val="00EA597B"/>
    <w:rsid w:val="00EA6966"/>
    <w:rsid w:val="00EC4CCC"/>
    <w:rsid w:val="00ED01F9"/>
    <w:rsid w:val="00ED0A3A"/>
    <w:rsid w:val="00EE26D6"/>
    <w:rsid w:val="00EE3A43"/>
    <w:rsid w:val="00EE6C93"/>
    <w:rsid w:val="00EF1803"/>
    <w:rsid w:val="00EF432B"/>
    <w:rsid w:val="00F0181D"/>
    <w:rsid w:val="00F116CB"/>
    <w:rsid w:val="00F172DA"/>
    <w:rsid w:val="00F174D1"/>
    <w:rsid w:val="00F17B6F"/>
    <w:rsid w:val="00F21DF2"/>
    <w:rsid w:val="00F2529E"/>
    <w:rsid w:val="00F32819"/>
    <w:rsid w:val="00F378C5"/>
    <w:rsid w:val="00F52A59"/>
    <w:rsid w:val="00F6370B"/>
    <w:rsid w:val="00F70774"/>
    <w:rsid w:val="00F72945"/>
    <w:rsid w:val="00F86457"/>
    <w:rsid w:val="00F92843"/>
    <w:rsid w:val="00F95739"/>
    <w:rsid w:val="00FA59E5"/>
    <w:rsid w:val="00FB7907"/>
    <w:rsid w:val="00FC34D3"/>
    <w:rsid w:val="00FC419A"/>
    <w:rsid w:val="00FC462D"/>
    <w:rsid w:val="00FC61C8"/>
    <w:rsid w:val="00FD2A2D"/>
    <w:rsid w:val="00FD6106"/>
    <w:rsid w:val="00FD6B94"/>
    <w:rsid w:val="00FD7FF8"/>
    <w:rsid w:val="00FE0B5E"/>
    <w:rsid w:val="00FE1C91"/>
    <w:rsid w:val="00FE4C7C"/>
    <w:rsid w:val="00FF1318"/>
  </w:rsids>
  <m:mathPr>
    <m:mathFont m:val="Cambria Math"/>
    <m:brkBin m:val="before"/>
    <m:brkBinSub m:val="--"/>
    <m:smallFrac m:val="0"/>
    <m:dispDef/>
    <m:lMargin m:val="0"/>
    <m:rMargin m:val="0"/>
    <m:defJc m:val="centerGroup"/>
    <m:wrapRight/>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76">
    <w:lsdException w:name="heading 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trong" w:uiPriority="22"/>
    <w:lsdException w:name="Emphasis" w:uiPriority="20" w:qFormat="1"/>
    <w:lsdException w:name="Normal (Web)" w:uiPriority="99"/>
    <w:lsdException w:name="HTML Cite" w:uiPriority="99"/>
    <w:lsdException w:name="HTML Preformatted"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BC31EB"/>
    <w:pPr>
      <w:spacing w:line="276" w:lineRule="auto"/>
    </w:pPr>
    <w:rPr>
      <w:rFonts w:ascii="Arial" w:eastAsia="Arial" w:hAnsi="Arial" w:cs="Arial"/>
      <w:color w:val="000000"/>
      <w:sz w:val="22"/>
      <w:szCs w:val="22"/>
    </w:rPr>
  </w:style>
  <w:style w:type="paragraph" w:styleId="Heading1">
    <w:name w:val="heading 1"/>
    <w:basedOn w:val="Contention"/>
    <w:next w:val="Contention"/>
    <w:qFormat/>
    <w:rsid w:val="00581D5F"/>
    <w:pPr>
      <w:spacing w:before="480" w:after="120"/>
      <w:jc w:val="center"/>
      <w:outlineLvl w:val="0"/>
    </w:pPr>
    <w:rPr>
      <w:sz w:val="28"/>
      <w:szCs w:val="36"/>
    </w:rPr>
  </w:style>
  <w:style w:type="paragraph" w:styleId="Heading2">
    <w:name w:val="heading 2"/>
    <w:basedOn w:val="Normal"/>
    <w:next w:val="Normal"/>
    <w:rsid w:val="00EF7B96"/>
    <w:pPr>
      <w:spacing w:before="360" w:after="80" w:line="240" w:lineRule="auto"/>
      <w:outlineLvl w:val="1"/>
    </w:pPr>
    <w:rPr>
      <w:b/>
      <w:bCs/>
      <w:sz w:val="28"/>
      <w:szCs w:val="28"/>
    </w:rPr>
  </w:style>
  <w:style w:type="paragraph" w:styleId="Heading3">
    <w:name w:val="heading 3"/>
    <w:basedOn w:val="Normal"/>
    <w:next w:val="Normal"/>
    <w:rsid w:val="00EF7B96"/>
    <w:pPr>
      <w:spacing w:before="280" w:after="80" w:line="240" w:lineRule="auto"/>
      <w:outlineLvl w:val="2"/>
    </w:pPr>
    <w:rPr>
      <w:b/>
      <w:bCs/>
      <w:color w:val="666666"/>
      <w:sz w:val="24"/>
      <w:szCs w:val="24"/>
    </w:rPr>
  </w:style>
  <w:style w:type="paragraph" w:styleId="Heading4">
    <w:name w:val="heading 4"/>
    <w:basedOn w:val="Normal"/>
    <w:next w:val="Normal"/>
    <w:rsid w:val="00EF7B96"/>
    <w:pPr>
      <w:spacing w:before="240" w:after="40" w:line="240" w:lineRule="auto"/>
      <w:outlineLvl w:val="3"/>
    </w:pPr>
    <w:rPr>
      <w:i/>
      <w:iCs/>
      <w:color w:val="666666"/>
    </w:rPr>
  </w:style>
  <w:style w:type="paragraph" w:styleId="Heading5">
    <w:name w:val="heading 5"/>
    <w:basedOn w:val="Normal"/>
    <w:next w:val="Normal"/>
    <w:rsid w:val="00EF7B96"/>
    <w:pPr>
      <w:spacing w:before="220" w:after="40" w:line="240" w:lineRule="auto"/>
      <w:outlineLvl w:val="4"/>
    </w:pPr>
    <w:rPr>
      <w:b/>
      <w:bCs/>
      <w:color w:val="666666"/>
      <w:sz w:val="20"/>
      <w:szCs w:val="20"/>
    </w:rPr>
  </w:style>
  <w:style w:type="paragraph" w:styleId="Heading6">
    <w:name w:val="heading 6"/>
    <w:basedOn w:val="Normal"/>
    <w:next w:val="Normal"/>
    <w:rsid w:val="00EF7B96"/>
    <w:pPr>
      <w:spacing w:before="200" w:after="40" w:line="240" w:lineRule="auto"/>
      <w:outlineLvl w:val="5"/>
    </w:pPr>
    <w:rPr>
      <w:i/>
      <w:iCs/>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1"/>
    <w:basedOn w:val="Normal"/>
    <w:qFormat/>
    <w:rsid w:val="00EF7B96"/>
    <w:pPr>
      <w:spacing w:before="480" w:after="120" w:line="240" w:lineRule="auto"/>
    </w:pPr>
    <w:rPr>
      <w:b/>
      <w:bCs/>
      <w:sz w:val="72"/>
      <w:szCs w:val="72"/>
    </w:rPr>
  </w:style>
  <w:style w:type="paragraph" w:styleId="Subtitle">
    <w:name w:val="Subtitle"/>
    <w:basedOn w:val="Normal"/>
    <w:rsid w:val="00EF7B96"/>
    <w:pPr>
      <w:spacing w:before="360" w:after="80" w:line="240" w:lineRule="auto"/>
    </w:pPr>
    <w:rPr>
      <w:rFonts w:ascii="Georgia" w:eastAsia="Georgia" w:hAnsi="Georgia" w:cs="Georgia"/>
      <w:i/>
      <w:iCs/>
      <w:color w:val="666666"/>
      <w:sz w:val="48"/>
      <w:szCs w:val="48"/>
    </w:rPr>
  </w:style>
  <w:style w:type="paragraph" w:customStyle="1" w:styleId="Contention">
    <w:name w:val="Contention"/>
    <w:basedOn w:val="Normal"/>
    <w:link w:val="ContentionChar"/>
    <w:qFormat/>
    <w:rsid w:val="00757046"/>
    <w:pPr>
      <w:keepNext/>
      <w:keepLines/>
      <w:spacing w:after="200" w:line="240" w:lineRule="auto"/>
    </w:pPr>
    <w:rPr>
      <w:rFonts w:ascii="Times New Roman" w:eastAsia="Times New Roman" w:hAnsi="Times New Roman" w:cs="Times New Roman"/>
      <w:b/>
      <w:bCs/>
      <w:sz w:val="20"/>
      <w:szCs w:val="20"/>
      <w:lang w:val="en-US"/>
    </w:rPr>
  </w:style>
  <w:style w:type="paragraph" w:customStyle="1" w:styleId="Evidence">
    <w:name w:val="Evidence"/>
    <w:basedOn w:val="Contention"/>
    <w:link w:val="EvidenceChar"/>
    <w:qFormat/>
    <w:rsid w:val="00757046"/>
    <w:pPr>
      <w:keepNext w:val="0"/>
    </w:pPr>
    <w:rPr>
      <w:b w:val="0"/>
    </w:rPr>
  </w:style>
  <w:style w:type="paragraph" w:customStyle="1" w:styleId="Citation">
    <w:name w:val="Citation"/>
    <w:basedOn w:val="Normal"/>
    <w:link w:val="CitationChar"/>
    <w:qFormat/>
    <w:rsid w:val="00C908B6"/>
    <w:pPr>
      <w:keepNext/>
      <w:keepLines/>
      <w:spacing w:after="200" w:line="240" w:lineRule="auto"/>
    </w:pPr>
    <w:rPr>
      <w:rFonts w:ascii="Times New Roman" w:eastAsia="Times New Roman" w:hAnsi="Times New Roman" w:cs="Times New Roman"/>
      <w:i/>
      <w:iCs/>
      <w:sz w:val="20"/>
      <w:szCs w:val="20"/>
      <w:lang w:val="en-US"/>
    </w:rPr>
  </w:style>
  <w:style w:type="character" w:styleId="Hyperlink">
    <w:name w:val="Hyperlink"/>
    <w:basedOn w:val="DefaultParagraphFont"/>
    <w:rsid w:val="00C908B6"/>
    <w:rPr>
      <w:color w:val="0000FF"/>
      <w:u w:val="single"/>
    </w:rPr>
  </w:style>
  <w:style w:type="paragraph" w:customStyle="1" w:styleId="normal0">
    <w:name w:val="normal"/>
    <w:rsid w:val="00DF62A4"/>
    <w:pPr>
      <w:spacing w:line="276" w:lineRule="auto"/>
    </w:pPr>
    <w:rPr>
      <w:rFonts w:ascii="Arial" w:eastAsia="Arial" w:hAnsi="Arial" w:cs="Arial"/>
      <w:color w:val="000000"/>
      <w:sz w:val="22"/>
      <w:szCs w:val="22"/>
    </w:rPr>
  </w:style>
  <w:style w:type="paragraph" w:customStyle="1" w:styleId="CitationEmphasized">
    <w:name w:val="Citation Emphasized"/>
    <w:basedOn w:val="Citation"/>
    <w:link w:val="CitationEmphasizedChar"/>
    <w:rsid w:val="005670B6"/>
    <w:pPr>
      <w:spacing w:after="80" w:line="300" w:lineRule="auto"/>
    </w:pPr>
    <w:rPr>
      <w:iCs w:val="0"/>
      <w:color w:val="auto"/>
      <w:sz w:val="24"/>
      <w:szCs w:val="24"/>
      <w:u w:val="single"/>
      <w:lang w:eastAsia="en-US"/>
    </w:rPr>
  </w:style>
  <w:style w:type="character" w:customStyle="1" w:styleId="CitationEmphasizedChar">
    <w:name w:val="Citation Emphasized Char"/>
    <w:basedOn w:val="DefaultParagraphFont"/>
    <w:link w:val="CitationEmphasized"/>
    <w:rsid w:val="005670B6"/>
    <w:rPr>
      <w:i/>
      <w:sz w:val="24"/>
      <w:szCs w:val="24"/>
      <w:u w:val="single"/>
      <w:lang w:val="en-US" w:eastAsia="en-US"/>
    </w:rPr>
  </w:style>
  <w:style w:type="paragraph" w:customStyle="1" w:styleId="Default">
    <w:name w:val="Default"/>
    <w:rsid w:val="00C20F58"/>
    <w:pPr>
      <w:autoSpaceDE w:val="0"/>
      <w:autoSpaceDN w:val="0"/>
      <w:adjustRightInd w:val="0"/>
    </w:pPr>
    <w:rPr>
      <w:rFonts w:ascii="BLDHGJ+TimesNewRoman" w:hAnsi="BLDHGJ+TimesNewRoman" w:cs="BLDHGJ+TimesNewRoman"/>
      <w:color w:val="000000"/>
      <w:sz w:val="24"/>
      <w:szCs w:val="24"/>
    </w:rPr>
  </w:style>
  <w:style w:type="character" w:customStyle="1" w:styleId="apple-converted-space">
    <w:name w:val="apple-converted-space"/>
    <w:basedOn w:val="DefaultParagraphFont"/>
    <w:rsid w:val="00286A95"/>
  </w:style>
  <w:style w:type="character" w:customStyle="1" w:styleId="link-external">
    <w:name w:val="link-external"/>
    <w:basedOn w:val="DefaultParagraphFont"/>
    <w:rsid w:val="00286A95"/>
  </w:style>
  <w:style w:type="character" w:customStyle="1" w:styleId="highlightedsearchterm">
    <w:name w:val="highlightedsearchterm"/>
    <w:basedOn w:val="DefaultParagraphFont"/>
    <w:rsid w:val="00286A95"/>
  </w:style>
  <w:style w:type="paragraph" w:styleId="NormalWeb">
    <w:name w:val="Normal (Web)"/>
    <w:basedOn w:val="Normal"/>
    <w:uiPriority w:val="99"/>
    <w:unhideWhenUsed/>
    <w:rsid w:val="00286A95"/>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Emphasis">
    <w:name w:val="Emphasis"/>
    <w:basedOn w:val="DefaultParagraphFont"/>
    <w:uiPriority w:val="20"/>
    <w:qFormat/>
    <w:rsid w:val="003C41F5"/>
    <w:rPr>
      <w:i/>
      <w:iCs/>
    </w:rPr>
  </w:style>
  <w:style w:type="character" w:styleId="Strong">
    <w:name w:val="Strong"/>
    <w:basedOn w:val="DefaultParagraphFont"/>
    <w:uiPriority w:val="22"/>
    <w:rsid w:val="003C41F5"/>
    <w:rPr>
      <w:b/>
      <w:bCs/>
    </w:rPr>
  </w:style>
  <w:style w:type="character" w:customStyle="1" w:styleId="st">
    <w:name w:val="st"/>
    <w:basedOn w:val="DefaultParagraphFont"/>
    <w:rsid w:val="006F0020"/>
  </w:style>
  <w:style w:type="paragraph" w:customStyle="1" w:styleId="BB-Contentions">
    <w:name w:val="BB-Contentions"/>
    <w:rsid w:val="005A58C1"/>
    <w:pPr>
      <w:keepNext/>
      <w:spacing w:after="80"/>
      <w:ind w:left="-288"/>
    </w:pPr>
    <w:rPr>
      <w:b/>
      <w:lang w:val="en-US" w:eastAsia="en-US"/>
    </w:rPr>
  </w:style>
  <w:style w:type="paragraph" w:customStyle="1" w:styleId="BB-Citation">
    <w:name w:val="BB-Citation"/>
    <w:rsid w:val="005A58C1"/>
    <w:pPr>
      <w:keepNext/>
      <w:keepLines/>
      <w:spacing w:after="80"/>
    </w:pPr>
    <w:rPr>
      <w:i/>
      <w:lang w:val="en-US" w:eastAsia="en-US"/>
    </w:rPr>
  </w:style>
  <w:style w:type="paragraph" w:customStyle="1" w:styleId="BB-Evidence">
    <w:name w:val="BB-Evidence"/>
    <w:link w:val="body3"/>
    <w:rsid w:val="005A58C1"/>
    <w:pPr>
      <w:keepLines/>
      <w:spacing w:after="200"/>
      <w:jc w:val="both"/>
    </w:pPr>
    <w:rPr>
      <w:lang w:val="en-US" w:eastAsia="en-US"/>
    </w:rPr>
  </w:style>
  <w:style w:type="character" w:customStyle="1" w:styleId="body3">
    <w:name w:val="body3"/>
    <w:basedOn w:val="DefaultParagraphFont"/>
    <w:link w:val="BB-Evidence"/>
    <w:rsid w:val="005A58C1"/>
    <w:rPr>
      <w:lang w:val="en-US" w:eastAsia="en-US" w:bidi="ar-SA"/>
    </w:rPr>
  </w:style>
  <w:style w:type="paragraph" w:styleId="BlockText">
    <w:name w:val="Block Text"/>
    <w:basedOn w:val="Normal"/>
    <w:rsid w:val="005A58C1"/>
    <w:pPr>
      <w:autoSpaceDE w:val="0"/>
      <w:autoSpaceDN w:val="0"/>
      <w:adjustRightInd w:val="0"/>
      <w:spacing w:line="288" w:lineRule="atLeast"/>
      <w:ind w:left="720" w:right="1296"/>
    </w:pPr>
    <w:rPr>
      <w:rFonts w:ascii="Times New Roman" w:eastAsia="Times New Roman" w:hAnsi="Times New Roman" w:cs="Times New Roman"/>
      <w:color w:val="auto"/>
      <w:sz w:val="20"/>
      <w:szCs w:val="20"/>
      <w:lang w:val="en-US" w:eastAsia="en-US"/>
    </w:rPr>
  </w:style>
  <w:style w:type="paragraph" w:customStyle="1" w:styleId="StyleInthisChapterBoldCentered">
    <w:name w:val="Style In this Chapter + Bold Centered"/>
    <w:basedOn w:val="Normal"/>
    <w:rsid w:val="005A58C1"/>
    <w:pPr>
      <w:pBdr>
        <w:top w:val="dotted" w:sz="12" w:space="4" w:color="auto"/>
        <w:bottom w:val="dotted" w:sz="12" w:space="4" w:color="auto"/>
      </w:pBdr>
      <w:overflowPunct w:val="0"/>
      <w:autoSpaceDE w:val="0"/>
      <w:autoSpaceDN w:val="0"/>
      <w:adjustRightInd w:val="0"/>
      <w:spacing w:after="200" w:line="240" w:lineRule="auto"/>
      <w:ind w:left="-576" w:right="-576"/>
      <w:jc w:val="center"/>
      <w:textAlignment w:val="baseline"/>
    </w:pPr>
    <w:rPr>
      <w:rFonts w:ascii="Times New Roman" w:eastAsia="Times New Roman" w:hAnsi="Times New Roman" w:cs="Times New Roman"/>
      <w:b/>
      <w:bCs/>
      <w:color w:val="auto"/>
      <w:sz w:val="20"/>
      <w:szCs w:val="20"/>
      <w:lang w:val="en-US" w:eastAsia="en-US"/>
    </w:rPr>
  </w:style>
  <w:style w:type="character" w:customStyle="1" w:styleId="A">
    <w:name w:val="A"/>
    <w:basedOn w:val="DefaultParagraphFont"/>
    <w:rsid w:val="005A58C1"/>
    <w:rPr>
      <w:strike w:val="0"/>
      <w:u w:val="none"/>
    </w:rPr>
  </w:style>
  <w:style w:type="character" w:styleId="HTMLCite">
    <w:name w:val="HTML Cite"/>
    <w:basedOn w:val="DefaultParagraphFont"/>
    <w:uiPriority w:val="99"/>
    <w:unhideWhenUsed/>
    <w:rsid w:val="00047F77"/>
    <w:rPr>
      <w:i/>
      <w:iCs/>
    </w:rPr>
  </w:style>
  <w:style w:type="character" w:customStyle="1" w:styleId="EvidenceChar">
    <w:name w:val="Evidence Char"/>
    <w:basedOn w:val="DefaultParagraphFont"/>
    <w:link w:val="Evidence"/>
    <w:locked/>
    <w:rsid w:val="00BB2379"/>
    <w:rPr>
      <w:bCs/>
      <w:color w:val="000000"/>
      <w:lang w:val="en-US"/>
    </w:rPr>
  </w:style>
  <w:style w:type="character" w:customStyle="1" w:styleId="CitationChar">
    <w:name w:val="Citation Char"/>
    <w:basedOn w:val="DefaultParagraphFont"/>
    <w:link w:val="Citation"/>
    <w:locked/>
    <w:rsid w:val="00BB2379"/>
    <w:rPr>
      <w:i/>
      <w:iCs/>
      <w:color w:val="000000"/>
      <w:lang w:val="en-US"/>
    </w:rPr>
  </w:style>
  <w:style w:type="character" w:customStyle="1" w:styleId="ContentionChar">
    <w:name w:val="Contention Char"/>
    <w:basedOn w:val="CitationChar"/>
    <w:link w:val="Contention"/>
    <w:locked/>
    <w:rsid w:val="00BB2379"/>
    <w:rPr>
      <w:b/>
      <w:bCs/>
      <w:i/>
      <w:iCs/>
      <w:color w:val="000000"/>
      <w:lang w:val="en-US"/>
    </w:rPr>
  </w:style>
  <w:style w:type="paragraph" w:styleId="BalloonText">
    <w:name w:val="Balloon Text"/>
    <w:basedOn w:val="Normal"/>
    <w:link w:val="BalloonTextChar"/>
    <w:rsid w:val="00F116CB"/>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116CB"/>
    <w:rPr>
      <w:rFonts w:ascii="Tahoma" w:eastAsia="Arial" w:hAnsi="Tahoma" w:cs="Tahoma"/>
      <w:color w:val="000000"/>
      <w:sz w:val="16"/>
      <w:szCs w:val="16"/>
    </w:rPr>
  </w:style>
  <w:style w:type="character" w:customStyle="1" w:styleId="highlight">
    <w:name w:val="highlight"/>
    <w:basedOn w:val="DefaultParagraphFont"/>
    <w:rsid w:val="00C034F8"/>
  </w:style>
  <w:style w:type="character" w:customStyle="1" w:styleId="headertext">
    <w:name w:val="headertext"/>
    <w:basedOn w:val="DefaultParagraphFont"/>
    <w:rsid w:val="00A85031"/>
  </w:style>
  <w:style w:type="paragraph" w:styleId="ListParagraph">
    <w:name w:val="List Paragraph"/>
    <w:basedOn w:val="Normal"/>
    <w:uiPriority w:val="34"/>
    <w:rsid w:val="00FE4C7C"/>
    <w:pPr>
      <w:ind w:left="720"/>
      <w:contextualSpacing/>
    </w:pPr>
  </w:style>
  <w:style w:type="paragraph" w:styleId="FootnoteText">
    <w:name w:val="footnote text"/>
    <w:basedOn w:val="Normal"/>
    <w:link w:val="FootnoteTextChar"/>
    <w:rsid w:val="00C34982"/>
    <w:pPr>
      <w:spacing w:line="240" w:lineRule="auto"/>
    </w:pPr>
    <w:rPr>
      <w:sz w:val="20"/>
      <w:szCs w:val="20"/>
    </w:rPr>
  </w:style>
  <w:style w:type="character" w:customStyle="1" w:styleId="FootnoteTextChar">
    <w:name w:val="Footnote Text Char"/>
    <w:basedOn w:val="DefaultParagraphFont"/>
    <w:link w:val="FootnoteText"/>
    <w:rsid w:val="00C34982"/>
    <w:rPr>
      <w:rFonts w:ascii="Arial" w:eastAsia="Arial" w:hAnsi="Arial" w:cs="Arial"/>
      <w:color w:val="000000"/>
    </w:rPr>
  </w:style>
  <w:style w:type="character" w:styleId="FootnoteReference">
    <w:name w:val="footnote reference"/>
    <w:basedOn w:val="DefaultParagraphFont"/>
    <w:rsid w:val="00C34982"/>
    <w:rPr>
      <w:vertAlign w:val="superscript"/>
    </w:rPr>
  </w:style>
  <w:style w:type="paragraph" w:styleId="HTMLPreformatted">
    <w:name w:val="HTML Preformatted"/>
    <w:basedOn w:val="Normal"/>
    <w:link w:val="HTMLPreformattedChar"/>
    <w:uiPriority w:val="99"/>
    <w:unhideWhenUsed/>
    <w:rsid w:val="0025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257FD9"/>
    <w:rPr>
      <w:rFonts w:ascii="Courier New" w:hAnsi="Courier New" w:cs="Courier New"/>
    </w:rPr>
  </w:style>
  <w:style w:type="paragraph" w:customStyle="1" w:styleId="text">
    <w:name w:val="text"/>
    <w:basedOn w:val="Normal"/>
    <w:rsid w:val="005459CE"/>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enum">
    <w:name w:val="enum"/>
    <w:basedOn w:val="DefaultParagraphFont"/>
    <w:rsid w:val="005459CE"/>
  </w:style>
  <w:style w:type="character" w:customStyle="1" w:styleId="entity">
    <w:name w:val="entity"/>
    <w:basedOn w:val="DefaultParagraphFont"/>
    <w:rsid w:val="005459CE"/>
  </w:style>
  <w:style w:type="character" w:customStyle="1" w:styleId="external-xref">
    <w:name w:val="external-xref"/>
    <w:basedOn w:val="DefaultParagraphFont"/>
    <w:rsid w:val="005459CE"/>
  </w:style>
  <w:style w:type="paragraph" w:styleId="Header">
    <w:name w:val="header"/>
    <w:basedOn w:val="Normal"/>
    <w:link w:val="HeaderChar"/>
    <w:rsid w:val="00392E28"/>
    <w:pPr>
      <w:tabs>
        <w:tab w:val="center" w:pos="4513"/>
        <w:tab w:val="right" w:pos="9026"/>
      </w:tabs>
      <w:spacing w:line="240" w:lineRule="auto"/>
    </w:pPr>
  </w:style>
  <w:style w:type="character" w:customStyle="1" w:styleId="HeaderChar">
    <w:name w:val="Header Char"/>
    <w:basedOn w:val="DefaultParagraphFont"/>
    <w:link w:val="Header"/>
    <w:rsid w:val="00392E28"/>
    <w:rPr>
      <w:rFonts w:ascii="Arial" w:eastAsia="Arial" w:hAnsi="Arial" w:cs="Arial"/>
      <w:color w:val="000000"/>
      <w:sz w:val="22"/>
      <w:szCs w:val="22"/>
    </w:rPr>
  </w:style>
  <w:style w:type="paragraph" w:styleId="Footer">
    <w:name w:val="footer"/>
    <w:basedOn w:val="Normal"/>
    <w:link w:val="FooterChar"/>
    <w:rsid w:val="00392E28"/>
    <w:pPr>
      <w:tabs>
        <w:tab w:val="center" w:pos="4513"/>
        <w:tab w:val="right" w:pos="9026"/>
      </w:tabs>
      <w:spacing w:line="240" w:lineRule="auto"/>
    </w:pPr>
  </w:style>
  <w:style w:type="character" w:customStyle="1" w:styleId="FooterChar">
    <w:name w:val="Footer Char"/>
    <w:basedOn w:val="DefaultParagraphFont"/>
    <w:link w:val="Footer"/>
    <w:rsid w:val="00392E28"/>
    <w:rPr>
      <w:rFonts w:ascii="Arial" w:eastAsia="Arial" w:hAnsi="Arial" w:cs="Arial"/>
      <w:color w:val="000000"/>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76">
    <w:lsdException w:name="heading 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trong" w:uiPriority="22"/>
    <w:lsdException w:name="Emphasis" w:uiPriority="20" w:qFormat="1"/>
    <w:lsdException w:name="Normal (Web)" w:uiPriority="99"/>
    <w:lsdException w:name="HTML Cite" w:uiPriority="99"/>
    <w:lsdException w:name="HTML Preformatted"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BC31EB"/>
    <w:pPr>
      <w:spacing w:line="276" w:lineRule="auto"/>
    </w:pPr>
    <w:rPr>
      <w:rFonts w:ascii="Arial" w:eastAsia="Arial" w:hAnsi="Arial" w:cs="Arial"/>
      <w:color w:val="000000"/>
      <w:sz w:val="22"/>
      <w:szCs w:val="22"/>
    </w:rPr>
  </w:style>
  <w:style w:type="paragraph" w:styleId="Heading1">
    <w:name w:val="heading 1"/>
    <w:basedOn w:val="Contention"/>
    <w:next w:val="Contention"/>
    <w:qFormat/>
    <w:rsid w:val="00581D5F"/>
    <w:pPr>
      <w:spacing w:before="480" w:after="120"/>
      <w:jc w:val="center"/>
      <w:outlineLvl w:val="0"/>
    </w:pPr>
    <w:rPr>
      <w:sz w:val="28"/>
      <w:szCs w:val="36"/>
    </w:rPr>
  </w:style>
  <w:style w:type="paragraph" w:styleId="Heading2">
    <w:name w:val="heading 2"/>
    <w:basedOn w:val="Normal"/>
    <w:next w:val="Normal"/>
    <w:rsid w:val="00EF7B96"/>
    <w:pPr>
      <w:spacing w:before="360" w:after="80" w:line="240" w:lineRule="auto"/>
      <w:outlineLvl w:val="1"/>
    </w:pPr>
    <w:rPr>
      <w:b/>
      <w:bCs/>
      <w:sz w:val="28"/>
      <w:szCs w:val="28"/>
    </w:rPr>
  </w:style>
  <w:style w:type="paragraph" w:styleId="Heading3">
    <w:name w:val="heading 3"/>
    <w:basedOn w:val="Normal"/>
    <w:next w:val="Normal"/>
    <w:rsid w:val="00EF7B96"/>
    <w:pPr>
      <w:spacing w:before="280" w:after="80" w:line="240" w:lineRule="auto"/>
      <w:outlineLvl w:val="2"/>
    </w:pPr>
    <w:rPr>
      <w:b/>
      <w:bCs/>
      <w:color w:val="666666"/>
      <w:sz w:val="24"/>
      <w:szCs w:val="24"/>
    </w:rPr>
  </w:style>
  <w:style w:type="paragraph" w:styleId="Heading4">
    <w:name w:val="heading 4"/>
    <w:basedOn w:val="Normal"/>
    <w:next w:val="Normal"/>
    <w:rsid w:val="00EF7B96"/>
    <w:pPr>
      <w:spacing w:before="240" w:after="40" w:line="240" w:lineRule="auto"/>
      <w:outlineLvl w:val="3"/>
    </w:pPr>
    <w:rPr>
      <w:i/>
      <w:iCs/>
      <w:color w:val="666666"/>
    </w:rPr>
  </w:style>
  <w:style w:type="paragraph" w:styleId="Heading5">
    <w:name w:val="heading 5"/>
    <w:basedOn w:val="Normal"/>
    <w:next w:val="Normal"/>
    <w:rsid w:val="00EF7B96"/>
    <w:pPr>
      <w:spacing w:before="220" w:after="40" w:line="240" w:lineRule="auto"/>
      <w:outlineLvl w:val="4"/>
    </w:pPr>
    <w:rPr>
      <w:b/>
      <w:bCs/>
      <w:color w:val="666666"/>
      <w:sz w:val="20"/>
      <w:szCs w:val="20"/>
    </w:rPr>
  </w:style>
  <w:style w:type="paragraph" w:styleId="Heading6">
    <w:name w:val="heading 6"/>
    <w:basedOn w:val="Normal"/>
    <w:next w:val="Normal"/>
    <w:rsid w:val="00EF7B96"/>
    <w:pPr>
      <w:spacing w:before="200" w:after="40" w:line="240" w:lineRule="auto"/>
      <w:outlineLvl w:val="5"/>
    </w:pPr>
    <w:rPr>
      <w:i/>
      <w:iCs/>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1"/>
    <w:basedOn w:val="Normal"/>
    <w:qFormat/>
    <w:rsid w:val="00EF7B96"/>
    <w:pPr>
      <w:spacing w:before="480" w:after="120" w:line="240" w:lineRule="auto"/>
    </w:pPr>
    <w:rPr>
      <w:b/>
      <w:bCs/>
      <w:sz w:val="72"/>
      <w:szCs w:val="72"/>
    </w:rPr>
  </w:style>
  <w:style w:type="paragraph" w:styleId="Subtitle">
    <w:name w:val="Subtitle"/>
    <w:basedOn w:val="Normal"/>
    <w:rsid w:val="00EF7B96"/>
    <w:pPr>
      <w:spacing w:before="360" w:after="80" w:line="240" w:lineRule="auto"/>
    </w:pPr>
    <w:rPr>
      <w:rFonts w:ascii="Georgia" w:eastAsia="Georgia" w:hAnsi="Georgia" w:cs="Georgia"/>
      <w:i/>
      <w:iCs/>
      <w:color w:val="666666"/>
      <w:sz w:val="48"/>
      <w:szCs w:val="48"/>
    </w:rPr>
  </w:style>
  <w:style w:type="paragraph" w:customStyle="1" w:styleId="Contention">
    <w:name w:val="Contention"/>
    <w:basedOn w:val="Normal"/>
    <w:link w:val="ContentionChar"/>
    <w:qFormat/>
    <w:rsid w:val="00757046"/>
    <w:pPr>
      <w:keepNext/>
      <w:keepLines/>
      <w:spacing w:after="200" w:line="240" w:lineRule="auto"/>
    </w:pPr>
    <w:rPr>
      <w:rFonts w:ascii="Times New Roman" w:eastAsia="Times New Roman" w:hAnsi="Times New Roman" w:cs="Times New Roman"/>
      <w:b/>
      <w:bCs/>
      <w:sz w:val="20"/>
      <w:szCs w:val="20"/>
      <w:lang w:val="en-US"/>
    </w:rPr>
  </w:style>
  <w:style w:type="paragraph" w:customStyle="1" w:styleId="Evidence">
    <w:name w:val="Evidence"/>
    <w:basedOn w:val="Contention"/>
    <w:link w:val="EvidenceChar"/>
    <w:qFormat/>
    <w:rsid w:val="00757046"/>
    <w:pPr>
      <w:keepNext w:val="0"/>
    </w:pPr>
    <w:rPr>
      <w:b w:val="0"/>
    </w:rPr>
  </w:style>
  <w:style w:type="paragraph" w:customStyle="1" w:styleId="Citation">
    <w:name w:val="Citation"/>
    <w:basedOn w:val="Normal"/>
    <w:link w:val="CitationChar"/>
    <w:qFormat/>
    <w:rsid w:val="00C908B6"/>
    <w:pPr>
      <w:keepNext/>
      <w:keepLines/>
      <w:spacing w:after="200" w:line="240" w:lineRule="auto"/>
    </w:pPr>
    <w:rPr>
      <w:rFonts w:ascii="Times New Roman" w:eastAsia="Times New Roman" w:hAnsi="Times New Roman" w:cs="Times New Roman"/>
      <w:i/>
      <w:iCs/>
      <w:sz w:val="20"/>
      <w:szCs w:val="20"/>
      <w:lang w:val="en-US"/>
    </w:rPr>
  </w:style>
  <w:style w:type="character" w:styleId="Hyperlink">
    <w:name w:val="Hyperlink"/>
    <w:basedOn w:val="DefaultParagraphFont"/>
    <w:rsid w:val="00C908B6"/>
    <w:rPr>
      <w:color w:val="0000FF"/>
      <w:u w:val="single"/>
    </w:rPr>
  </w:style>
  <w:style w:type="paragraph" w:customStyle="1" w:styleId="normal0">
    <w:name w:val="normal"/>
    <w:rsid w:val="00DF62A4"/>
    <w:pPr>
      <w:spacing w:line="276" w:lineRule="auto"/>
    </w:pPr>
    <w:rPr>
      <w:rFonts w:ascii="Arial" w:eastAsia="Arial" w:hAnsi="Arial" w:cs="Arial"/>
      <w:color w:val="000000"/>
      <w:sz w:val="22"/>
      <w:szCs w:val="22"/>
    </w:rPr>
  </w:style>
  <w:style w:type="paragraph" w:customStyle="1" w:styleId="CitationEmphasized">
    <w:name w:val="Citation Emphasized"/>
    <w:basedOn w:val="Citation"/>
    <w:link w:val="CitationEmphasizedChar"/>
    <w:rsid w:val="005670B6"/>
    <w:pPr>
      <w:spacing w:after="80" w:line="300" w:lineRule="auto"/>
    </w:pPr>
    <w:rPr>
      <w:iCs w:val="0"/>
      <w:color w:val="auto"/>
      <w:sz w:val="24"/>
      <w:szCs w:val="24"/>
      <w:u w:val="single"/>
      <w:lang w:eastAsia="en-US"/>
    </w:rPr>
  </w:style>
  <w:style w:type="character" w:customStyle="1" w:styleId="CitationEmphasizedChar">
    <w:name w:val="Citation Emphasized Char"/>
    <w:basedOn w:val="DefaultParagraphFont"/>
    <w:link w:val="CitationEmphasized"/>
    <w:rsid w:val="005670B6"/>
    <w:rPr>
      <w:i/>
      <w:sz w:val="24"/>
      <w:szCs w:val="24"/>
      <w:u w:val="single"/>
      <w:lang w:val="en-US" w:eastAsia="en-US"/>
    </w:rPr>
  </w:style>
  <w:style w:type="paragraph" w:customStyle="1" w:styleId="Default">
    <w:name w:val="Default"/>
    <w:rsid w:val="00C20F58"/>
    <w:pPr>
      <w:autoSpaceDE w:val="0"/>
      <w:autoSpaceDN w:val="0"/>
      <w:adjustRightInd w:val="0"/>
    </w:pPr>
    <w:rPr>
      <w:rFonts w:ascii="BLDHGJ+TimesNewRoman" w:hAnsi="BLDHGJ+TimesNewRoman" w:cs="BLDHGJ+TimesNewRoman"/>
      <w:color w:val="000000"/>
      <w:sz w:val="24"/>
      <w:szCs w:val="24"/>
    </w:rPr>
  </w:style>
  <w:style w:type="character" w:customStyle="1" w:styleId="apple-converted-space">
    <w:name w:val="apple-converted-space"/>
    <w:basedOn w:val="DefaultParagraphFont"/>
    <w:rsid w:val="00286A95"/>
  </w:style>
  <w:style w:type="character" w:customStyle="1" w:styleId="link-external">
    <w:name w:val="link-external"/>
    <w:basedOn w:val="DefaultParagraphFont"/>
    <w:rsid w:val="00286A95"/>
  </w:style>
  <w:style w:type="character" w:customStyle="1" w:styleId="highlightedsearchterm">
    <w:name w:val="highlightedsearchterm"/>
    <w:basedOn w:val="DefaultParagraphFont"/>
    <w:rsid w:val="00286A95"/>
  </w:style>
  <w:style w:type="paragraph" w:styleId="NormalWeb">
    <w:name w:val="Normal (Web)"/>
    <w:basedOn w:val="Normal"/>
    <w:uiPriority w:val="99"/>
    <w:unhideWhenUsed/>
    <w:rsid w:val="00286A95"/>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Emphasis">
    <w:name w:val="Emphasis"/>
    <w:basedOn w:val="DefaultParagraphFont"/>
    <w:uiPriority w:val="20"/>
    <w:qFormat/>
    <w:rsid w:val="003C41F5"/>
    <w:rPr>
      <w:i/>
      <w:iCs/>
    </w:rPr>
  </w:style>
  <w:style w:type="character" w:styleId="Strong">
    <w:name w:val="Strong"/>
    <w:basedOn w:val="DefaultParagraphFont"/>
    <w:uiPriority w:val="22"/>
    <w:rsid w:val="003C41F5"/>
    <w:rPr>
      <w:b/>
      <w:bCs/>
    </w:rPr>
  </w:style>
  <w:style w:type="character" w:customStyle="1" w:styleId="st">
    <w:name w:val="st"/>
    <w:basedOn w:val="DefaultParagraphFont"/>
    <w:rsid w:val="006F0020"/>
  </w:style>
  <w:style w:type="paragraph" w:customStyle="1" w:styleId="BB-Contentions">
    <w:name w:val="BB-Contentions"/>
    <w:rsid w:val="005A58C1"/>
    <w:pPr>
      <w:keepNext/>
      <w:spacing w:after="80"/>
      <w:ind w:left="-288"/>
    </w:pPr>
    <w:rPr>
      <w:b/>
      <w:lang w:val="en-US" w:eastAsia="en-US"/>
    </w:rPr>
  </w:style>
  <w:style w:type="paragraph" w:customStyle="1" w:styleId="BB-Citation">
    <w:name w:val="BB-Citation"/>
    <w:rsid w:val="005A58C1"/>
    <w:pPr>
      <w:keepNext/>
      <w:keepLines/>
      <w:spacing w:after="80"/>
    </w:pPr>
    <w:rPr>
      <w:i/>
      <w:lang w:val="en-US" w:eastAsia="en-US"/>
    </w:rPr>
  </w:style>
  <w:style w:type="paragraph" w:customStyle="1" w:styleId="BB-Evidence">
    <w:name w:val="BB-Evidence"/>
    <w:link w:val="body3"/>
    <w:rsid w:val="005A58C1"/>
    <w:pPr>
      <w:keepLines/>
      <w:spacing w:after="200"/>
      <w:jc w:val="both"/>
    </w:pPr>
    <w:rPr>
      <w:lang w:val="en-US" w:eastAsia="en-US"/>
    </w:rPr>
  </w:style>
  <w:style w:type="character" w:customStyle="1" w:styleId="body3">
    <w:name w:val="body3"/>
    <w:basedOn w:val="DefaultParagraphFont"/>
    <w:link w:val="BB-Evidence"/>
    <w:rsid w:val="005A58C1"/>
    <w:rPr>
      <w:lang w:val="en-US" w:eastAsia="en-US" w:bidi="ar-SA"/>
    </w:rPr>
  </w:style>
  <w:style w:type="paragraph" w:styleId="BlockText">
    <w:name w:val="Block Text"/>
    <w:basedOn w:val="Normal"/>
    <w:rsid w:val="005A58C1"/>
    <w:pPr>
      <w:autoSpaceDE w:val="0"/>
      <w:autoSpaceDN w:val="0"/>
      <w:adjustRightInd w:val="0"/>
      <w:spacing w:line="288" w:lineRule="atLeast"/>
      <w:ind w:left="720" w:right="1296"/>
    </w:pPr>
    <w:rPr>
      <w:rFonts w:ascii="Times New Roman" w:eastAsia="Times New Roman" w:hAnsi="Times New Roman" w:cs="Times New Roman"/>
      <w:color w:val="auto"/>
      <w:sz w:val="20"/>
      <w:szCs w:val="20"/>
      <w:lang w:val="en-US" w:eastAsia="en-US"/>
    </w:rPr>
  </w:style>
  <w:style w:type="paragraph" w:customStyle="1" w:styleId="StyleInthisChapterBoldCentered">
    <w:name w:val="Style In this Chapter + Bold Centered"/>
    <w:basedOn w:val="Normal"/>
    <w:rsid w:val="005A58C1"/>
    <w:pPr>
      <w:pBdr>
        <w:top w:val="dotted" w:sz="12" w:space="4" w:color="auto"/>
        <w:bottom w:val="dotted" w:sz="12" w:space="4" w:color="auto"/>
      </w:pBdr>
      <w:overflowPunct w:val="0"/>
      <w:autoSpaceDE w:val="0"/>
      <w:autoSpaceDN w:val="0"/>
      <w:adjustRightInd w:val="0"/>
      <w:spacing w:after="200" w:line="240" w:lineRule="auto"/>
      <w:ind w:left="-576" w:right="-576"/>
      <w:jc w:val="center"/>
      <w:textAlignment w:val="baseline"/>
    </w:pPr>
    <w:rPr>
      <w:rFonts w:ascii="Times New Roman" w:eastAsia="Times New Roman" w:hAnsi="Times New Roman" w:cs="Times New Roman"/>
      <w:b/>
      <w:bCs/>
      <w:color w:val="auto"/>
      <w:sz w:val="20"/>
      <w:szCs w:val="20"/>
      <w:lang w:val="en-US" w:eastAsia="en-US"/>
    </w:rPr>
  </w:style>
  <w:style w:type="character" w:customStyle="1" w:styleId="A">
    <w:name w:val="A"/>
    <w:basedOn w:val="DefaultParagraphFont"/>
    <w:rsid w:val="005A58C1"/>
    <w:rPr>
      <w:strike w:val="0"/>
      <w:u w:val="none"/>
    </w:rPr>
  </w:style>
  <w:style w:type="character" w:styleId="HTMLCite">
    <w:name w:val="HTML Cite"/>
    <w:basedOn w:val="DefaultParagraphFont"/>
    <w:uiPriority w:val="99"/>
    <w:unhideWhenUsed/>
    <w:rsid w:val="00047F77"/>
    <w:rPr>
      <w:i/>
      <w:iCs/>
    </w:rPr>
  </w:style>
  <w:style w:type="character" w:customStyle="1" w:styleId="EvidenceChar">
    <w:name w:val="Evidence Char"/>
    <w:basedOn w:val="DefaultParagraphFont"/>
    <w:link w:val="Evidence"/>
    <w:locked/>
    <w:rsid w:val="00BB2379"/>
    <w:rPr>
      <w:bCs/>
      <w:color w:val="000000"/>
      <w:lang w:val="en-US"/>
    </w:rPr>
  </w:style>
  <w:style w:type="character" w:customStyle="1" w:styleId="CitationChar">
    <w:name w:val="Citation Char"/>
    <w:basedOn w:val="DefaultParagraphFont"/>
    <w:link w:val="Citation"/>
    <w:locked/>
    <w:rsid w:val="00BB2379"/>
    <w:rPr>
      <w:i/>
      <w:iCs/>
      <w:color w:val="000000"/>
      <w:lang w:val="en-US"/>
    </w:rPr>
  </w:style>
  <w:style w:type="character" w:customStyle="1" w:styleId="ContentionChar">
    <w:name w:val="Contention Char"/>
    <w:basedOn w:val="CitationChar"/>
    <w:link w:val="Contention"/>
    <w:locked/>
    <w:rsid w:val="00BB2379"/>
    <w:rPr>
      <w:b/>
      <w:bCs/>
      <w:i/>
      <w:iCs/>
      <w:color w:val="000000"/>
      <w:lang w:val="en-US"/>
    </w:rPr>
  </w:style>
  <w:style w:type="paragraph" w:styleId="BalloonText">
    <w:name w:val="Balloon Text"/>
    <w:basedOn w:val="Normal"/>
    <w:link w:val="BalloonTextChar"/>
    <w:rsid w:val="00F116CB"/>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116CB"/>
    <w:rPr>
      <w:rFonts w:ascii="Tahoma" w:eastAsia="Arial" w:hAnsi="Tahoma" w:cs="Tahoma"/>
      <w:color w:val="000000"/>
      <w:sz w:val="16"/>
      <w:szCs w:val="16"/>
    </w:rPr>
  </w:style>
  <w:style w:type="character" w:customStyle="1" w:styleId="highlight">
    <w:name w:val="highlight"/>
    <w:basedOn w:val="DefaultParagraphFont"/>
    <w:rsid w:val="00C034F8"/>
  </w:style>
  <w:style w:type="character" w:customStyle="1" w:styleId="headertext">
    <w:name w:val="headertext"/>
    <w:basedOn w:val="DefaultParagraphFont"/>
    <w:rsid w:val="00A85031"/>
  </w:style>
  <w:style w:type="paragraph" w:styleId="ListParagraph">
    <w:name w:val="List Paragraph"/>
    <w:basedOn w:val="Normal"/>
    <w:uiPriority w:val="34"/>
    <w:rsid w:val="00FE4C7C"/>
    <w:pPr>
      <w:ind w:left="720"/>
      <w:contextualSpacing/>
    </w:pPr>
  </w:style>
  <w:style w:type="paragraph" w:styleId="FootnoteText">
    <w:name w:val="footnote text"/>
    <w:basedOn w:val="Normal"/>
    <w:link w:val="FootnoteTextChar"/>
    <w:rsid w:val="00C34982"/>
    <w:pPr>
      <w:spacing w:line="240" w:lineRule="auto"/>
    </w:pPr>
    <w:rPr>
      <w:sz w:val="20"/>
      <w:szCs w:val="20"/>
    </w:rPr>
  </w:style>
  <w:style w:type="character" w:customStyle="1" w:styleId="FootnoteTextChar">
    <w:name w:val="Footnote Text Char"/>
    <w:basedOn w:val="DefaultParagraphFont"/>
    <w:link w:val="FootnoteText"/>
    <w:rsid w:val="00C34982"/>
    <w:rPr>
      <w:rFonts w:ascii="Arial" w:eastAsia="Arial" w:hAnsi="Arial" w:cs="Arial"/>
      <w:color w:val="000000"/>
    </w:rPr>
  </w:style>
  <w:style w:type="character" w:styleId="FootnoteReference">
    <w:name w:val="footnote reference"/>
    <w:basedOn w:val="DefaultParagraphFont"/>
    <w:rsid w:val="00C34982"/>
    <w:rPr>
      <w:vertAlign w:val="superscript"/>
    </w:rPr>
  </w:style>
  <w:style w:type="paragraph" w:styleId="HTMLPreformatted">
    <w:name w:val="HTML Preformatted"/>
    <w:basedOn w:val="Normal"/>
    <w:link w:val="HTMLPreformattedChar"/>
    <w:uiPriority w:val="99"/>
    <w:unhideWhenUsed/>
    <w:rsid w:val="0025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257FD9"/>
    <w:rPr>
      <w:rFonts w:ascii="Courier New" w:hAnsi="Courier New" w:cs="Courier New"/>
    </w:rPr>
  </w:style>
  <w:style w:type="paragraph" w:customStyle="1" w:styleId="text">
    <w:name w:val="text"/>
    <w:basedOn w:val="Normal"/>
    <w:rsid w:val="005459CE"/>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enum">
    <w:name w:val="enum"/>
    <w:basedOn w:val="DefaultParagraphFont"/>
    <w:rsid w:val="005459CE"/>
  </w:style>
  <w:style w:type="character" w:customStyle="1" w:styleId="entity">
    <w:name w:val="entity"/>
    <w:basedOn w:val="DefaultParagraphFont"/>
    <w:rsid w:val="005459CE"/>
  </w:style>
  <w:style w:type="character" w:customStyle="1" w:styleId="external-xref">
    <w:name w:val="external-xref"/>
    <w:basedOn w:val="DefaultParagraphFont"/>
    <w:rsid w:val="005459CE"/>
  </w:style>
  <w:style w:type="paragraph" w:styleId="Header">
    <w:name w:val="header"/>
    <w:basedOn w:val="Normal"/>
    <w:link w:val="HeaderChar"/>
    <w:rsid w:val="00392E28"/>
    <w:pPr>
      <w:tabs>
        <w:tab w:val="center" w:pos="4513"/>
        <w:tab w:val="right" w:pos="9026"/>
      </w:tabs>
      <w:spacing w:line="240" w:lineRule="auto"/>
    </w:pPr>
  </w:style>
  <w:style w:type="character" w:customStyle="1" w:styleId="HeaderChar">
    <w:name w:val="Header Char"/>
    <w:basedOn w:val="DefaultParagraphFont"/>
    <w:link w:val="Header"/>
    <w:rsid w:val="00392E28"/>
    <w:rPr>
      <w:rFonts w:ascii="Arial" w:eastAsia="Arial" w:hAnsi="Arial" w:cs="Arial"/>
      <w:color w:val="000000"/>
      <w:sz w:val="22"/>
      <w:szCs w:val="22"/>
    </w:rPr>
  </w:style>
  <w:style w:type="paragraph" w:styleId="Footer">
    <w:name w:val="footer"/>
    <w:basedOn w:val="Normal"/>
    <w:link w:val="FooterChar"/>
    <w:rsid w:val="00392E28"/>
    <w:pPr>
      <w:tabs>
        <w:tab w:val="center" w:pos="4513"/>
        <w:tab w:val="right" w:pos="9026"/>
      </w:tabs>
      <w:spacing w:line="240" w:lineRule="auto"/>
    </w:pPr>
  </w:style>
  <w:style w:type="character" w:customStyle="1" w:styleId="FooterChar">
    <w:name w:val="Footer Char"/>
    <w:basedOn w:val="DefaultParagraphFont"/>
    <w:link w:val="Footer"/>
    <w:rsid w:val="00392E28"/>
    <w:rPr>
      <w:rFonts w:ascii="Arial" w:eastAsia="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5824">
      <w:bodyDiv w:val="1"/>
      <w:marLeft w:val="0"/>
      <w:marRight w:val="0"/>
      <w:marTop w:val="0"/>
      <w:marBottom w:val="0"/>
      <w:divBdr>
        <w:top w:val="none" w:sz="0" w:space="0" w:color="auto"/>
        <w:left w:val="none" w:sz="0" w:space="0" w:color="auto"/>
        <w:bottom w:val="none" w:sz="0" w:space="0" w:color="auto"/>
        <w:right w:val="none" w:sz="0" w:space="0" w:color="auto"/>
      </w:divBdr>
    </w:div>
    <w:div w:id="50276075">
      <w:bodyDiv w:val="1"/>
      <w:marLeft w:val="0"/>
      <w:marRight w:val="0"/>
      <w:marTop w:val="0"/>
      <w:marBottom w:val="0"/>
      <w:divBdr>
        <w:top w:val="none" w:sz="0" w:space="0" w:color="auto"/>
        <w:left w:val="none" w:sz="0" w:space="0" w:color="auto"/>
        <w:bottom w:val="none" w:sz="0" w:space="0" w:color="auto"/>
        <w:right w:val="none" w:sz="0" w:space="0" w:color="auto"/>
      </w:divBdr>
      <w:divsChild>
        <w:div w:id="1213736099">
          <w:marLeft w:val="0"/>
          <w:marRight w:val="0"/>
          <w:marTop w:val="0"/>
          <w:marBottom w:val="0"/>
          <w:divBdr>
            <w:top w:val="none" w:sz="0" w:space="0" w:color="auto"/>
            <w:left w:val="none" w:sz="0" w:space="0" w:color="auto"/>
            <w:bottom w:val="none" w:sz="0" w:space="0" w:color="auto"/>
            <w:right w:val="none" w:sz="0" w:space="0" w:color="auto"/>
          </w:divBdr>
        </w:div>
        <w:div w:id="594048067">
          <w:marLeft w:val="0"/>
          <w:marRight w:val="0"/>
          <w:marTop w:val="0"/>
          <w:marBottom w:val="0"/>
          <w:divBdr>
            <w:top w:val="none" w:sz="0" w:space="0" w:color="auto"/>
            <w:left w:val="none" w:sz="0" w:space="0" w:color="auto"/>
            <w:bottom w:val="none" w:sz="0" w:space="0" w:color="auto"/>
            <w:right w:val="none" w:sz="0" w:space="0" w:color="auto"/>
          </w:divBdr>
        </w:div>
        <w:div w:id="1671525215">
          <w:marLeft w:val="0"/>
          <w:marRight w:val="0"/>
          <w:marTop w:val="0"/>
          <w:marBottom w:val="0"/>
          <w:divBdr>
            <w:top w:val="none" w:sz="0" w:space="0" w:color="auto"/>
            <w:left w:val="none" w:sz="0" w:space="0" w:color="auto"/>
            <w:bottom w:val="none" w:sz="0" w:space="0" w:color="auto"/>
            <w:right w:val="none" w:sz="0" w:space="0" w:color="auto"/>
          </w:divBdr>
        </w:div>
        <w:div w:id="954022647">
          <w:marLeft w:val="0"/>
          <w:marRight w:val="0"/>
          <w:marTop w:val="0"/>
          <w:marBottom w:val="0"/>
          <w:divBdr>
            <w:top w:val="none" w:sz="0" w:space="0" w:color="auto"/>
            <w:left w:val="none" w:sz="0" w:space="0" w:color="auto"/>
            <w:bottom w:val="none" w:sz="0" w:space="0" w:color="auto"/>
            <w:right w:val="none" w:sz="0" w:space="0" w:color="auto"/>
          </w:divBdr>
        </w:div>
        <w:div w:id="972249036">
          <w:marLeft w:val="0"/>
          <w:marRight w:val="0"/>
          <w:marTop w:val="0"/>
          <w:marBottom w:val="0"/>
          <w:divBdr>
            <w:top w:val="none" w:sz="0" w:space="0" w:color="auto"/>
            <w:left w:val="none" w:sz="0" w:space="0" w:color="auto"/>
            <w:bottom w:val="none" w:sz="0" w:space="0" w:color="auto"/>
            <w:right w:val="none" w:sz="0" w:space="0" w:color="auto"/>
          </w:divBdr>
        </w:div>
        <w:div w:id="1533032122">
          <w:marLeft w:val="0"/>
          <w:marRight w:val="0"/>
          <w:marTop w:val="0"/>
          <w:marBottom w:val="0"/>
          <w:divBdr>
            <w:top w:val="none" w:sz="0" w:space="0" w:color="auto"/>
            <w:left w:val="none" w:sz="0" w:space="0" w:color="auto"/>
            <w:bottom w:val="none" w:sz="0" w:space="0" w:color="auto"/>
            <w:right w:val="none" w:sz="0" w:space="0" w:color="auto"/>
          </w:divBdr>
        </w:div>
      </w:divsChild>
    </w:div>
    <w:div w:id="61873684">
      <w:bodyDiv w:val="1"/>
      <w:marLeft w:val="0"/>
      <w:marRight w:val="0"/>
      <w:marTop w:val="0"/>
      <w:marBottom w:val="0"/>
      <w:divBdr>
        <w:top w:val="none" w:sz="0" w:space="0" w:color="auto"/>
        <w:left w:val="none" w:sz="0" w:space="0" w:color="auto"/>
        <w:bottom w:val="none" w:sz="0" w:space="0" w:color="auto"/>
        <w:right w:val="none" w:sz="0" w:space="0" w:color="auto"/>
      </w:divBdr>
      <w:divsChild>
        <w:div w:id="1376351576">
          <w:marLeft w:val="0"/>
          <w:marRight w:val="0"/>
          <w:marTop w:val="0"/>
          <w:marBottom w:val="0"/>
          <w:divBdr>
            <w:top w:val="none" w:sz="0" w:space="0" w:color="auto"/>
            <w:left w:val="none" w:sz="0" w:space="0" w:color="auto"/>
            <w:bottom w:val="none" w:sz="0" w:space="0" w:color="auto"/>
            <w:right w:val="none" w:sz="0" w:space="0" w:color="auto"/>
          </w:divBdr>
        </w:div>
        <w:div w:id="1667171810">
          <w:marLeft w:val="0"/>
          <w:marRight w:val="0"/>
          <w:marTop w:val="0"/>
          <w:marBottom w:val="0"/>
          <w:divBdr>
            <w:top w:val="none" w:sz="0" w:space="0" w:color="auto"/>
            <w:left w:val="none" w:sz="0" w:space="0" w:color="auto"/>
            <w:bottom w:val="none" w:sz="0" w:space="0" w:color="auto"/>
            <w:right w:val="none" w:sz="0" w:space="0" w:color="auto"/>
          </w:divBdr>
        </w:div>
        <w:div w:id="1243371579">
          <w:marLeft w:val="0"/>
          <w:marRight w:val="0"/>
          <w:marTop w:val="0"/>
          <w:marBottom w:val="0"/>
          <w:divBdr>
            <w:top w:val="none" w:sz="0" w:space="0" w:color="auto"/>
            <w:left w:val="none" w:sz="0" w:space="0" w:color="auto"/>
            <w:bottom w:val="none" w:sz="0" w:space="0" w:color="auto"/>
            <w:right w:val="none" w:sz="0" w:space="0" w:color="auto"/>
          </w:divBdr>
        </w:div>
        <w:div w:id="2030252434">
          <w:marLeft w:val="0"/>
          <w:marRight w:val="0"/>
          <w:marTop w:val="0"/>
          <w:marBottom w:val="0"/>
          <w:divBdr>
            <w:top w:val="none" w:sz="0" w:space="0" w:color="auto"/>
            <w:left w:val="none" w:sz="0" w:space="0" w:color="auto"/>
            <w:bottom w:val="none" w:sz="0" w:space="0" w:color="auto"/>
            <w:right w:val="none" w:sz="0" w:space="0" w:color="auto"/>
          </w:divBdr>
        </w:div>
        <w:div w:id="1176265765">
          <w:marLeft w:val="0"/>
          <w:marRight w:val="0"/>
          <w:marTop w:val="0"/>
          <w:marBottom w:val="0"/>
          <w:divBdr>
            <w:top w:val="none" w:sz="0" w:space="0" w:color="auto"/>
            <w:left w:val="none" w:sz="0" w:space="0" w:color="auto"/>
            <w:bottom w:val="none" w:sz="0" w:space="0" w:color="auto"/>
            <w:right w:val="none" w:sz="0" w:space="0" w:color="auto"/>
          </w:divBdr>
        </w:div>
        <w:div w:id="362052787">
          <w:marLeft w:val="0"/>
          <w:marRight w:val="0"/>
          <w:marTop w:val="0"/>
          <w:marBottom w:val="0"/>
          <w:divBdr>
            <w:top w:val="none" w:sz="0" w:space="0" w:color="auto"/>
            <w:left w:val="none" w:sz="0" w:space="0" w:color="auto"/>
            <w:bottom w:val="none" w:sz="0" w:space="0" w:color="auto"/>
            <w:right w:val="none" w:sz="0" w:space="0" w:color="auto"/>
          </w:divBdr>
        </w:div>
        <w:div w:id="197819244">
          <w:marLeft w:val="0"/>
          <w:marRight w:val="0"/>
          <w:marTop w:val="0"/>
          <w:marBottom w:val="0"/>
          <w:divBdr>
            <w:top w:val="none" w:sz="0" w:space="0" w:color="auto"/>
            <w:left w:val="none" w:sz="0" w:space="0" w:color="auto"/>
            <w:bottom w:val="none" w:sz="0" w:space="0" w:color="auto"/>
            <w:right w:val="none" w:sz="0" w:space="0" w:color="auto"/>
          </w:divBdr>
        </w:div>
        <w:div w:id="10378405">
          <w:marLeft w:val="0"/>
          <w:marRight w:val="0"/>
          <w:marTop w:val="0"/>
          <w:marBottom w:val="0"/>
          <w:divBdr>
            <w:top w:val="none" w:sz="0" w:space="0" w:color="auto"/>
            <w:left w:val="none" w:sz="0" w:space="0" w:color="auto"/>
            <w:bottom w:val="none" w:sz="0" w:space="0" w:color="auto"/>
            <w:right w:val="none" w:sz="0" w:space="0" w:color="auto"/>
          </w:divBdr>
        </w:div>
        <w:div w:id="1500005355">
          <w:marLeft w:val="0"/>
          <w:marRight w:val="0"/>
          <w:marTop w:val="0"/>
          <w:marBottom w:val="0"/>
          <w:divBdr>
            <w:top w:val="none" w:sz="0" w:space="0" w:color="auto"/>
            <w:left w:val="none" w:sz="0" w:space="0" w:color="auto"/>
            <w:bottom w:val="none" w:sz="0" w:space="0" w:color="auto"/>
            <w:right w:val="none" w:sz="0" w:space="0" w:color="auto"/>
          </w:divBdr>
        </w:div>
        <w:div w:id="1028678301">
          <w:marLeft w:val="0"/>
          <w:marRight w:val="0"/>
          <w:marTop w:val="0"/>
          <w:marBottom w:val="0"/>
          <w:divBdr>
            <w:top w:val="none" w:sz="0" w:space="0" w:color="auto"/>
            <w:left w:val="none" w:sz="0" w:space="0" w:color="auto"/>
            <w:bottom w:val="none" w:sz="0" w:space="0" w:color="auto"/>
            <w:right w:val="none" w:sz="0" w:space="0" w:color="auto"/>
          </w:divBdr>
        </w:div>
        <w:div w:id="1386104265">
          <w:marLeft w:val="0"/>
          <w:marRight w:val="0"/>
          <w:marTop w:val="0"/>
          <w:marBottom w:val="0"/>
          <w:divBdr>
            <w:top w:val="none" w:sz="0" w:space="0" w:color="auto"/>
            <w:left w:val="none" w:sz="0" w:space="0" w:color="auto"/>
            <w:bottom w:val="none" w:sz="0" w:space="0" w:color="auto"/>
            <w:right w:val="none" w:sz="0" w:space="0" w:color="auto"/>
          </w:divBdr>
        </w:div>
        <w:div w:id="1106459143">
          <w:marLeft w:val="0"/>
          <w:marRight w:val="0"/>
          <w:marTop w:val="0"/>
          <w:marBottom w:val="0"/>
          <w:divBdr>
            <w:top w:val="none" w:sz="0" w:space="0" w:color="auto"/>
            <w:left w:val="none" w:sz="0" w:space="0" w:color="auto"/>
            <w:bottom w:val="none" w:sz="0" w:space="0" w:color="auto"/>
            <w:right w:val="none" w:sz="0" w:space="0" w:color="auto"/>
          </w:divBdr>
        </w:div>
        <w:div w:id="641665455">
          <w:marLeft w:val="0"/>
          <w:marRight w:val="0"/>
          <w:marTop w:val="0"/>
          <w:marBottom w:val="0"/>
          <w:divBdr>
            <w:top w:val="none" w:sz="0" w:space="0" w:color="auto"/>
            <w:left w:val="none" w:sz="0" w:space="0" w:color="auto"/>
            <w:bottom w:val="none" w:sz="0" w:space="0" w:color="auto"/>
            <w:right w:val="none" w:sz="0" w:space="0" w:color="auto"/>
          </w:divBdr>
        </w:div>
        <w:div w:id="313796209">
          <w:marLeft w:val="0"/>
          <w:marRight w:val="0"/>
          <w:marTop w:val="0"/>
          <w:marBottom w:val="0"/>
          <w:divBdr>
            <w:top w:val="none" w:sz="0" w:space="0" w:color="auto"/>
            <w:left w:val="none" w:sz="0" w:space="0" w:color="auto"/>
            <w:bottom w:val="none" w:sz="0" w:space="0" w:color="auto"/>
            <w:right w:val="none" w:sz="0" w:space="0" w:color="auto"/>
          </w:divBdr>
        </w:div>
        <w:div w:id="1456630902">
          <w:marLeft w:val="0"/>
          <w:marRight w:val="0"/>
          <w:marTop w:val="0"/>
          <w:marBottom w:val="0"/>
          <w:divBdr>
            <w:top w:val="none" w:sz="0" w:space="0" w:color="auto"/>
            <w:left w:val="none" w:sz="0" w:space="0" w:color="auto"/>
            <w:bottom w:val="none" w:sz="0" w:space="0" w:color="auto"/>
            <w:right w:val="none" w:sz="0" w:space="0" w:color="auto"/>
          </w:divBdr>
        </w:div>
        <w:div w:id="433328663">
          <w:marLeft w:val="0"/>
          <w:marRight w:val="0"/>
          <w:marTop w:val="0"/>
          <w:marBottom w:val="0"/>
          <w:divBdr>
            <w:top w:val="none" w:sz="0" w:space="0" w:color="auto"/>
            <w:left w:val="none" w:sz="0" w:space="0" w:color="auto"/>
            <w:bottom w:val="none" w:sz="0" w:space="0" w:color="auto"/>
            <w:right w:val="none" w:sz="0" w:space="0" w:color="auto"/>
          </w:divBdr>
        </w:div>
        <w:div w:id="173419525">
          <w:marLeft w:val="0"/>
          <w:marRight w:val="0"/>
          <w:marTop w:val="0"/>
          <w:marBottom w:val="0"/>
          <w:divBdr>
            <w:top w:val="none" w:sz="0" w:space="0" w:color="auto"/>
            <w:left w:val="none" w:sz="0" w:space="0" w:color="auto"/>
            <w:bottom w:val="none" w:sz="0" w:space="0" w:color="auto"/>
            <w:right w:val="none" w:sz="0" w:space="0" w:color="auto"/>
          </w:divBdr>
        </w:div>
        <w:div w:id="1547833035">
          <w:marLeft w:val="0"/>
          <w:marRight w:val="0"/>
          <w:marTop w:val="0"/>
          <w:marBottom w:val="0"/>
          <w:divBdr>
            <w:top w:val="none" w:sz="0" w:space="0" w:color="auto"/>
            <w:left w:val="none" w:sz="0" w:space="0" w:color="auto"/>
            <w:bottom w:val="none" w:sz="0" w:space="0" w:color="auto"/>
            <w:right w:val="none" w:sz="0" w:space="0" w:color="auto"/>
          </w:divBdr>
        </w:div>
        <w:div w:id="325594568">
          <w:marLeft w:val="0"/>
          <w:marRight w:val="0"/>
          <w:marTop w:val="0"/>
          <w:marBottom w:val="0"/>
          <w:divBdr>
            <w:top w:val="none" w:sz="0" w:space="0" w:color="auto"/>
            <w:left w:val="none" w:sz="0" w:space="0" w:color="auto"/>
            <w:bottom w:val="none" w:sz="0" w:space="0" w:color="auto"/>
            <w:right w:val="none" w:sz="0" w:space="0" w:color="auto"/>
          </w:divBdr>
        </w:div>
        <w:div w:id="2012367235">
          <w:marLeft w:val="0"/>
          <w:marRight w:val="0"/>
          <w:marTop w:val="0"/>
          <w:marBottom w:val="0"/>
          <w:divBdr>
            <w:top w:val="none" w:sz="0" w:space="0" w:color="auto"/>
            <w:left w:val="none" w:sz="0" w:space="0" w:color="auto"/>
            <w:bottom w:val="none" w:sz="0" w:space="0" w:color="auto"/>
            <w:right w:val="none" w:sz="0" w:space="0" w:color="auto"/>
          </w:divBdr>
        </w:div>
        <w:div w:id="1043408643">
          <w:marLeft w:val="0"/>
          <w:marRight w:val="0"/>
          <w:marTop w:val="0"/>
          <w:marBottom w:val="0"/>
          <w:divBdr>
            <w:top w:val="none" w:sz="0" w:space="0" w:color="auto"/>
            <w:left w:val="none" w:sz="0" w:space="0" w:color="auto"/>
            <w:bottom w:val="none" w:sz="0" w:space="0" w:color="auto"/>
            <w:right w:val="none" w:sz="0" w:space="0" w:color="auto"/>
          </w:divBdr>
        </w:div>
        <w:div w:id="533888575">
          <w:marLeft w:val="0"/>
          <w:marRight w:val="0"/>
          <w:marTop w:val="0"/>
          <w:marBottom w:val="0"/>
          <w:divBdr>
            <w:top w:val="none" w:sz="0" w:space="0" w:color="auto"/>
            <w:left w:val="none" w:sz="0" w:space="0" w:color="auto"/>
            <w:bottom w:val="none" w:sz="0" w:space="0" w:color="auto"/>
            <w:right w:val="none" w:sz="0" w:space="0" w:color="auto"/>
          </w:divBdr>
        </w:div>
        <w:div w:id="1515613530">
          <w:marLeft w:val="0"/>
          <w:marRight w:val="0"/>
          <w:marTop w:val="0"/>
          <w:marBottom w:val="0"/>
          <w:divBdr>
            <w:top w:val="none" w:sz="0" w:space="0" w:color="auto"/>
            <w:left w:val="none" w:sz="0" w:space="0" w:color="auto"/>
            <w:bottom w:val="none" w:sz="0" w:space="0" w:color="auto"/>
            <w:right w:val="none" w:sz="0" w:space="0" w:color="auto"/>
          </w:divBdr>
        </w:div>
        <w:div w:id="963345657">
          <w:marLeft w:val="0"/>
          <w:marRight w:val="0"/>
          <w:marTop w:val="0"/>
          <w:marBottom w:val="0"/>
          <w:divBdr>
            <w:top w:val="none" w:sz="0" w:space="0" w:color="auto"/>
            <w:left w:val="none" w:sz="0" w:space="0" w:color="auto"/>
            <w:bottom w:val="none" w:sz="0" w:space="0" w:color="auto"/>
            <w:right w:val="none" w:sz="0" w:space="0" w:color="auto"/>
          </w:divBdr>
        </w:div>
        <w:div w:id="279845832">
          <w:marLeft w:val="0"/>
          <w:marRight w:val="0"/>
          <w:marTop w:val="0"/>
          <w:marBottom w:val="0"/>
          <w:divBdr>
            <w:top w:val="none" w:sz="0" w:space="0" w:color="auto"/>
            <w:left w:val="none" w:sz="0" w:space="0" w:color="auto"/>
            <w:bottom w:val="none" w:sz="0" w:space="0" w:color="auto"/>
            <w:right w:val="none" w:sz="0" w:space="0" w:color="auto"/>
          </w:divBdr>
        </w:div>
        <w:div w:id="1718118661">
          <w:marLeft w:val="0"/>
          <w:marRight w:val="0"/>
          <w:marTop w:val="0"/>
          <w:marBottom w:val="0"/>
          <w:divBdr>
            <w:top w:val="none" w:sz="0" w:space="0" w:color="auto"/>
            <w:left w:val="none" w:sz="0" w:space="0" w:color="auto"/>
            <w:bottom w:val="none" w:sz="0" w:space="0" w:color="auto"/>
            <w:right w:val="none" w:sz="0" w:space="0" w:color="auto"/>
          </w:divBdr>
        </w:div>
        <w:div w:id="2030796725">
          <w:marLeft w:val="0"/>
          <w:marRight w:val="0"/>
          <w:marTop w:val="0"/>
          <w:marBottom w:val="0"/>
          <w:divBdr>
            <w:top w:val="none" w:sz="0" w:space="0" w:color="auto"/>
            <w:left w:val="none" w:sz="0" w:space="0" w:color="auto"/>
            <w:bottom w:val="none" w:sz="0" w:space="0" w:color="auto"/>
            <w:right w:val="none" w:sz="0" w:space="0" w:color="auto"/>
          </w:divBdr>
        </w:div>
      </w:divsChild>
    </w:div>
    <w:div w:id="64301106">
      <w:bodyDiv w:val="1"/>
      <w:marLeft w:val="0"/>
      <w:marRight w:val="0"/>
      <w:marTop w:val="0"/>
      <w:marBottom w:val="0"/>
      <w:divBdr>
        <w:top w:val="none" w:sz="0" w:space="0" w:color="auto"/>
        <w:left w:val="none" w:sz="0" w:space="0" w:color="auto"/>
        <w:bottom w:val="none" w:sz="0" w:space="0" w:color="auto"/>
        <w:right w:val="none" w:sz="0" w:space="0" w:color="auto"/>
      </w:divBdr>
    </w:div>
    <w:div w:id="65109047">
      <w:bodyDiv w:val="1"/>
      <w:marLeft w:val="0"/>
      <w:marRight w:val="0"/>
      <w:marTop w:val="0"/>
      <w:marBottom w:val="0"/>
      <w:divBdr>
        <w:top w:val="none" w:sz="0" w:space="0" w:color="auto"/>
        <w:left w:val="none" w:sz="0" w:space="0" w:color="auto"/>
        <w:bottom w:val="none" w:sz="0" w:space="0" w:color="auto"/>
        <w:right w:val="none" w:sz="0" w:space="0" w:color="auto"/>
      </w:divBdr>
      <w:divsChild>
        <w:div w:id="1377509349">
          <w:marLeft w:val="0"/>
          <w:marRight w:val="0"/>
          <w:marTop w:val="0"/>
          <w:marBottom w:val="0"/>
          <w:divBdr>
            <w:top w:val="none" w:sz="0" w:space="0" w:color="auto"/>
            <w:left w:val="none" w:sz="0" w:space="0" w:color="auto"/>
            <w:bottom w:val="none" w:sz="0" w:space="0" w:color="auto"/>
            <w:right w:val="none" w:sz="0" w:space="0" w:color="auto"/>
          </w:divBdr>
        </w:div>
        <w:div w:id="890464845">
          <w:marLeft w:val="0"/>
          <w:marRight w:val="0"/>
          <w:marTop w:val="0"/>
          <w:marBottom w:val="0"/>
          <w:divBdr>
            <w:top w:val="none" w:sz="0" w:space="0" w:color="auto"/>
            <w:left w:val="none" w:sz="0" w:space="0" w:color="auto"/>
            <w:bottom w:val="none" w:sz="0" w:space="0" w:color="auto"/>
            <w:right w:val="none" w:sz="0" w:space="0" w:color="auto"/>
          </w:divBdr>
        </w:div>
        <w:div w:id="1090156869">
          <w:marLeft w:val="0"/>
          <w:marRight w:val="0"/>
          <w:marTop w:val="0"/>
          <w:marBottom w:val="0"/>
          <w:divBdr>
            <w:top w:val="none" w:sz="0" w:space="0" w:color="auto"/>
            <w:left w:val="none" w:sz="0" w:space="0" w:color="auto"/>
            <w:bottom w:val="none" w:sz="0" w:space="0" w:color="auto"/>
            <w:right w:val="none" w:sz="0" w:space="0" w:color="auto"/>
          </w:divBdr>
        </w:div>
        <w:div w:id="2021083454">
          <w:marLeft w:val="0"/>
          <w:marRight w:val="0"/>
          <w:marTop w:val="0"/>
          <w:marBottom w:val="0"/>
          <w:divBdr>
            <w:top w:val="none" w:sz="0" w:space="0" w:color="auto"/>
            <w:left w:val="none" w:sz="0" w:space="0" w:color="auto"/>
            <w:bottom w:val="none" w:sz="0" w:space="0" w:color="auto"/>
            <w:right w:val="none" w:sz="0" w:space="0" w:color="auto"/>
          </w:divBdr>
        </w:div>
        <w:div w:id="2058239261">
          <w:marLeft w:val="0"/>
          <w:marRight w:val="0"/>
          <w:marTop w:val="0"/>
          <w:marBottom w:val="0"/>
          <w:divBdr>
            <w:top w:val="none" w:sz="0" w:space="0" w:color="auto"/>
            <w:left w:val="none" w:sz="0" w:space="0" w:color="auto"/>
            <w:bottom w:val="none" w:sz="0" w:space="0" w:color="auto"/>
            <w:right w:val="none" w:sz="0" w:space="0" w:color="auto"/>
          </w:divBdr>
        </w:div>
        <w:div w:id="541600825">
          <w:marLeft w:val="0"/>
          <w:marRight w:val="0"/>
          <w:marTop w:val="0"/>
          <w:marBottom w:val="0"/>
          <w:divBdr>
            <w:top w:val="none" w:sz="0" w:space="0" w:color="auto"/>
            <w:left w:val="none" w:sz="0" w:space="0" w:color="auto"/>
            <w:bottom w:val="none" w:sz="0" w:space="0" w:color="auto"/>
            <w:right w:val="none" w:sz="0" w:space="0" w:color="auto"/>
          </w:divBdr>
        </w:div>
        <w:div w:id="608780656">
          <w:marLeft w:val="0"/>
          <w:marRight w:val="0"/>
          <w:marTop w:val="0"/>
          <w:marBottom w:val="0"/>
          <w:divBdr>
            <w:top w:val="none" w:sz="0" w:space="0" w:color="auto"/>
            <w:left w:val="none" w:sz="0" w:space="0" w:color="auto"/>
            <w:bottom w:val="none" w:sz="0" w:space="0" w:color="auto"/>
            <w:right w:val="none" w:sz="0" w:space="0" w:color="auto"/>
          </w:divBdr>
        </w:div>
        <w:div w:id="89739717">
          <w:marLeft w:val="0"/>
          <w:marRight w:val="0"/>
          <w:marTop w:val="0"/>
          <w:marBottom w:val="0"/>
          <w:divBdr>
            <w:top w:val="none" w:sz="0" w:space="0" w:color="auto"/>
            <w:left w:val="none" w:sz="0" w:space="0" w:color="auto"/>
            <w:bottom w:val="none" w:sz="0" w:space="0" w:color="auto"/>
            <w:right w:val="none" w:sz="0" w:space="0" w:color="auto"/>
          </w:divBdr>
        </w:div>
      </w:divsChild>
    </w:div>
    <w:div w:id="76830535">
      <w:bodyDiv w:val="1"/>
      <w:marLeft w:val="0"/>
      <w:marRight w:val="0"/>
      <w:marTop w:val="0"/>
      <w:marBottom w:val="0"/>
      <w:divBdr>
        <w:top w:val="none" w:sz="0" w:space="0" w:color="auto"/>
        <w:left w:val="none" w:sz="0" w:space="0" w:color="auto"/>
        <w:bottom w:val="none" w:sz="0" w:space="0" w:color="auto"/>
        <w:right w:val="none" w:sz="0" w:space="0" w:color="auto"/>
      </w:divBdr>
    </w:div>
    <w:div w:id="80835008">
      <w:bodyDiv w:val="1"/>
      <w:marLeft w:val="0"/>
      <w:marRight w:val="0"/>
      <w:marTop w:val="0"/>
      <w:marBottom w:val="0"/>
      <w:divBdr>
        <w:top w:val="none" w:sz="0" w:space="0" w:color="auto"/>
        <w:left w:val="none" w:sz="0" w:space="0" w:color="auto"/>
        <w:bottom w:val="none" w:sz="0" w:space="0" w:color="auto"/>
        <w:right w:val="none" w:sz="0" w:space="0" w:color="auto"/>
      </w:divBdr>
      <w:divsChild>
        <w:div w:id="1042680553">
          <w:marLeft w:val="0"/>
          <w:marRight w:val="0"/>
          <w:marTop w:val="0"/>
          <w:marBottom w:val="0"/>
          <w:divBdr>
            <w:top w:val="none" w:sz="0" w:space="0" w:color="auto"/>
            <w:left w:val="none" w:sz="0" w:space="0" w:color="auto"/>
            <w:bottom w:val="none" w:sz="0" w:space="0" w:color="auto"/>
            <w:right w:val="none" w:sz="0" w:space="0" w:color="auto"/>
          </w:divBdr>
        </w:div>
        <w:div w:id="95291468">
          <w:marLeft w:val="0"/>
          <w:marRight w:val="0"/>
          <w:marTop w:val="0"/>
          <w:marBottom w:val="0"/>
          <w:divBdr>
            <w:top w:val="none" w:sz="0" w:space="0" w:color="auto"/>
            <w:left w:val="none" w:sz="0" w:space="0" w:color="auto"/>
            <w:bottom w:val="none" w:sz="0" w:space="0" w:color="auto"/>
            <w:right w:val="none" w:sz="0" w:space="0" w:color="auto"/>
          </w:divBdr>
        </w:div>
        <w:div w:id="1351374354">
          <w:marLeft w:val="0"/>
          <w:marRight w:val="0"/>
          <w:marTop w:val="0"/>
          <w:marBottom w:val="0"/>
          <w:divBdr>
            <w:top w:val="none" w:sz="0" w:space="0" w:color="auto"/>
            <w:left w:val="none" w:sz="0" w:space="0" w:color="auto"/>
            <w:bottom w:val="none" w:sz="0" w:space="0" w:color="auto"/>
            <w:right w:val="none" w:sz="0" w:space="0" w:color="auto"/>
          </w:divBdr>
        </w:div>
        <w:div w:id="391081938">
          <w:marLeft w:val="0"/>
          <w:marRight w:val="0"/>
          <w:marTop w:val="0"/>
          <w:marBottom w:val="0"/>
          <w:divBdr>
            <w:top w:val="none" w:sz="0" w:space="0" w:color="auto"/>
            <w:left w:val="none" w:sz="0" w:space="0" w:color="auto"/>
            <w:bottom w:val="none" w:sz="0" w:space="0" w:color="auto"/>
            <w:right w:val="none" w:sz="0" w:space="0" w:color="auto"/>
          </w:divBdr>
        </w:div>
        <w:div w:id="83693788">
          <w:marLeft w:val="0"/>
          <w:marRight w:val="0"/>
          <w:marTop w:val="0"/>
          <w:marBottom w:val="0"/>
          <w:divBdr>
            <w:top w:val="none" w:sz="0" w:space="0" w:color="auto"/>
            <w:left w:val="none" w:sz="0" w:space="0" w:color="auto"/>
            <w:bottom w:val="none" w:sz="0" w:space="0" w:color="auto"/>
            <w:right w:val="none" w:sz="0" w:space="0" w:color="auto"/>
          </w:divBdr>
        </w:div>
        <w:div w:id="1582371291">
          <w:marLeft w:val="0"/>
          <w:marRight w:val="0"/>
          <w:marTop w:val="0"/>
          <w:marBottom w:val="0"/>
          <w:divBdr>
            <w:top w:val="none" w:sz="0" w:space="0" w:color="auto"/>
            <w:left w:val="none" w:sz="0" w:space="0" w:color="auto"/>
            <w:bottom w:val="none" w:sz="0" w:space="0" w:color="auto"/>
            <w:right w:val="none" w:sz="0" w:space="0" w:color="auto"/>
          </w:divBdr>
        </w:div>
        <w:div w:id="161119102">
          <w:marLeft w:val="0"/>
          <w:marRight w:val="0"/>
          <w:marTop w:val="0"/>
          <w:marBottom w:val="0"/>
          <w:divBdr>
            <w:top w:val="none" w:sz="0" w:space="0" w:color="auto"/>
            <w:left w:val="none" w:sz="0" w:space="0" w:color="auto"/>
            <w:bottom w:val="none" w:sz="0" w:space="0" w:color="auto"/>
            <w:right w:val="none" w:sz="0" w:space="0" w:color="auto"/>
          </w:divBdr>
        </w:div>
        <w:div w:id="1236814145">
          <w:marLeft w:val="0"/>
          <w:marRight w:val="0"/>
          <w:marTop w:val="0"/>
          <w:marBottom w:val="0"/>
          <w:divBdr>
            <w:top w:val="none" w:sz="0" w:space="0" w:color="auto"/>
            <w:left w:val="none" w:sz="0" w:space="0" w:color="auto"/>
            <w:bottom w:val="none" w:sz="0" w:space="0" w:color="auto"/>
            <w:right w:val="none" w:sz="0" w:space="0" w:color="auto"/>
          </w:divBdr>
        </w:div>
        <w:div w:id="1372077100">
          <w:marLeft w:val="0"/>
          <w:marRight w:val="0"/>
          <w:marTop w:val="0"/>
          <w:marBottom w:val="0"/>
          <w:divBdr>
            <w:top w:val="none" w:sz="0" w:space="0" w:color="auto"/>
            <w:left w:val="none" w:sz="0" w:space="0" w:color="auto"/>
            <w:bottom w:val="none" w:sz="0" w:space="0" w:color="auto"/>
            <w:right w:val="none" w:sz="0" w:space="0" w:color="auto"/>
          </w:divBdr>
        </w:div>
        <w:div w:id="9722552">
          <w:marLeft w:val="0"/>
          <w:marRight w:val="0"/>
          <w:marTop w:val="0"/>
          <w:marBottom w:val="0"/>
          <w:divBdr>
            <w:top w:val="none" w:sz="0" w:space="0" w:color="auto"/>
            <w:left w:val="none" w:sz="0" w:space="0" w:color="auto"/>
            <w:bottom w:val="none" w:sz="0" w:space="0" w:color="auto"/>
            <w:right w:val="none" w:sz="0" w:space="0" w:color="auto"/>
          </w:divBdr>
        </w:div>
        <w:div w:id="1875383108">
          <w:marLeft w:val="0"/>
          <w:marRight w:val="0"/>
          <w:marTop w:val="0"/>
          <w:marBottom w:val="0"/>
          <w:divBdr>
            <w:top w:val="none" w:sz="0" w:space="0" w:color="auto"/>
            <w:left w:val="none" w:sz="0" w:space="0" w:color="auto"/>
            <w:bottom w:val="none" w:sz="0" w:space="0" w:color="auto"/>
            <w:right w:val="none" w:sz="0" w:space="0" w:color="auto"/>
          </w:divBdr>
        </w:div>
        <w:div w:id="307711008">
          <w:marLeft w:val="0"/>
          <w:marRight w:val="0"/>
          <w:marTop w:val="0"/>
          <w:marBottom w:val="0"/>
          <w:divBdr>
            <w:top w:val="none" w:sz="0" w:space="0" w:color="auto"/>
            <w:left w:val="none" w:sz="0" w:space="0" w:color="auto"/>
            <w:bottom w:val="none" w:sz="0" w:space="0" w:color="auto"/>
            <w:right w:val="none" w:sz="0" w:space="0" w:color="auto"/>
          </w:divBdr>
        </w:div>
        <w:div w:id="1932465277">
          <w:marLeft w:val="0"/>
          <w:marRight w:val="0"/>
          <w:marTop w:val="0"/>
          <w:marBottom w:val="0"/>
          <w:divBdr>
            <w:top w:val="none" w:sz="0" w:space="0" w:color="auto"/>
            <w:left w:val="none" w:sz="0" w:space="0" w:color="auto"/>
            <w:bottom w:val="none" w:sz="0" w:space="0" w:color="auto"/>
            <w:right w:val="none" w:sz="0" w:space="0" w:color="auto"/>
          </w:divBdr>
        </w:div>
        <w:div w:id="372728694">
          <w:marLeft w:val="0"/>
          <w:marRight w:val="0"/>
          <w:marTop w:val="0"/>
          <w:marBottom w:val="0"/>
          <w:divBdr>
            <w:top w:val="none" w:sz="0" w:space="0" w:color="auto"/>
            <w:left w:val="none" w:sz="0" w:space="0" w:color="auto"/>
            <w:bottom w:val="none" w:sz="0" w:space="0" w:color="auto"/>
            <w:right w:val="none" w:sz="0" w:space="0" w:color="auto"/>
          </w:divBdr>
        </w:div>
        <w:div w:id="1546333740">
          <w:marLeft w:val="0"/>
          <w:marRight w:val="0"/>
          <w:marTop w:val="0"/>
          <w:marBottom w:val="0"/>
          <w:divBdr>
            <w:top w:val="none" w:sz="0" w:space="0" w:color="auto"/>
            <w:left w:val="none" w:sz="0" w:space="0" w:color="auto"/>
            <w:bottom w:val="none" w:sz="0" w:space="0" w:color="auto"/>
            <w:right w:val="none" w:sz="0" w:space="0" w:color="auto"/>
          </w:divBdr>
        </w:div>
        <w:div w:id="1705864927">
          <w:marLeft w:val="0"/>
          <w:marRight w:val="0"/>
          <w:marTop w:val="0"/>
          <w:marBottom w:val="0"/>
          <w:divBdr>
            <w:top w:val="none" w:sz="0" w:space="0" w:color="auto"/>
            <w:left w:val="none" w:sz="0" w:space="0" w:color="auto"/>
            <w:bottom w:val="none" w:sz="0" w:space="0" w:color="auto"/>
            <w:right w:val="none" w:sz="0" w:space="0" w:color="auto"/>
          </w:divBdr>
        </w:div>
        <w:div w:id="281806310">
          <w:marLeft w:val="0"/>
          <w:marRight w:val="0"/>
          <w:marTop w:val="0"/>
          <w:marBottom w:val="0"/>
          <w:divBdr>
            <w:top w:val="none" w:sz="0" w:space="0" w:color="auto"/>
            <w:left w:val="none" w:sz="0" w:space="0" w:color="auto"/>
            <w:bottom w:val="none" w:sz="0" w:space="0" w:color="auto"/>
            <w:right w:val="none" w:sz="0" w:space="0" w:color="auto"/>
          </w:divBdr>
        </w:div>
        <w:div w:id="1276519525">
          <w:marLeft w:val="0"/>
          <w:marRight w:val="0"/>
          <w:marTop w:val="0"/>
          <w:marBottom w:val="0"/>
          <w:divBdr>
            <w:top w:val="none" w:sz="0" w:space="0" w:color="auto"/>
            <w:left w:val="none" w:sz="0" w:space="0" w:color="auto"/>
            <w:bottom w:val="none" w:sz="0" w:space="0" w:color="auto"/>
            <w:right w:val="none" w:sz="0" w:space="0" w:color="auto"/>
          </w:divBdr>
        </w:div>
        <w:div w:id="1503423486">
          <w:marLeft w:val="0"/>
          <w:marRight w:val="0"/>
          <w:marTop w:val="0"/>
          <w:marBottom w:val="0"/>
          <w:divBdr>
            <w:top w:val="none" w:sz="0" w:space="0" w:color="auto"/>
            <w:left w:val="none" w:sz="0" w:space="0" w:color="auto"/>
            <w:bottom w:val="none" w:sz="0" w:space="0" w:color="auto"/>
            <w:right w:val="none" w:sz="0" w:space="0" w:color="auto"/>
          </w:divBdr>
        </w:div>
      </w:divsChild>
    </w:div>
    <w:div w:id="99103455">
      <w:bodyDiv w:val="1"/>
      <w:marLeft w:val="0"/>
      <w:marRight w:val="0"/>
      <w:marTop w:val="0"/>
      <w:marBottom w:val="0"/>
      <w:divBdr>
        <w:top w:val="none" w:sz="0" w:space="0" w:color="auto"/>
        <w:left w:val="none" w:sz="0" w:space="0" w:color="auto"/>
        <w:bottom w:val="none" w:sz="0" w:space="0" w:color="auto"/>
        <w:right w:val="none" w:sz="0" w:space="0" w:color="auto"/>
      </w:divBdr>
      <w:divsChild>
        <w:div w:id="338001906">
          <w:marLeft w:val="0"/>
          <w:marRight w:val="0"/>
          <w:marTop w:val="0"/>
          <w:marBottom w:val="0"/>
          <w:divBdr>
            <w:top w:val="none" w:sz="0" w:space="0" w:color="auto"/>
            <w:left w:val="none" w:sz="0" w:space="0" w:color="auto"/>
            <w:bottom w:val="none" w:sz="0" w:space="0" w:color="auto"/>
            <w:right w:val="none" w:sz="0" w:space="0" w:color="auto"/>
          </w:divBdr>
        </w:div>
        <w:div w:id="180776884">
          <w:marLeft w:val="0"/>
          <w:marRight w:val="0"/>
          <w:marTop w:val="0"/>
          <w:marBottom w:val="0"/>
          <w:divBdr>
            <w:top w:val="none" w:sz="0" w:space="0" w:color="auto"/>
            <w:left w:val="none" w:sz="0" w:space="0" w:color="auto"/>
            <w:bottom w:val="none" w:sz="0" w:space="0" w:color="auto"/>
            <w:right w:val="none" w:sz="0" w:space="0" w:color="auto"/>
          </w:divBdr>
        </w:div>
        <w:div w:id="2019381112">
          <w:marLeft w:val="0"/>
          <w:marRight w:val="0"/>
          <w:marTop w:val="0"/>
          <w:marBottom w:val="0"/>
          <w:divBdr>
            <w:top w:val="none" w:sz="0" w:space="0" w:color="auto"/>
            <w:left w:val="none" w:sz="0" w:space="0" w:color="auto"/>
            <w:bottom w:val="none" w:sz="0" w:space="0" w:color="auto"/>
            <w:right w:val="none" w:sz="0" w:space="0" w:color="auto"/>
          </w:divBdr>
        </w:div>
        <w:div w:id="1215000628">
          <w:marLeft w:val="0"/>
          <w:marRight w:val="0"/>
          <w:marTop w:val="0"/>
          <w:marBottom w:val="0"/>
          <w:divBdr>
            <w:top w:val="none" w:sz="0" w:space="0" w:color="auto"/>
            <w:left w:val="none" w:sz="0" w:space="0" w:color="auto"/>
            <w:bottom w:val="none" w:sz="0" w:space="0" w:color="auto"/>
            <w:right w:val="none" w:sz="0" w:space="0" w:color="auto"/>
          </w:divBdr>
        </w:div>
        <w:div w:id="331489207">
          <w:marLeft w:val="0"/>
          <w:marRight w:val="0"/>
          <w:marTop w:val="0"/>
          <w:marBottom w:val="0"/>
          <w:divBdr>
            <w:top w:val="none" w:sz="0" w:space="0" w:color="auto"/>
            <w:left w:val="none" w:sz="0" w:space="0" w:color="auto"/>
            <w:bottom w:val="none" w:sz="0" w:space="0" w:color="auto"/>
            <w:right w:val="none" w:sz="0" w:space="0" w:color="auto"/>
          </w:divBdr>
        </w:div>
        <w:div w:id="1051657871">
          <w:marLeft w:val="0"/>
          <w:marRight w:val="0"/>
          <w:marTop w:val="0"/>
          <w:marBottom w:val="0"/>
          <w:divBdr>
            <w:top w:val="none" w:sz="0" w:space="0" w:color="auto"/>
            <w:left w:val="none" w:sz="0" w:space="0" w:color="auto"/>
            <w:bottom w:val="none" w:sz="0" w:space="0" w:color="auto"/>
            <w:right w:val="none" w:sz="0" w:space="0" w:color="auto"/>
          </w:divBdr>
        </w:div>
        <w:div w:id="572079879">
          <w:marLeft w:val="0"/>
          <w:marRight w:val="0"/>
          <w:marTop w:val="0"/>
          <w:marBottom w:val="0"/>
          <w:divBdr>
            <w:top w:val="none" w:sz="0" w:space="0" w:color="auto"/>
            <w:left w:val="none" w:sz="0" w:space="0" w:color="auto"/>
            <w:bottom w:val="none" w:sz="0" w:space="0" w:color="auto"/>
            <w:right w:val="none" w:sz="0" w:space="0" w:color="auto"/>
          </w:divBdr>
        </w:div>
        <w:div w:id="2034722632">
          <w:marLeft w:val="0"/>
          <w:marRight w:val="0"/>
          <w:marTop w:val="0"/>
          <w:marBottom w:val="0"/>
          <w:divBdr>
            <w:top w:val="none" w:sz="0" w:space="0" w:color="auto"/>
            <w:left w:val="none" w:sz="0" w:space="0" w:color="auto"/>
            <w:bottom w:val="none" w:sz="0" w:space="0" w:color="auto"/>
            <w:right w:val="none" w:sz="0" w:space="0" w:color="auto"/>
          </w:divBdr>
        </w:div>
        <w:div w:id="1352608868">
          <w:marLeft w:val="0"/>
          <w:marRight w:val="0"/>
          <w:marTop w:val="0"/>
          <w:marBottom w:val="0"/>
          <w:divBdr>
            <w:top w:val="none" w:sz="0" w:space="0" w:color="auto"/>
            <w:left w:val="none" w:sz="0" w:space="0" w:color="auto"/>
            <w:bottom w:val="none" w:sz="0" w:space="0" w:color="auto"/>
            <w:right w:val="none" w:sz="0" w:space="0" w:color="auto"/>
          </w:divBdr>
        </w:div>
        <w:div w:id="72053447">
          <w:marLeft w:val="0"/>
          <w:marRight w:val="0"/>
          <w:marTop w:val="0"/>
          <w:marBottom w:val="0"/>
          <w:divBdr>
            <w:top w:val="none" w:sz="0" w:space="0" w:color="auto"/>
            <w:left w:val="none" w:sz="0" w:space="0" w:color="auto"/>
            <w:bottom w:val="none" w:sz="0" w:space="0" w:color="auto"/>
            <w:right w:val="none" w:sz="0" w:space="0" w:color="auto"/>
          </w:divBdr>
        </w:div>
        <w:div w:id="1739133435">
          <w:marLeft w:val="0"/>
          <w:marRight w:val="0"/>
          <w:marTop w:val="0"/>
          <w:marBottom w:val="0"/>
          <w:divBdr>
            <w:top w:val="none" w:sz="0" w:space="0" w:color="auto"/>
            <w:left w:val="none" w:sz="0" w:space="0" w:color="auto"/>
            <w:bottom w:val="none" w:sz="0" w:space="0" w:color="auto"/>
            <w:right w:val="none" w:sz="0" w:space="0" w:color="auto"/>
          </w:divBdr>
        </w:div>
        <w:div w:id="1754469860">
          <w:marLeft w:val="0"/>
          <w:marRight w:val="0"/>
          <w:marTop w:val="0"/>
          <w:marBottom w:val="0"/>
          <w:divBdr>
            <w:top w:val="none" w:sz="0" w:space="0" w:color="auto"/>
            <w:left w:val="none" w:sz="0" w:space="0" w:color="auto"/>
            <w:bottom w:val="none" w:sz="0" w:space="0" w:color="auto"/>
            <w:right w:val="none" w:sz="0" w:space="0" w:color="auto"/>
          </w:divBdr>
        </w:div>
        <w:div w:id="1441294575">
          <w:marLeft w:val="0"/>
          <w:marRight w:val="0"/>
          <w:marTop w:val="0"/>
          <w:marBottom w:val="0"/>
          <w:divBdr>
            <w:top w:val="none" w:sz="0" w:space="0" w:color="auto"/>
            <w:left w:val="none" w:sz="0" w:space="0" w:color="auto"/>
            <w:bottom w:val="none" w:sz="0" w:space="0" w:color="auto"/>
            <w:right w:val="none" w:sz="0" w:space="0" w:color="auto"/>
          </w:divBdr>
        </w:div>
        <w:div w:id="1263340755">
          <w:marLeft w:val="0"/>
          <w:marRight w:val="0"/>
          <w:marTop w:val="0"/>
          <w:marBottom w:val="0"/>
          <w:divBdr>
            <w:top w:val="none" w:sz="0" w:space="0" w:color="auto"/>
            <w:left w:val="none" w:sz="0" w:space="0" w:color="auto"/>
            <w:bottom w:val="none" w:sz="0" w:space="0" w:color="auto"/>
            <w:right w:val="none" w:sz="0" w:space="0" w:color="auto"/>
          </w:divBdr>
        </w:div>
        <w:div w:id="1937710887">
          <w:marLeft w:val="0"/>
          <w:marRight w:val="0"/>
          <w:marTop w:val="0"/>
          <w:marBottom w:val="0"/>
          <w:divBdr>
            <w:top w:val="none" w:sz="0" w:space="0" w:color="auto"/>
            <w:left w:val="none" w:sz="0" w:space="0" w:color="auto"/>
            <w:bottom w:val="none" w:sz="0" w:space="0" w:color="auto"/>
            <w:right w:val="none" w:sz="0" w:space="0" w:color="auto"/>
          </w:divBdr>
        </w:div>
        <w:div w:id="681779628">
          <w:marLeft w:val="0"/>
          <w:marRight w:val="0"/>
          <w:marTop w:val="0"/>
          <w:marBottom w:val="0"/>
          <w:divBdr>
            <w:top w:val="none" w:sz="0" w:space="0" w:color="auto"/>
            <w:left w:val="none" w:sz="0" w:space="0" w:color="auto"/>
            <w:bottom w:val="none" w:sz="0" w:space="0" w:color="auto"/>
            <w:right w:val="none" w:sz="0" w:space="0" w:color="auto"/>
          </w:divBdr>
        </w:div>
        <w:div w:id="1338538783">
          <w:marLeft w:val="0"/>
          <w:marRight w:val="0"/>
          <w:marTop w:val="0"/>
          <w:marBottom w:val="0"/>
          <w:divBdr>
            <w:top w:val="none" w:sz="0" w:space="0" w:color="auto"/>
            <w:left w:val="none" w:sz="0" w:space="0" w:color="auto"/>
            <w:bottom w:val="none" w:sz="0" w:space="0" w:color="auto"/>
            <w:right w:val="none" w:sz="0" w:space="0" w:color="auto"/>
          </w:divBdr>
        </w:div>
      </w:divsChild>
    </w:div>
    <w:div w:id="100994947">
      <w:bodyDiv w:val="1"/>
      <w:marLeft w:val="0"/>
      <w:marRight w:val="0"/>
      <w:marTop w:val="0"/>
      <w:marBottom w:val="0"/>
      <w:divBdr>
        <w:top w:val="none" w:sz="0" w:space="0" w:color="auto"/>
        <w:left w:val="none" w:sz="0" w:space="0" w:color="auto"/>
        <w:bottom w:val="none" w:sz="0" w:space="0" w:color="auto"/>
        <w:right w:val="none" w:sz="0" w:space="0" w:color="auto"/>
      </w:divBdr>
      <w:divsChild>
        <w:div w:id="18048344">
          <w:marLeft w:val="0"/>
          <w:marRight w:val="0"/>
          <w:marTop w:val="0"/>
          <w:marBottom w:val="0"/>
          <w:divBdr>
            <w:top w:val="none" w:sz="0" w:space="0" w:color="auto"/>
            <w:left w:val="none" w:sz="0" w:space="0" w:color="auto"/>
            <w:bottom w:val="none" w:sz="0" w:space="0" w:color="auto"/>
            <w:right w:val="none" w:sz="0" w:space="0" w:color="auto"/>
          </w:divBdr>
        </w:div>
        <w:div w:id="2136748872">
          <w:marLeft w:val="0"/>
          <w:marRight w:val="0"/>
          <w:marTop w:val="0"/>
          <w:marBottom w:val="0"/>
          <w:divBdr>
            <w:top w:val="none" w:sz="0" w:space="0" w:color="auto"/>
            <w:left w:val="none" w:sz="0" w:space="0" w:color="auto"/>
            <w:bottom w:val="none" w:sz="0" w:space="0" w:color="auto"/>
            <w:right w:val="none" w:sz="0" w:space="0" w:color="auto"/>
          </w:divBdr>
        </w:div>
        <w:div w:id="1468282827">
          <w:marLeft w:val="0"/>
          <w:marRight w:val="0"/>
          <w:marTop w:val="0"/>
          <w:marBottom w:val="0"/>
          <w:divBdr>
            <w:top w:val="none" w:sz="0" w:space="0" w:color="auto"/>
            <w:left w:val="none" w:sz="0" w:space="0" w:color="auto"/>
            <w:bottom w:val="none" w:sz="0" w:space="0" w:color="auto"/>
            <w:right w:val="none" w:sz="0" w:space="0" w:color="auto"/>
          </w:divBdr>
        </w:div>
      </w:divsChild>
    </w:div>
    <w:div w:id="132792674">
      <w:bodyDiv w:val="1"/>
      <w:marLeft w:val="0"/>
      <w:marRight w:val="0"/>
      <w:marTop w:val="0"/>
      <w:marBottom w:val="0"/>
      <w:divBdr>
        <w:top w:val="none" w:sz="0" w:space="0" w:color="auto"/>
        <w:left w:val="none" w:sz="0" w:space="0" w:color="auto"/>
        <w:bottom w:val="none" w:sz="0" w:space="0" w:color="auto"/>
        <w:right w:val="none" w:sz="0" w:space="0" w:color="auto"/>
      </w:divBdr>
      <w:divsChild>
        <w:div w:id="770007020">
          <w:marLeft w:val="0"/>
          <w:marRight w:val="0"/>
          <w:marTop w:val="0"/>
          <w:marBottom w:val="0"/>
          <w:divBdr>
            <w:top w:val="none" w:sz="0" w:space="0" w:color="auto"/>
            <w:left w:val="none" w:sz="0" w:space="0" w:color="auto"/>
            <w:bottom w:val="none" w:sz="0" w:space="0" w:color="auto"/>
            <w:right w:val="none" w:sz="0" w:space="0" w:color="auto"/>
          </w:divBdr>
          <w:divsChild>
            <w:div w:id="553732673">
              <w:marLeft w:val="0"/>
              <w:marRight w:val="0"/>
              <w:marTop w:val="0"/>
              <w:marBottom w:val="0"/>
              <w:divBdr>
                <w:top w:val="none" w:sz="0" w:space="0" w:color="auto"/>
                <w:left w:val="none" w:sz="0" w:space="0" w:color="auto"/>
                <w:bottom w:val="none" w:sz="0" w:space="0" w:color="auto"/>
                <w:right w:val="none" w:sz="0" w:space="0" w:color="auto"/>
              </w:divBdr>
              <w:divsChild>
                <w:div w:id="47071034">
                  <w:marLeft w:val="0"/>
                  <w:marRight w:val="0"/>
                  <w:marTop w:val="150"/>
                  <w:marBottom w:val="0"/>
                  <w:divBdr>
                    <w:top w:val="none" w:sz="0" w:space="0" w:color="auto"/>
                    <w:left w:val="none" w:sz="0" w:space="0" w:color="auto"/>
                    <w:bottom w:val="none" w:sz="0" w:space="0" w:color="auto"/>
                    <w:right w:val="none" w:sz="0" w:space="0" w:color="auto"/>
                  </w:divBdr>
                  <w:divsChild>
                    <w:div w:id="2141723126">
                      <w:marLeft w:val="0"/>
                      <w:marRight w:val="0"/>
                      <w:marTop w:val="0"/>
                      <w:marBottom w:val="0"/>
                      <w:divBdr>
                        <w:top w:val="none" w:sz="0" w:space="0" w:color="auto"/>
                        <w:left w:val="none" w:sz="0" w:space="0" w:color="auto"/>
                        <w:bottom w:val="none" w:sz="0" w:space="0" w:color="auto"/>
                        <w:right w:val="none" w:sz="0" w:space="0" w:color="auto"/>
                      </w:divBdr>
                      <w:divsChild>
                        <w:div w:id="1393309706">
                          <w:marLeft w:val="0"/>
                          <w:marRight w:val="0"/>
                          <w:marTop w:val="0"/>
                          <w:marBottom w:val="0"/>
                          <w:divBdr>
                            <w:top w:val="none" w:sz="0" w:space="0" w:color="auto"/>
                            <w:left w:val="none" w:sz="0" w:space="0" w:color="auto"/>
                            <w:bottom w:val="none" w:sz="0" w:space="0" w:color="auto"/>
                            <w:right w:val="none" w:sz="0" w:space="0" w:color="auto"/>
                          </w:divBdr>
                          <w:divsChild>
                            <w:div w:id="16082983">
                              <w:marLeft w:val="0"/>
                              <w:marRight w:val="0"/>
                              <w:marTop w:val="0"/>
                              <w:marBottom w:val="0"/>
                              <w:divBdr>
                                <w:top w:val="none" w:sz="0" w:space="0" w:color="auto"/>
                                <w:left w:val="none" w:sz="0" w:space="0" w:color="auto"/>
                                <w:bottom w:val="none" w:sz="0" w:space="0" w:color="auto"/>
                                <w:right w:val="none" w:sz="0" w:space="0" w:color="auto"/>
                              </w:divBdr>
                              <w:divsChild>
                                <w:div w:id="12777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904221">
      <w:bodyDiv w:val="1"/>
      <w:marLeft w:val="0"/>
      <w:marRight w:val="0"/>
      <w:marTop w:val="0"/>
      <w:marBottom w:val="0"/>
      <w:divBdr>
        <w:top w:val="none" w:sz="0" w:space="0" w:color="auto"/>
        <w:left w:val="none" w:sz="0" w:space="0" w:color="auto"/>
        <w:bottom w:val="none" w:sz="0" w:space="0" w:color="auto"/>
        <w:right w:val="none" w:sz="0" w:space="0" w:color="auto"/>
      </w:divBdr>
    </w:div>
    <w:div w:id="152642169">
      <w:bodyDiv w:val="1"/>
      <w:marLeft w:val="0"/>
      <w:marRight w:val="0"/>
      <w:marTop w:val="0"/>
      <w:marBottom w:val="0"/>
      <w:divBdr>
        <w:top w:val="none" w:sz="0" w:space="0" w:color="auto"/>
        <w:left w:val="none" w:sz="0" w:space="0" w:color="auto"/>
        <w:bottom w:val="none" w:sz="0" w:space="0" w:color="auto"/>
        <w:right w:val="none" w:sz="0" w:space="0" w:color="auto"/>
      </w:divBdr>
    </w:div>
    <w:div w:id="154953427">
      <w:bodyDiv w:val="1"/>
      <w:marLeft w:val="0"/>
      <w:marRight w:val="0"/>
      <w:marTop w:val="0"/>
      <w:marBottom w:val="0"/>
      <w:divBdr>
        <w:top w:val="none" w:sz="0" w:space="0" w:color="auto"/>
        <w:left w:val="none" w:sz="0" w:space="0" w:color="auto"/>
        <w:bottom w:val="none" w:sz="0" w:space="0" w:color="auto"/>
        <w:right w:val="none" w:sz="0" w:space="0" w:color="auto"/>
      </w:divBdr>
      <w:divsChild>
        <w:div w:id="1264604616">
          <w:marLeft w:val="0"/>
          <w:marRight w:val="0"/>
          <w:marTop w:val="0"/>
          <w:marBottom w:val="0"/>
          <w:divBdr>
            <w:top w:val="none" w:sz="0" w:space="0" w:color="auto"/>
            <w:left w:val="none" w:sz="0" w:space="0" w:color="auto"/>
            <w:bottom w:val="none" w:sz="0" w:space="0" w:color="auto"/>
            <w:right w:val="none" w:sz="0" w:space="0" w:color="auto"/>
          </w:divBdr>
        </w:div>
        <w:div w:id="1827479893">
          <w:marLeft w:val="0"/>
          <w:marRight w:val="0"/>
          <w:marTop w:val="0"/>
          <w:marBottom w:val="0"/>
          <w:divBdr>
            <w:top w:val="none" w:sz="0" w:space="0" w:color="auto"/>
            <w:left w:val="none" w:sz="0" w:space="0" w:color="auto"/>
            <w:bottom w:val="none" w:sz="0" w:space="0" w:color="auto"/>
            <w:right w:val="none" w:sz="0" w:space="0" w:color="auto"/>
          </w:divBdr>
        </w:div>
        <w:div w:id="1513571894">
          <w:marLeft w:val="0"/>
          <w:marRight w:val="0"/>
          <w:marTop w:val="0"/>
          <w:marBottom w:val="0"/>
          <w:divBdr>
            <w:top w:val="none" w:sz="0" w:space="0" w:color="auto"/>
            <w:left w:val="none" w:sz="0" w:space="0" w:color="auto"/>
            <w:bottom w:val="none" w:sz="0" w:space="0" w:color="auto"/>
            <w:right w:val="none" w:sz="0" w:space="0" w:color="auto"/>
          </w:divBdr>
        </w:div>
        <w:div w:id="341249437">
          <w:marLeft w:val="0"/>
          <w:marRight w:val="0"/>
          <w:marTop w:val="0"/>
          <w:marBottom w:val="0"/>
          <w:divBdr>
            <w:top w:val="none" w:sz="0" w:space="0" w:color="auto"/>
            <w:left w:val="none" w:sz="0" w:space="0" w:color="auto"/>
            <w:bottom w:val="none" w:sz="0" w:space="0" w:color="auto"/>
            <w:right w:val="none" w:sz="0" w:space="0" w:color="auto"/>
          </w:divBdr>
        </w:div>
        <w:div w:id="1490367989">
          <w:marLeft w:val="0"/>
          <w:marRight w:val="0"/>
          <w:marTop w:val="0"/>
          <w:marBottom w:val="0"/>
          <w:divBdr>
            <w:top w:val="none" w:sz="0" w:space="0" w:color="auto"/>
            <w:left w:val="none" w:sz="0" w:space="0" w:color="auto"/>
            <w:bottom w:val="none" w:sz="0" w:space="0" w:color="auto"/>
            <w:right w:val="none" w:sz="0" w:space="0" w:color="auto"/>
          </w:divBdr>
        </w:div>
        <w:div w:id="6909035">
          <w:marLeft w:val="0"/>
          <w:marRight w:val="0"/>
          <w:marTop w:val="0"/>
          <w:marBottom w:val="0"/>
          <w:divBdr>
            <w:top w:val="none" w:sz="0" w:space="0" w:color="auto"/>
            <w:left w:val="none" w:sz="0" w:space="0" w:color="auto"/>
            <w:bottom w:val="none" w:sz="0" w:space="0" w:color="auto"/>
            <w:right w:val="none" w:sz="0" w:space="0" w:color="auto"/>
          </w:divBdr>
        </w:div>
        <w:div w:id="1663118034">
          <w:marLeft w:val="0"/>
          <w:marRight w:val="0"/>
          <w:marTop w:val="0"/>
          <w:marBottom w:val="0"/>
          <w:divBdr>
            <w:top w:val="none" w:sz="0" w:space="0" w:color="auto"/>
            <w:left w:val="none" w:sz="0" w:space="0" w:color="auto"/>
            <w:bottom w:val="none" w:sz="0" w:space="0" w:color="auto"/>
            <w:right w:val="none" w:sz="0" w:space="0" w:color="auto"/>
          </w:divBdr>
        </w:div>
        <w:div w:id="1356073063">
          <w:marLeft w:val="0"/>
          <w:marRight w:val="0"/>
          <w:marTop w:val="0"/>
          <w:marBottom w:val="0"/>
          <w:divBdr>
            <w:top w:val="none" w:sz="0" w:space="0" w:color="auto"/>
            <w:left w:val="none" w:sz="0" w:space="0" w:color="auto"/>
            <w:bottom w:val="none" w:sz="0" w:space="0" w:color="auto"/>
            <w:right w:val="none" w:sz="0" w:space="0" w:color="auto"/>
          </w:divBdr>
        </w:div>
        <w:div w:id="1384718478">
          <w:marLeft w:val="0"/>
          <w:marRight w:val="0"/>
          <w:marTop w:val="0"/>
          <w:marBottom w:val="0"/>
          <w:divBdr>
            <w:top w:val="none" w:sz="0" w:space="0" w:color="auto"/>
            <w:left w:val="none" w:sz="0" w:space="0" w:color="auto"/>
            <w:bottom w:val="none" w:sz="0" w:space="0" w:color="auto"/>
            <w:right w:val="none" w:sz="0" w:space="0" w:color="auto"/>
          </w:divBdr>
        </w:div>
      </w:divsChild>
    </w:div>
    <w:div w:id="157966801">
      <w:bodyDiv w:val="1"/>
      <w:marLeft w:val="0"/>
      <w:marRight w:val="0"/>
      <w:marTop w:val="0"/>
      <w:marBottom w:val="0"/>
      <w:divBdr>
        <w:top w:val="none" w:sz="0" w:space="0" w:color="auto"/>
        <w:left w:val="none" w:sz="0" w:space="0" w:color="auto"/>
        <w:bottom w:val="none" w:sz="0" w:space="0" w:color="auto"/>
        <w:right w:val="none" w:sz="0" w:space="0" w:color="auto"/>
      </w:divBdr>
    </w:div>
    <w:div w:id="162162799">
      <w:bodyDiv w:val="1"/>
      <w:marLeft w:val="0"/>
      <w:marRight w:val="0"/>
      <w:marTop w:val="0"/>
      <w:marBottom w:val="0"/>
      <w:divBdr>
        <w:top w:val="none" w:sz="0" w:space="0" w:color="auto"/>
        <w:left w:val="none" w:sz="0" w:space="0" w:color="auto"/>
        <w:bottom w:val="none" w:sz="0" w:space="0" w:color="auto"/>
        <w:right w:val="none" w:sz="0" w:space="0" w:color="auto"/>
      </w:divBdr>
      <w:divsChild>
        <w:div w:id="276370360">
          <w:marLeft w:val="0"/>
          <w:marRight w:val="0"/>
          <w:marTop w:val="0"/>
          <w:marBottom w:val="0"/>
          <w:divBdr>
            <w:top w:val="none" w:sz="0" w:space="0" w:color="auto"/>
            <w:left w:val="none" w:sz="0" w:space="0" w:color="auto"/>
            <w:bottom w:val="none" w:sz="0" w:space="0" w:color="auto"/>
            <w:right w:val="none" w:sz="0" w:space="0" w:color="auto"/>
          </w:divBdr>
        </w:div>
        <w:div w:id="424421372">
          <w:marLeft w:val="0"/>
          <w:marRight w:val="0"/>
          <w:marTop w:val="0"/>
          <w:marBottom w:val="0"/>
          <w:divBdr>
            <w:top w:val="none" w:sz="0" w:space="0" w:color="auto"/>
            <w:left w:val="none" w:sz="0" w:space="0" w:color="auto"/>
            <w:bottom w:val="none" w:sz="0" w:space="0" w:color="auto"/>
            <w:right w:val="none" w:sz="0" w:space="0" w:color="auto"/>
          </w:divBdr>
        </w:div>
      </w:divsChild>
    </w:div>
    <w:div w:id="177735776">
      <w:bodyDiv w:val="1"/>
      <w:marLeft w:val="0"/>
      <w:marRight w:val="0"/>
      <w:marTop w:val="0"/>
      <w:marBottom w:val="0"/>
      <w:divBdr>
        <w:top w:val="none" w:sz="0" w:space="0" w:color="auto"/>
        <w:left w:val="none" w:sz="0" w:space="0" w:color="auto"/>
        <w:bottom w:val="none" w:sz="0" w:space="0" w:color="auto"/>
        <w:right w:val="none" w:sz="0" w:space="0" w:color="auto"/>
      </w:divBdr>
    </w:div>
    <w:div w:id="208493190">
      <w:bodyDiv w:val="1"/>
      <w:marLeft w:val="0"/>
      <w:marRight w:val="0"/>
      <w:marTop w:val="0"/>
      <w:marBottom w:val="0"/>
      <w:divBdr>
        <w:top w:val="none" w:sz="0" w:space="0" w:color="auto"/>
        <w:left w:val="none" w:sz="0" w:space="0" w:color="auto"/>
        <w:bottom w:val="none" w:sz="0" w:space="0" w:color="auto"/>
        <w:right w:val="none" w:sz="0" w:space="0" w:color="auto"/>
      </w:divBdr>
      <w:divsChild>
        <w:div w:id="1734161065">
          <w:marLeft w:val="0"/>
          <w:marRight w:val="0"/>
          <w:marTop w:val="0"/>
          <w:marBottom w:val="0"/>
          <w:divBdr>
            <w:top w:val="none" w:sz="0" w:space="0" w:color="auto"/>
            <w:left w:val="none" w:sz="0" w:space="0" w:color="auto"/>
            <w:bottom w:val="none" w:sz="0" w:space="0" w:color="auto"/>
            <w:right w:val="none" w:sz="0" w:space="0" w:color="auto"/>
          </w:divBdr>
          <w:divsChild>
            <w:div w:id="1948730656">
              <w:marLeft w:val="0"/>
              <w:marRight w:val="0"/>
              <w:marTop w:val="0"/>
              <w:marBottom w:val="0"/>
              <w:divBdr>
                <w:top w:val="none" w:sz="0" w:space="0" w:color="auto"/>
                <w:left w:val="none" w:sz="0" w:space="0" w:color="auto"/>
                <w:bottom w:val="none" w:sz="0" w:space="0" w:color="auto"/>
                <w:right w:val="none" w:sz="0" w:space="0" w:color="auto"/>
              </w:divBdr>
            </w:div>
            <w:div w:id="203889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708268">
      <w:bodyDiv w:val="1"/>
      <w:marLeft w:val="0"/>
      <w:marRight w:val="0"/>
      <w:marTop w:val="0"/>
      <w:marBottom w:val="0"/>
      <w:divBdr>
        <w:top w:val="none" w:sz="0" w:space="0" w:color="auto"/>
        <w:left w:val="none" w:sz="0" w:space="0" w:color="auto"/>
        <w:bottom w:val="none" w:sz="0" w:space="0" w:color="auto"/>
        <w:right w:val="none" w:sz="0" w:space="0" w:color="auto"/>
      </w:divBdr>
      <w:divsChild>
        <w:div w:id="1164124969">
          <w:marLeft w:val="0"/>
          <w:marRight w:val="0"/>
          <w:marTop w:val="0"/>
          <w:marBottom w:val="0"/>
          <w:divBdr>
            <w:top w:val="none" w:sz="0" w:space="0" w:color="auto"/>
            <w:left w:val="none" w:sz="0" w:space="0" w:color="auto"/>
            <w:bottom w:val="none" w:sz="0" w:space="0" w:color="auto"/>
            <w:right w:val="none" w:sz="0" w:space="0" w:color="auto"/>
          </w:divBdr>
        </w:div>
        <w:div w:id="1604536397">
          <w:marLeft w:val="0"/>
          <w:marRight w:val="0"/>
          <w:marTop w:val="0"/>
          <w:marBottom w:val="0"/>
          <w:divBdr>
            <w:top w:val="none" w:sz="0" w:space="0" w:color="auto"/>
            <w:left w:val="none" w:sz="0" w:space="0" w:color="auto"/>
            <w:bottom w:val="none" w:sz="0" w:space="0" w:color="auto"/>
            <w:right w:val="none" w:sz="0" w:space="0" w:color="auto"/>
          </w:divBdr>
        </w:div>
        <w:div w:id="1617784790">
          <w:marLeft w:val="0"/>
          <w:marRight w:val="0"/>
          <w:marTop w:val="0"/>
          <w:marBottom w:val="0"/>
          <w:divBdr>
            <w:top w:val="none" w:sz="0" w:space="0" w:color="auto"/>
            <w:left w:val="none" w:sz="0" w:space="0" w:color="auto"/>
            <w:bottom w:val="none" w:sz="0" w:space="0" w:color="auto"/>
            <w:right w:val="none" w:sz="0" w:space="0" w:color="auto"/>
          </w:divBdr>
        </w:div>
        <w:div w:id="360712407">
          <w:marLeft w:val="0"/>
          <w:marRight w:val="0"/>
          <w:marTop w:val="0"/>
          <w:marBottom w:val="0"/>
          <w:divBdr>
            <w:top w:val="none" w:sz="0" w:space="0" w:color="auto"/>
            <w:left w:val="none" w:sz="0" w:space="0" w:color="auto"/>
            <w:bottom w:val="none" w:sz="0" w:space="0" w:color="auto"/>
            <w:right w:val="none" w:sz="0" w:space="0" w:color="auto"/>
          </w:divBdr>
        </w:div>
        <w:div w:id="1005134632">
          <w:marLeft w:val="0"/>
          <w:marRight w:val="0"/>
          <w:marTop w:val="0"/>
          <w:marBottom w:val="0"/>
          <w:divBdr>
            <w:top w:val="none" w:sz="0" w:space="0" w:color="auto"/>
            <w:left w:val="none" w:sz="0" w:space="0" w:color="auto"/>
            <w:bottom w:val="none" w:sz="0" w:space="0" w:color="auto"/>
            <w:right w:val="none" w:sz="0" w:space="0" w:color="auto"/>
          </w:divBdr>
        </w:div>
        <w:div w:id="1371494951">
          <w:marLeft w:val="0"/>
          <w:marRight w:val="0"/>
          <w:marTop w:val="0"/>
          <w:marBottom w:val="0"/>
          <w:divBdr>
            <w:top w:val="none" w:sz="0" w:space="0" w:color="auto"/>
            <w:left w:val="none" w:sz="0" w:space="0" w:color="auto"/>
            <w:bottom w:val="none" w:sz="0" w:space="0" w:color="auto"/>
            <w:right w:val="none" w:sz="0" w:space="0" w:color="auto"/>
          </w:divBdr>
        </w:div>
        <w:div w:id="855773471">
          <w:marLeft w:val="0"/>
          <w:marRight w:val="0"/>
          <w:marTop w:val="0"/>
          <w:marBottom w:val="0"/>
          <w:divBdr>
            <w:top w:val="none" w:sz="0" w:space="0" w:color="auto"/>
            <w:left w:val="none" w:sz="0" w:space="0" w:color="auto"/>
            <w:bottom w:val="none" w:sz="0" w:space="0" w:color="auto"/>
            <w:right w:val="none" w:sz="0" w:space="0" w:color="auto"/>
          </w:divBdr>
        </w:div>
        <w:div w:id="1466655061">
          <w:marLeft w:val="0"/>
          <w:marRight w:val="0"/>
          <w:marTop w:val="0"/>
          <w:marBottom w:val="0"/>
          <w:divBdr>
            <w:top w:val="none" w:sz="0" w:space="0" w:color="auto"/>
            <w:left w:val="none" w:sz="0" w:space="0" w:color="auto"/>
            <w:bottom w:val="none" w:sz="0" w:space="0" w:color="auto"/>
            <w:right w:val="none" w:sz="0" w:space="0" w:color="auto"/>
          </w:divBdr>
        </w:div>
        <w:div w:id="443429416">
          <w:marLeft w:val="0"/>
          <w:marRight w:val="0"/>
          <w:marTop w:val="0"/>
          <w:marBottom w:val="0"/>
          <w:divBdr>
            <w:top w:val="none" w:sz="0" w:space="0" w:color="auto"/>
            <w:left w:val="none" w:sz="0" w:space="0" w:color="auto"/>
            <w:bottom w:val="none" w:sz="0" w:space="0" w:color="auto"/>
            <w:right w:val="none" w:sz="0" w:space="0" w:color="auto"/>
          </w:divBdr>
        </w:div>
        <w:div w:id="1253050498">
          <w:marLeft w:val="0"/>
          <w:marRight w:val="0"/>
          <w:marTop w:val="0"/>
          <w:marBottom w:val="0"/>
          <w:divBdr>
            <w:top w:val="none" w:sz="0" w:space="0" w:color="auto"/>
            <w:left w:val="none" w:sz="0" w:space="0" w:color="auto"/>
            <w:bottom w:val="none" w:sz="0" w:space="0" w:color="auto"/>
            <w:right w:val="none" w:sz="0" w:space="0" w:color="auto"/>
          </w:divBdr>
        </w:div>
        <w:div w:id="1760953307">
          <w:marLeft w:val="0"/>
          <w:marRight w:val="0"/>
          <w:marTop w:val="0"/>
          <w:marBottom w:val="0"/>
          <w:divBdr>
            <w:top w:val="none" w:sz="0" w:space="0" w:color="auto"/>
            <w:left w:val="none" w:sz="0" w:space="0" w:color="auto"/>
            <w:bottom w:val="none" w:sz="0" w:space="0" w:color="auto"/>
            <w:right w:val="none" w:sz="0" w:space="0" w:color="auto"/>
          </w:divBdr>
        </w:div>
        <w:div w:id="1860656495">
          <w:marLeft w:val="0"/>
          <w:marRight w:val="0"/>
          <w:marTop w:val="0"/>
          <w:marBottom w:val="0"/>
          <w:divBdr>
            <w:top w:val="none" w:sz="0" w:space="0" w:color="auto"/>
            <w:left w:val="none" w:sz="0" w:space="0" w:color="auto"/>
            <w:bottom w:val="none" w:sz="0" w:space="0" w:color="auto"/>
            <w:right w:val="none" w:sz="0" w:space="0" w:color="auto"/>
          </w:divBdr>
        </w:div>
        <w:div w:id="41708783">
          <w:marLeft w:val="0"/>
          <w:marRight w:val="0"/>
          <w:marTop w:val="0"/>
          <w:marBottom w:val="0"/>
          <w:divBdr>
            <w:top w:val="none" w:sz="0" w:space="0" w:color="auto"/>
            <w:left w:val="none" w:sz="0" w:space="0" w:color="auto"/>
            <w:bottom w:val="none" w:sz="0" w:space="0" w:color="auto"/>
            <w:right w:val="none" w:sz="0" w:space="0" w:color="auto"/>
          </w:divBdr>
        </w:div>
        <w:div w:id="718282000">
          <w:marLeft w:val="0"/>
          <w:marRight w:val="0"/>
          <w:marTop w:val="0"/>
          <w:marBottom w:val="0"/>
          <w:divBdr>
            <w:top w:val="none" w:sz="0" w:space="0" w:color="auto"/>
            <w:left w:val="none" w:sz="0" w:space="0" w:color="auto"/>
            <w:bottom w:val="none" w:sz="0" w:space="0" w:color="auto"/>
            <w:right w:val="none" w:sz="0" w:space="0" w:color="auto"/>
          </w:divBdr>
        </w:div>
      </w:divsChild>
    </w:div>
    <w:div w:id="224033389">
      <w:bodyDiv w:val="1"/>
      <w:marLeft w:val="0"/>
      <w:marRight w:val="0"/>
      <w:marTop w:val="0"/>
      <w:marBottom w:val="0"/>
      <w:divBdr>
        <w:top w:val="none" w:sz="0" w:space="0" w:color="auto"/>
        <w:left w:val="none" w:sz="0" w:space="0" w:color="auto"/>
        <w:bottom w:val="none" w:sz="0" w:space="0" w:color="auto"/>
        <w:right w:val="none" w:sz="0" w:space="0" w:color="auto"/>
      </w:divBdr>
      <w:divsChild>
        <w:div w:id="934361020">
          <w:marLeft w:val="0"/>
          <w:marRight w:val="0"/>
          <w:marTop w:val="0"/>
          <w:marBottom w:val="0"/>
          <w:divBdr>
            <w:top w:val="none" w:sz="0" w:space="0" w:color="auto"/>
            <w:left w:val="none" w:sz="0" w:space="0" w:color="auto"/>
            <w:bottom w:val="none" w:sz="0" w:space="0" w:color="auto"/>
            <w:right w:val="none" w:sz="0" w:space="0" w:color="auto"/>
          </w:divBdr>
        </w:div>
        <w:div w:id="758792292">
          <w:marLeft w:val="0"/>
          <w:marRight w:val="0"/>
          <w:marTop w:val="0"/>
          <w:marBottom w:val="0"/>
          <w:divBdr>
            <w:top w:val="none" w:sz="0" w:space="0" w:color="auto"/>
            <w:left w:val="none" w:sz="0" w:space="0" w:color="auto"/>
            <w:bottom w:val="none" w:sz="0" w:space="0" w:color="auto"/>
            <w:right w:val="none" w:sz="0" w:space="0" w:color="auto"/>
          </w:divBdr>
        </w:div>
        <w:div w:id="1686438580">
          <w:marLeft w:val="0"/>
          <w:marRight w:val="0"/>
          <w:marTop w:val="0"/>
          <w:marBottom w:val="0"/>
          <w:divBdr>
            <w:top w:val="none" w:sz="0" w:space="0" w:color="auto"/>
            <w:left w:val="none" w:sz="0" w:space="0" w:color="auto"/>
            <w:bottom w:val="none" w:sz="0" w:space="0" w:color="auto"/>
            <w:right w:val="none" w:sz="0" w:space="0" w:color="auto"/>
          </w:divBdr>
        </w:div>
        <w:div w:id="1274022965">
          <w:marLeft w:val="0"/>
          <w:marRight w:val="0"/>
          <w:marTop w:val="0"/>
          <w:marBottom w:val="0"/>
          <w:divBdr>
            <w:top w:val="none" w:sz="0" w:space="0" w:color="auto"/>
            <w:left w:val="none" w:sz="0" w:space="0" w:color="auto"/>
            <w:bottom w:val="none" w:sz="0" w:space="0" w:color="auto"/>
            <w:right w:val="none" w:sz="0" w:space="0" w:color="auto"/>
          </w:divBdr>
        </w:div>
        <w:div w:id="1314138364">
          <w:marLeft w:val="0"/>
          <w:marRight w:val="0"/>
          <w:marTop w:val="0"/>
          <w:marBottom w:val="0"/>
          <w:divBdr>
            <w:top w:val="none" w:sz="0" w:space="0" w:color="auto"/>
            <w:left w:val="none" w:sz="0" w:space="0" w:color="auto"/>
            <w:bottom w:val="none" w:sz="0" w:space="0" w:color="auto"/>
            <w:right w:val="none" w:sz="0" w:space="0" w:color="auto"/>
          </w:divBdr>
        </w:div>
        <w:div w:id="1305044593">
          <w:marLeft w:val="0"/>
          <w:marRight w:val="0"/>
          <w:marTop w:val="0"/>
          <w:marBottom w:val="0"/>
          <w:divBdr>
            <w:top w:val="none" w:sz="0" w:space="0" w:color="auto"/>
            <w:left w:val="none" w:sz="0" w:space="0" w:color="auto"/>
            <w:bottom w:val="none" w:sz="0" w:space="0" w:color="auto"/>
            <w:right w:val="none" w:sz="0" w:space="0" w:color="auto"/>
          </w:divBdr>
        </w:div>
        <w:div w:id="371461367">
          <w:marLeft w:val="0"/>
          <w:marRight w:val="0"/>
          <w:marTop w:val="0"/>
          <w:marBottom w:val="0"/>
          <w:divBdr>
            <w:top w:val="none" w:sz="0" w:space="0" w:color="auto"/>
            <w:left w:val="none" w:sz="0" w:space="0" w:color="auto"/>
            <w:bottom w:val="none" w:sz="0" w:space="0" w:color="auto"/>
            <w:right w:val="none" w:sz="0" w:space="0" w:color="auto"/>
          </w:divBdr>
        </w:div>
        <w:div w:id="1590120067">
          <w:marLeft w:val="0"/>
          <w:marRight w:val="0"/>
          <w:marTop w:val="0"/>
          <w:marBottom w:val="0"/>
          <w:divBdr>
            <w:top w:val="none" w:sz="0" w:space="0" w:color="auto"/>
            <w:left w:val="none" w:sz="0" w:space="0" w:color="auto"/>
            <w:bottom w:val="none" w:sz="0" w:space="0" w:color="auto"/>
            <w:right w:val="none" w:sz="0" w:space="0" w:color="auto"/>
          </w:divBdr>
        </w:div>
        <w:div w:id="464809755">
          <w:marLeft w:val="0"/>
          <w:marRight w:val="0"/>
          <w:marTop w:val="0"/>
          <w:marBottom w:val="0"/>
          <w:divBdr>
            <w:top w:val="none" w:sz="0" w:space="0" w:color="auto"/>
            <w:left w:val="none" w:sz="0" w:space="0" w:color="auto"/>
            <w:bottom w:val="none" w:sz="0" w:space="0" w:color="auto"/>
            <w:right w:val="none" w:sz="0" w:space="0" w:color="auto"/>
          </w:divBdr>
        </w:div>
        <w:div w:id="2143493688">
          <w:marLeft w:val="0"/>
          <w:marRight w:val="0"/>
          <w:marTop w:val="0"/>
          <w:marBottom w:val="0"/>
          <w:divBdr>
            <w:top w:val="none" w:sz="0" w:space="0" w:color="auto"/>
            <w:left w:val="none" w:sz="0" w:space="0" w:color="auto"/>
            <w:bottom w:val="none" w:sz="0" w:space="0" w:color="auto"/>
            <w:right w:val="none" w:sz="0" w:space="0" w:color="auto"/>
          </w:divBdr>
        </w:div>
        <w:div w:id="1694724447">
          <w:marLeft w:val="0"/>
          <w:marRight w:val="0"/>
          <w:marTop w:val="0"/>
          <w:marBottom w:val="0"/>
          <w:divBdr>
            <w:top w:val="none" w:sz="0" w:space="0" w:color="auto"/>
            <w:left w:val="none" w:sz="0" w:space="0" w:color="auto"/>
            <w:bottom w:val="none" w:sz="0" w:space="0" w:color="auto"/>
            <w:right w:val="none" w:sz="0" w:space="0" w:color="auto"/>
          </w:divBdr>
        </w:div>
        <w:div w:id="1687439729">
          <w:marLeft w:val="0"/>
          <w:marRight w:val="0"/>
          <w:marTop w:val="0"/>
          <w:marBottom w:val="0"/>
          <w:divBdr>
            <w:top w:val="none" w:sz="0" w:space="0" w:color="auto"/>
            <w:left w:val="none" w:sz="0" w:space="0" w:color="auto"/>
            <w:bottom w:val="none" w:sz="0" w:space="0" w:color="auto"/>
            <w:right w:val="none" w:sz="0" w:space="0" w:color="auto"/>
          </w:divBdr>
        </w:div>
        <w:div w:id="222106150">
          <w:marLeft w:val="0"/>
          <w:marRight w:val="0"/>
          <w:marTop w:val="0"/>
          <w:marBottom w:val="0"/>
          <w:divBdr>
            <w:top w:val="none" w:sz="0" w:space="0" w:color="auto"/>
            <w:left w:val="none" w:sz="0" w:space="0" w:color="auto"/>
            <w:bottom w:val="none" w:sz="0" w:space="0" w:color="auto"/>
            <w:right w:val="none" w:sz="0" w:space="0" w:color="auto"/>
          </w:divBdr>
        </w:div>
        <w:div w:id="1534806641">
          <w:marLeft w:val="0"/>
          <w:marRight w:val="0"/>
          <w:marTop w:val="0"/>
          <w:marBottom w:val="0"/>
          <w:divBdr>
            <w:top w:val="none" w:sz="0" w:space="0" w:color="auto"/>
            <w:left w:val="none" w:sz="0" w:space="0" w:color="auto"/>
            <w:bottom w:val="none" w:sz="0" w:space="0" w:color="auto"/>
            <w:right w:val="none" w:sz="0" w:space="0" w:color="auto"/>
          </w:divBdr>
        </w:div>
        <w:div w:id="1764035818">
          <w:marLeft w:val="0"/>
          <w:marRight w:val="0"/>
          <w:marTop w:val="0"/>
          <w:marBottom w:val="0"/>
          <w:divBdr>
            <w:top w:val="none" w:sz="0" w:space="0" w:color="auto"/>
            <w:left w:val="none" w:sz="0" w:space="0" w:color="auto"/>
            <w:bottom w:val="none" w:sz="0" w:space="0" w:color="auto"/>
            <w:right w:val="none" w:sz="0" w:space="0" w:color="auto"/>
          </w:divBdr>
        </w:div>
        <w:div w:id="1718237168">
          <w:marLeft w:val="0"/>
          <w:marRight w:val="0"/>
          <w:marTop w:val="0"/>
          <w:marBottom w:val="0"/>
          <w:divBdr>
            <w:top w:val="none" w:sz="0" w:space="0" w:color="auto"/>
            <w:left w:val="none" w:sz="0" w:space="0" w:color="auto"/>
            <w:bottom w:val="none" w:sz="0" w:space="0" w:color="auto"/>
            <w:right w:val="none" w:sz="0" w:space="0" w:color="auto"/>
          </w:divBdr>
        </w:div>
        <w:div w:id="375784785">
          <w:marLeft w:val="0"/>
          <w:marRight w:val="0"/>
          <w:marTop w:val="0"/>
          <w:marBottom w:val="0"/>
          <w:divBdr>
            <w:top w:val="none" w:sz="0" w:space="0" w:color="auto"/>
            <w:left w:val="none" w:sz="0" w:space="0" w:color="auto"/>
            <w:bottom w:val="none" w:sz="0" w:space="0" w:color="auto"/>
            <w:right w:val="none" w:sz="0" w:space="0" w:color="auto"/>
          </w:divBdr>
        </w:div>
      </w:divsChild>
    </w:div>
    <w:div w:id="234246059">
      <w:bodyDiv w:val="1"/>
      <w:marLeft w:val="0"/>
      <w:marRight w:val="0"/>
      <w:marTop w:val="0"/>
      <w:marBottom w:val="0"/>
      <w:divBdr>
        <w:top w:val="none" w:sz="0" w:space="0" w:color="auto"/>
        <w:left w:val="none" w:sz="0" w:space="0" w:color="auto"/>
        <w:bottom w:val="none" w:sz="0" w:space="0" w:color="auto"/>
        <w:right w:val="none" w:sz="0" w:space="0" w:color="auto"/>
      </w:divBdr>
      <w:divsChild>
        <w:div w:id="216282823">
          <w:marLeft w:val="0"/>
          <w:marRight w:val="0"/>
          <w:marTop w:val="0"/>
          <w:marBottom w:val="0"/>
          <w:divBdr>
            <w:top w:val="none" w:sz="0" w:space="0" w:color="auto"/>
            <w:left w:val="none" w:sz="0" w:space="0" w:color="auto"/>
            <w:bottom w:val="none" w:sz="0" w:space="0" w:color="auto"/>
            <w:right w:val="none" w:sz="0" w:space="0" w:color="auto"/>
          </w:divBdr>
        </w:div>
        <w:div w:id="285040602">
          <w:marLeft w:val="0"/>
          <w:marRight w:val="0"/>
          <w:marTop w:val="0"/>
          <w:marBottom w:val="0"/>
          <w:divBdr>
            <w:top w:val="none" w:sz="0" w:space="0" w:color="auto"/>
            <w:left w:val="none" w:sz="0" w:space="0" w:color="auto"/>
            <w:bottom w:val="none" w:sz="0" w:space="0" w:color="auto"/>
            <w:right w:val="none" w:sz="0" w:space="0" w:color="auto"/>
          </w:divBdr>
        </w:div>
        <w:div w:id="1669402972">
          <w:marLeft w:val="0"/>
          <w:marRight w:val="0"/>
          <w:marTop w:val="0"/>
          <w:marBottom w:val="0"/>
          <w:divBdr>
            <w:top w:val="none" w:sz="0" w:space="0" w:color="auto"/>
            <w:left w:val="none" w:sz="0" w:space="0" w:color="auto"/>
            <w:bottom w:val="none" w:sz="0" w:space="0" w:color="auto"/>
            <w:right w:val="none" w:sz="0" w:space="0" w:color="auto"/>
          </w:divBdr>
        </w:div>
        <w:div w:id="253053179">
          <w:marLeft w:val="0"/>
          <w:marRight w:val="0"/>
          <w:marTop w:val="0"/>
          <w:marBottom w:val="0"/>
          <w:divBdr>
            <w:top w:val="none" w:sz="0" w:space="0" w:color="auto"/>
            <w:left w:val="none" w:sz="0" w:space="0" w:color="auto"/>
            <w:bottom w:val="none" w:sz="0" w:space="0" w:color="auto"/>
            <w:right w:val="none" w:sz="0" w:space="0" w:color="auto"/>
          </w:divBdr>
        </w:div>
        <w:div w:id="1671592395">
          <w:marLeft w:val="0"/>
          <w:marRight w:val="0"/>
          <w:marTop w:val="0"/>
          <w:marBottom w:val="0"/>
          <w:divBdr>
            <w:top w:val="none" w:sz="0" w:space="0" w:color="auto"/>
            <w:left w:val="none" w:sz="0" w:space="0" w:color="auto"/>
            <w:bottom w:val="none" w:sz="0" w:space="0" w:color="auto"/>
            <w:right w:val="none" w:sz="0" w:space="0" w:color="auto"/>
          </w:divBdr>
        </w:div>
        <w:div w:id="181827401">
          <w:marLeft w:val="0"/>
          <w:marRight w:val="0"/>
          <w:marTop w:val="0"/>
          <w:marBottom w:val="0"/>
          <w:divBdr>
            <w:top w:val="none" w:sz="0" w:space="0" w:color="auto"/>
            <w:left w:val="none" w:sz="0" w:space="0" w:color="auto"/>
            <w:bottom w:val="none" w:sz="0" w:space="0" w:color="auto"/>
            <w:right w:val="none" w:sz="0" w:space="0" w:color="auto"/>
          </w:divBdr>
        </w:div>
        <w:div w:id="1399355679">
          <w:marLeft w:val="0"/>
          <w:marRight w:val="0"/>
          <w:marTop w:val="0"/>
          <w:marBottom w:val="0"/>
          <w:divBdr>
            <w:top w:val="none" w:sz="0" w:space="0" w:color="auto"/>
            <w:left w:val="none" w:sz="0" w:space="0" w:color="auto"/>
            <w:bottom w:val="none" w:sz="0" w:space="0" w:color="auto"/>
            <w:right w:val="none" w:sz="0" w:space="0" w:color="auto"/>
          </w:divBdr>
        </w:div>
        <w:div w:id="1293511310">
          <w:marLeft w:val="0"/>
          <w:marRight w:val="0"/>
          <w:marTop w:val="0"/>
          <w:marBottom w:val="0"/>
          <w:divBdr>
            <w:top w:val="none" w:sz="0" w:space="0" w:color="auto"/>
            <w:left w:val="none" w:sz="0" w:space="0" w:color="auto"/>
            <w:bottom w:val="none" w:sz="0" w:space="0" w:color="auto"/>
            <w:right w:val="none" w:sz="0" w:space="0" w:color="auto"/>
          </w:divBdr>
        </w:div>
        <w:div w:id="2073959995">
          <w:marLeft w:val="0"/>
          <w:marRight w:val="0"/>
          <w:marTop w:val="0"/>
          <w:marBottom w:val="0"/>
          <w:divBdr>
            <w:top w:val="none" w:sz="0" w:space="0" w:color="auto"/>
            <w:left w:val="none" w:sz="0" w:space="0" w:color="auto"/>
            <w:bottom w:val="none" w:sz="0" w:space="0" w:color="auto"/>
            <w:right w:val="none" w:sz="0" w:space="0" w:color="auto"/>
          </w:divBdr>
        </w:div>
        <w:div w:id="1460417079">
          <w:marLeft w:val="0"/>
          <w:marRight w:val="0"/>
          <w:marTop w:val="0"/>
          <w:marBottom w:val="0"/>
          <w:divBdr>
            <w:top w:val="none" w:sz="0" w:space="0" w:color="auto"/>
            <w:left w:val="none" w:sz="0" w:space="0" w:color="auto"/>
            <w:bottom w:val="none" w:sz="0" w:space="0" w:color="auto"/>
            <w:right w:val="none" w:sz="0" w:space="0" w:color="auto"/>
          </w:divBdr>
        </w:div>
        <w:div w:id="294335418">
          <w:marLeft w:val="0"/>
          <w:marRight w:val="0"/>
          <w:marTop w:val="0"/>
          <w:marBottom w:val="0"/>
          <w:divBdr>
            <w:top w:val="none" w:sz="0" w:space="0" w:color="auto"/>
            <w:left w:val="none" w:sz="0" w:space="0" w:color="auto"/>
            <w:bottom w:val="none" w:sz="0" w:space="0" w:color="auto"/>
            <w:right w:val="none" w:sz="0" w:space="0" w:color="auto"/>
          </w:divBdr>
        </w:div>
        <w:div w:id="25493681">
          <w:marLeft w:val="0"/>
          <w:marRight w:val="0"/>
          <w:marTop w:val="0"/>
          <w:marBottom w:val="0"/>
          <w:divBdr>
            <w:top w:val="none" w:sz="0" w:space="0" w:color="auto"/>
            <w:left w:val="none" w:sz="0" w:space="0" w:color="auto"/>
            <w:bottom w:val="none" w:sz="0" w:space="0" w:color="auto"/>
            <w:right w:val="none" w:sz="0" w:space="0" w:color="auto"/>
          </w:divBdr>
        </w:div>
        <w:div w:id="272788668">
          <w:marLeft w:val="0"/>
          <w:marRight w:val="0"/>
          <w:marTop w:val="0"/>
          <w:marBottom w:val="0"/>
          <w:divBdr>
            <w:top w:val="none" w:sz="0" w:space="0" w:color="auto"/>
            <w:left w:val="none" w:sz="0" w:space="0" w:color="auto"/>
            <w:bottom w:val="none" w:sz="0" w:space="0" w:color="auto"/>
            <w:right w:val="none" w:sz="0" w:space="0" w:color="auto"/>
          </w:divBdr>
        </w:div>
      </w:divsChild>
    </w:div>
    <w:div w:id="259993331">
      <w:bodyDiv w:val="1"/>
      <w:marLeft w:val="0"/>
      <w:marRight w:val="0"/>
      <w:marTop w:val="0"/>
      <w:marBottom w:val="0"/>
      <w:divBdr>
        <w:top w:val="none" w:sz="0" w:space="0" w:color="auto"/>
        <w:left w:val="none" w:sz="0" w:space="0" w:color="auto"/>
        <w:bottom w:val="none" w:sz="0" w:space="0" w:color="auto"/>
        <w:right w:val="none" w:sz="0" w:space="0" w:color="auto"/>
      </w:divBdr>
    </w:div>
    <w:div w:id="268120391">
      <w:bodyDiv w:val="1"/>
      <w:marLeft w:val="0"/>
      <w:marRight w:val="0"/>
      <w:marTop w:val="0"/>
      <w:marBottom w:val="0"/>
      <w:divBdr>
        <w:top w:val="none" w:sz="0" w:space="0" w:color="auto"/>
        <w:left w:val="none" w:sz="0" w:space="0" w:color="auto"/>
        <w:bottom w:val="none" w:sz="0" w:space="0" w:color="auto"/>
        <w:right w:val="none" w:sz="0" w:space="0" w:color="auto"/>
      </w:divBdr>
      <w:divsChild>
        <w:div w:id="198051280">
          <w:marLeft w:val="0"/>
          <w:marRight w:val="0"/>
          <w:marTop w:val="0"/>
          <w:marBottom w:val="0"/>
          <w:divBdr>
            <w:top w:val="none" w:sz="0" w:space="0" w:color="auto"/>
            <w:left w:val="none" w:sz="0" w:space="0" w:color="auto"/>
            <w:bottom w:val="none" w:sz="0" w:space="0" w:color="auto"/>
            <w:right w:val="none" w:sz="0" w:space="0" w:color="auto"/>
          </w:divBdr>
        </w:div>
        <w:div w:id="358698916">
          <w:marLeft w:val="0"/>
          <w:marRight w:val="0"/>
          <w:marTop w:val="0"/>
          <w:marBottom w:val="0"/>
          <w:divBdr>
            <w:top w:val="none" w:sz="0" w:space="0" w:color="auto"/>
            <w:left w:val="none" w:sz="0" w:space="0" w:color="auto"/>
            <w:bottom w:val="none" w:sz="0" w:space="0" w:color="auto"/>
            <w:right w:val="none" w:sz="0" w:space="0" w:color="auto"/>
          </w:divBdr>
        </w:div>
        <w:div w:id="1905873978">
          <w:marLeft w:val="0"/>
          <w:marRight w:val="0"/>
          <w:marTop w:val="0"/>
          <w:marBottom w:val="0"/>
          <w:divBdr>
            <w:top w:val="none" w:sz="0" w:space="0" w:color="auto"/>
            <w:left w:val="none" w:sz="0" w:space="0" w:color="auto"/>
            <w:bottom w:val="none" w:sz="0" w:space="0" w:color="auto"/>
            <w:right w:val="none" w:sz="0" w:space="0" w:color="auto"/>
          </w:divBdr>
        </w:div>
        <w:div w:id="1136875706">
          <w:marLeft w:val="0"/>
          <w:marRight w:val="0"/>
          <w:marTop w:val="0"/>
          <w:marBottom w:val="0"/>
          <w:divBdr>
            <w:top w:val="none" w:sz="0" w:space="0" w:color="auto"/>
            <w:left w:val="none" w:sz="0" w:space="0" w:color="auto"/>
            <w:bottom w:val="none" w:sz="0" w:space="0" w:color="auto"/>
            <w:right w:val="none" w:sz="0" w:space="0" w:color="auto"/>
          </w:divBdr>
        </w:div>
        <w:div w:id="1987203349">
          <w:marLeft w:val="0"/>
          <w:marRight w:val="0"/>
          <w:marTop w:val="0"/>
          <w:marBottom w:val="0"/>
          <w:divBdr>
            <w:top w:val="none" w:sz="0" w:space="0" w:color="auto"/>
            <w:left w:val="none" w:sz="0" w:space="0" w:color="auto"/>
            <w:bottom w:val="none" w:sz="0" w:space="0" w:color="auto"/>
            <w:right w:val="none" w:sz="0" w:space="0" w:color="auto"/>
          </w:divBdr>
        </w:div>
        <w:div w:id="841166946">
          <w:marLeft w:val="0"/>
          <w:marRight w:val="0"/>
          <w:marTop w:val="0"/>
          <w:marBottom w:val="0"/>
          <w:divBdr>
            <w:top w:val="none" w:sz="0" w:space="0" w:color="auto"/>
            <w:left w:val="none" w:sz="0" w:space="0" w:color="auto"/>
            <w:bottom w:val="none" w:sz="0" w:space="0" w:color="auto"/>
            <w:right w:val="none" w:sz="0" w:space="0" w:color="auto"/>
          </w:divBdr>
        </w:div>
        <w:div w:id="1141508124">
          <w:marLeft w:val="0"/>
          <w:marRight w:val="0"/>
          <w:marTop w:val="0"/>
          <w:marBottom w:val="0"/>
          <w:divBdr>
            <w:top w:val="none" w:sz="0" w:space="0" w:color="auto"/>
            <w:left w:val="none" w:sz="0" w:space="0" w:color="auto"/>
            <w:bottom w:val="none" w:sz="0" w:space="0" w:color="auto"/>
            <w:right w:val="none" w:sz="0" w:space="0" w:color="auto"/>
          </w:divBdr>
        </w:div>
        <w:div w:id="386146891">
          <w:marLeft w:val="0"/>
          <w:marRight w:val="0"/>
          <w:marTop w:val="0"/>
          <w:marBottom w:val="0"/>
          <w:divBdr>
            <w:top w:val="none" w:sz="0" w:space="0" w:color="auto"/>
            <w:left w:val="none" w:sz="0" w:space="0" w:color="auto"/>
            <w:bottom w:val="none" w:sz="0" w:space="0" w:color="auto"/>
            <w:right w:val="none" w:sz="0" w:space="0" w:color="auto"/>
          </w:divBdr>
        </w:div>
        <w:div w:id="450827520">
          <w:marLeft w:val="0"/>
          <w:marRight w:val="0"/>
          <w:marTop w:val="0"/>
          <w:marBottom w:val="0"/>
          <w:divBdr>
            <w:top w:val="none" w:sz="0" w:space="0" w:color="auto"/>
            <w:left w:val="none" w:sz="0" w:space="0" w:color="auto"/>
            <w:bottom w:val="none" w:sz="0" w:space="0" w:color="auto"/>
            <w:right w:val="none" w:sz="0" w:space="0" w:color="auto"/>
          </w:divBdr>
        </w:div>
        <w:div w:id="592319181">
          <w:marLeft w:val="0"/>
          <w:marRight w:val="0"/>
          <w:marTop w:val="0"/>
          <w:marBottom w:val="0"/>
          <w:divBdr>
            <w:top w:val="none" w:sz="0" w:space="0" w:color="auto"/>
            <w:left w:val="none" w:sz="0" w:space="0" w:color="auto"/>
            <w:bottom w:val="none" w:sz="0" w:space="0" w:color="auto"/>
            <w:right w:val="none" w:sz="0" w:space="0" w:color="auto"/>
          </w:divBdr>
        </w:div>
        <w:div w:id="1604191596">
          <w:marLeft w:val="0"/>
          <w:marRight w:val="0"/>
          <w:marTop w:val="0"/>
          <w:marBottom w:val="0"/>
          <w:divBdr>
            <w:top w:val="none" w:sz="0" w:space="0" w:color="auto"/>
            <w:left w:val="none" w:sz="0" w:space="0" w:color="auto"/>
            <w:bottom w:val="none" w:sz="0" w:space="0" w:color="auto"/>
            <w:right w:val="none" w:sz="0" w:space="0" w:color="auto"/>
          </w:divBdr>
        </w:div>
        <w:div w:id="214001851">
          <w:marLeft w:val="0"/>
          <w:marRight w:val="0"/>
          <w:marTop w:val="0"/>
          <w:marBottom w:val="0"/>
          <w:divBdr>
            <w:top w:val="none" w:sz="0" w:space="0" w:color="auto"/>
            <w:left w:val="none" w:sz="0" w:space="0" w:color="auto"/>
            <w:bottom w:val="none" w:sz="0" w:space="0" w:color="auto"/>
            <w:right w:val="none" w:sz="0" w:space="0" w:color="auto"/>
          </w:divBdr>
        </w:div>
        <w:div w:id="2124879489">
          <w:marLeft w:val="0"/>
          <w:marRight w:val="0"/>
          <w:marTop w:val="0"/>
          <w:marBottom w:val="0"/>
          <w:divBdr>
            <w:top w:val="none" w:sz="0" w:space="0" w:color="auto"/>
            <w:left w:val="none" w:sz="0" w:space="0" w:color="auto"/>
            <w:bottom w:val="none" w:sz="0" w:space="0" w:color="auto"/>
            <w:right w:val="none" w:sz="0" w:space="0" w:color="auto"/>
          </w:divBdr>
        </w:div>
        <w:div w:id="1626496672">
          <w:marLeft w:val="0"/>
          <w:marRight w:val="0"/>
          <w:marTop w:val="0"/>
          <w:marBottom w:val="0"/>
          <w:divBdr>
            <w:top w:val="none" w:sz="0" w:space="0" w:color="auto"/>
            <w:left w:val="none" w:sz="0" w:space="0" w:color="auto"/>
            <w:bottom w:val="none" w:sz="0" w:space="0" w:color="auto"/>
            <w:right w:val="none" w:sz="0" w:space="0" w:color="auto"/>
          </w:divBdr>
        </w:div>
        <w:div w:id="1309941291">
          <w:marLeft w:val="0"/>
          <w:marRight w:val="0"/>
          <w:marTop w:val="0"/>
          <w:marBottom w:val="0"/>
          <w:divBdr>
            <w:top w:val="none" w:sz="0" w:space="0" w:color="auto"/>
            <w:left w:val="none" w:sz="0" w:space="0" w:color="auto"/>
            <w:bottom w:val="none" w:sz="0" w:space="0" w:color="auto"/>
            <w:right w:val="none" w:sz="0" w:space="0" w:color="auto"/>
          </w:divBdr>
        </w:div>
        <w:div w:id="2058048989">
          <w:marLeft w:val="0"/>
          <w:marRight w:val="0"/>
          <w:marTop w:val="0"/>
          <w:marBottom w:val="0"/>
          <w:divBdr>
            <w:top w:val="none" w:sz="0" w:space="0" w:color="auto"/>
            <w:left w:val="none" w:sz="0" w:space="0" w:color="auto"/>
            <w:bottom w:val="none" w:sz="0" w:space="0" w:color="auto"/>
            <w:right w:val="none" w:sz="0" w:space="0" w:color="auto"/>
          </w:divBdr>
        </w:div>
      </w:divsChild>
    </w:div>
    <w:div w:id="282158920">
      <w:bodyDiv w:val="1"/>
      <w:marLeft w:val="0"/>
      <w:marRight w:val="0"/>
      <w:marTop w:val="0"/>
      <w:marBottom w:val="0"/>
      <w:divBdr>
        <w:top w:val="none" w:sz="0" w:space="0" w:color="auto"/>
        <w:left w:val="none" w:sz="0" w:space="0" w:color="auto"/>
        <w:bottom w:val="none" w:sz="0" w:space="0" w:color="auto"/>
        <w:right w:val="none" w:sz="0" w:space="0" w:color="auto"/>
      </w:divBdr>
      <w:divsChild>
        <w:div w:id="1288581277">
          <w:marLeft w:val="0"/>
          <w:marRight w:val="0"/>
          <w:marTop w:val="0"/>
          <w:marBottom w:val="0"/>
          <w:divBdr>
            <w:top w:val="none" w:sz="0" w:space="0" w:color="auto"/>
            <w:left w:val="none" w:sz="0" w:space="0" w:color="auto"/>
            <w:bottom w:val="none" w:sz="0" w:space="0" w:color="auto"/>
            <w:right w:val="none" w:sz="0" w:space="0" w:color="auto"/>
          </w:divBdr>
        </w:div>
        <w:div w:id="409084440">
          <w:marLeft w:val="0"/>
          <w:marRight w:val="0"/>
          <w:marTop w:val="0"/>
          <w:marBottom w:val="0"/>
          <w:divBdr>
            <w:top w:val="none" w:sz="0" w:space="0" w:color="auto"/>
            <w:left w:val="none" w:sz="0" w:space="0" w:color="auto"/>
            <w:bottom w:val="none" w:sz="0" w:space="0" w:color="auto"/>
            <w:right w:val="none" w:sz="0" w:space="0" w:color="auto"/>
          </w:divBdr>
        </w:div>
        <w:div w:id="1907884395">
          <w:marLeft w:val="0"/>
          <w:marRight w:val="0"/>
          <w:marTop w:val="0"/>
          <w:marBottom w:val="0"/>
          <w:divBdr>
            <w:top w:val="none" w:sz="0" w:space="0" w:color="auto"/>
            <w:left w:val="none" w:sz="0" w:space="0" w:color="auto"/>
            <w:bottom w:val="none" w:sz="0" w:space="0" w:color="auto"/>
            <w:right w:val="none" w:sz="0" w:space="0" w:color="auto"/>
          </w:divBdr>
        </w:div>
        <w:div w:id="2122533295">
          <w:marLeft w:val="0"/>
          <w:marRight w:val="0"/>
          <w:marTop w:val="0"/>
          <w:marBottom w:val="0"/>
          <w:divBdr>
            <w:top w:val="none" w:sz="0" w:space="0" w:color="auto"/>
            <w:left w:val="none" w:sz="0" w:space="0" w:color="auto"/>
            <w:bottom w:val="none" w:sz="0" w:space="0" w:color="auto"/>
            <w:right w:val="none" w:sz="0" w:space="0" w:color="auto"/>
          </w:divBdr>
        </w:div>
        <w:div w:id="1571651052">
          <w:marLeft w:val="0"/>
          <w:marRight w:val="0"/>
          <w:marTop w:val="0"/>
          <w:marBottom w:val="0"/>
          <w:divBdr>
            <w:top w:val="none" w:sz="0" w:space="0" w:color="auto"/>
            <w:left w:val="none" w:sz="0" w:space="0" w:color="auto"/>
            <w:bottom w:val="none" w:sz="0" w:space="0" w:color="auto"/>
            <w:right w:val="none" w:sz="0" w:space="0" w:color="auto"/>
          </w:divBdr>
        </w:div>
        <w:div w:id="123743824">
          <w:marLeft w:val="0"/>
          <w:marRight w:val="0"/>
          <w:marTop w:val="0"/>
          <w:marBottom w:val="0"/>
          <w:divBdr>
            <w:top w:val="none" w:sz="0" w:space="0" w:color="auto"/>
            <w:left w:val="none" w:sz="0" w:space="0" w:color="auto"/>
            <w:bottom w:val="none" w:sz="0" w:space="0" w:color="auto"/>
            <w:right w:val="none" w:sz="0" w:space="0" w:color="auto"/>
          </w:divBdr>
        </w:div>
        <w:div w:id="1103381511">
          <w:marLeft w:val="0"/>
          <w:marRight w:val="0"/>
          <w:marTop w:val="0"/>
          <w:marBottom w:val="0"/>
          <w:divBdr>
            <w:top w:val="none" w:sz="0" w:space="0" w:color="auto"/>
            <w:left w:val="none" w:sz="0" w:space="0" w:color="auto"/>
            <w:bottom w:val="none" w:sz="0" w:space="0" w:color="auto"/>
            <w:right w:val="none" w:sz="0" w:space="0" w:color="auto"/>
          </w:divBdr>
        </w:div>
        <w:div w:id="1275792189">
          <w:marLeft w:val="0"/>
          <w:marRight w:val="0"/>
          <w:marTop w:val="0"/>
          <w:marBottom w:val="0"/>
          <w:divBdr>
            <w:top w:val="none" w:sz="0" w:space="0" w:color="auto"/>
            <w:left w:val="none" w:sz="0" w:space="0" w:color="auto"/>
            <w:bottom w:val="none" w:sz="0" w:space="0" w:color="auto"/>
            <w:right w:val="none" w:sz="0" w:space="0" w:color="auto"/>
          </w:divBdr>
        </w:div>
        <w:div w:id="784420104">
          <w:marLeft w:val="0"/>
          <w:marRight w:val="0"/>
          <w:marTop w:val="0"/>
          <w:marBottom w:val="0"/>
          <w:divBdr>
            <w:top w:val="none" w:sz="0" w:space="0" w:color="auto"/>
            <w:left w:val="none" w:sz="0" w:space="0" w:color="auto"/>
            <w:bottom w:val="none" w:sz="0" w:space="0" w:color="auto"/>
            <w:right w:val="none" w:sz="0" w:space="0" w:color="auto"/>
          </w:divBdr>
        </w:div>
        <w:div w:id="1375422146">
          <w:marLeft w:val="0"/>
          <w:marRight w:val="0"/>
          <w:marTop w:val="0"/>
          <w:marBottom w:val="0"/>
          <w:divBdr>
            <w:top w:val="none" w:sz="0" w:space="0" w:color="auto"/>
            <w:left w:val="none" w:sz="0" w:space="0" w:color="auto"/>
            <w:bottom w:val="none" w:sz="0" w:space="0" w:color="auto"/>
            <w:right w:val="none" w:sz="0" w:space="0" w:color="auto"/>
          </w:divBdr>
        </w:div>
      </w:divsChild>
    </w:div>
    <w:div w:id="319695760">
      <w:bodyDiv w:val="1"/>
      <w:marLeft w:val="0"/>
      <w:marRight w:val="0"/>
      <w:marTop w:val="0"/>
      <w:marBottom w:val="0"/>
      <w:divBdr>
        <w:top w:val="none" w:sz="0" w:space="0" w:color="auto"/>
        <w:left w:val="none" w:sz="0" w:space="0" w:color="auto"/>
        <w:bottom w:val="none" w:sz="0" w:space="0" w:color="auto"/>
        <w:right w:val="none" w:sz="0" w:space="0" w:color="auto"/>
      </w:divBdr>
      <w:divsChild>
        <w:div w:id="1163543310">
          <w:marLeft w:val="0"/>
          <w:marRight w:val="0"/>
          <w:marTop w:val="0"/>
          <w:marBottom w:val="0"/>
          <w:divBdr>
            <w:top w:val="none" w:sz="0" w:space="0" w:color="auto"/>
            <w:left w:val="none" w:sz="0" w:space="0" w:color="auto"/>
            <w:bottom w:val="none" w:sz="0" w:space="0" w:color="auto"/>
            <w:right w:val="none" w:sz="0" w:space="0" w:color="auto"/>
          </w:divBdr>
        </w:div>
      </w:divsChild>
    </w:div>
    <w:div w:id="333656164">
      <w:bodyDiv w:val="1"/>
      <w:marLeft w:val="0"/>
      <w:marRight w:val="0"/>
      <w:marTop w:val="0"/>
      <w:marBottom w:val="0"/>
      <w:divBdr>
        <w:top w:val="none" w:sz="0" w:space="0" w:color="auto"/>
        <w:left w:val="none" w:sz="0" w:space="0" w:color="auto"/>
        <w:bottom w:val="none" w:sz="0" w:space="0" w:color="auto"/>
        <w:right w:val="none" w:sz="0" w:space="0" w:color="auto"/>
      </w:divBdr>
      <w:divsChild>
        <w:div w:id="1572740380">
          <w:marLeft w:val="0"/>
          <w:marRight w:val="0"/>
          <w:marTop w:val="0"/>
          <w:marBottom w:val="0"/>
          <w:divBdr>
            <w:top w:val="none" w:sz="0" w:space="0" w:color="auto"/>
            <w:left w:val="none" w:sz="0" w:space="0" w:color="auto"/>
            <w:bottom w:val="none" w:sz="0" w:space="0" w:color="auto"/>
            <w:right w:val="none" w:sz="0" w:space="0" w:color="auto"/>
          </w:divBdr>
        </w:div>
        <w:div w:id="1032848075">
          <w:marLeft w:val="0"/>
          <w:marRight w:val="0"/>
          <w:marTop w:val="0"/>
          <w:marBottom w:val="0"/>
          <w:divBdr>
            <w:top w:val="none" w:sz="0" w:space="0" w:color="auto"/>
            <w:left w:val="none" w:sz="0" w:space="0" w:color="auto"/>
            <w:bottom w:val="none" w:sz="0" w:space="0" w:color="auto"/>
            <w:right w:val="none" w:sz="0" w:space="0" w:color="auto"/>
          </w:divBdr>
        </w:div>
        <w:div w:id="869801874">
          <w:marLeft w:val="0"/>
          <w:marRight w:val="0"/>
          <w:marTop w:val="0"/>
          <w:marBottom w:val="0"/>
          <w:divBdr>
            <w:top w:val="none" w:sz="0" w:space="0" w:color="auto"/>
            <w:left w:val="none" w:sz="0" w:space="0" w:color="auto"/>
            <w:bottom w:val="none" w:sz="0" w:space="0" w:color="auto"/>
            <w:right w:val="none" w:sz="0" w:space="0" w:color="auto"/>
          </w:divBdr>
        </w:div>
        <w:div w:id="1133325760">
          <w:marLeft w:val="0"/>
          <w:marRight w:val="0"/>
          <w:marTop w:val="0"/>
          <w:marBottom w:val="0"/>
          <w:divBdr>
            <w:top w:val="none" w:sz="0" w:space="0" w:color="auto"/>
            <w:left w:val="none" w:sz="0" w:space="0" w:color="auto"/>
            <w:bottom w:val="none" w:sz="0" w:space="0" w:color="auto"/>
            <w:right w:val="none" w:sz="0" w:space="0" w:color="auto"/>
          </w:divBdr>
        </w:div>
        <w:div w:id="1104812809">
          <w:marLeft w:val="0"/>
          <w:marRight w:val="0"/>
          <w:marTop w:val="0"/>
          <w:marBottom w:val="0"/>
          <w:divBdr>
            <w:top w:val="none" w:sz="0" w:space="0" w:color="auto"/>
            <w:left w:val="none" w:sz="0" w:space="0" w:color="auto"/>
            <w:bottom w:val="none" w:sz="0" w:space="0" w:color="auto"/>
            <w:right w:val="none" w:sz="0" w:space="0" w:color="auto"/>
          </w:divBdr>
        </w:div>
        <w:div w:id="776483820">
          <w:marLeft w:val="0"/>
          <w:marRight w:val="0"/>
          <w:marTop w:val="0"/>
          <w:marBottom w:val="0"/>
          <w:divBdr>
            <w:top w:val="none" w:sz="0" w:space="0" w:color="auto"/>
            <w:left w:val="none" w:sz="0" w:space="0" w:color="auto"/>
            <w:bottom w:val="none" w:sz="0" w:space="0" w:color="auto"/>
            <w:right w:val="none" w:sz="0" w:space="0" w:color="auto"/>
          </w:divBdr>
        </w:div>
        <w:div w:id="52198115">
          <w:marLeft w:val="0"/>
          <w:marRight w:val="0"/>
          <w:marTop w:val="0"/>
          <w:marBottom w:val="0"/>
          <w:divBdr>
            <w:top w:val="none" w:sz="0" w:space="0" w:color="auto"/>
            <w:left w:val="none" w:sz="0" w:space="0" w:color="auto"/>
            <w:bottom w:val="none" w:sz="0" w:space="0" w:color="auto"/>
            <w:right w:val="none" w:sz="0" w:space="0" w:color="auto"/>
          </w:divBdr>
        </w:div>
      </w:divsChild>
    </w:div>
    <w:div w:id="340357163">
      <w:bodyDiv w:val="1"/>
      <w:marLeft w:val="0"/>
      <w:marRight w:val="0"/>
      <w:marTop w:val="0"/>
      <w:marBottom w:val="0"/>
      <w:divBdr>
        <w:top w:val="none" w:sz="0" w:space="0" w:color="auto"/>
        <w:left w:val="none" w:sz="0" w:space="0" w:color="auto"/>
        <w:bottom w:val="none" w:sz="0" w:space="0" w:color="auto"/>
        <w:right w:val="none" w:sz="0" w:space="0" w:color="auto"/>
      </w:divBdr>
    </w:div>
    <w:div w:id="364674362">
      <w:bodyDiv w:val="1"/>
      <w:marLeft w:val="0"/>
      <w:marRight w:val="0"/>
      <w:marTop w:val="0"/>
      <w:marBottom w:val="0"/>
      <w:divBdr>
        <w:top w:val="none" w:sz="0" w:space="0" w:color="auto"/>
        <w:left w:val="none" w:sz="0" w:space="0" w:color="auto"/>
        <w:bottom w:val="none" w:sz="0" w:space="0" w:color="auto"/>
        <w:right w:val="none" w:sz="0" w:space="0" w:color="auto"/>
      </w:divBdr>
    </w:div>
    <w:div w:id="372115275">
      <w:bodyDiv w:val="1"/>
      <w:marLeft w:val="0"/>
      <w:marRight w:val="0"/>
      <w:marTop w:val="0"/>
      <w:marBottom w:val="0"/>
      <w:divBdr>
        <w:top w:val="none" w:sz="0" w:space="0" w:color="auto"/>
        <w:left w:val="none" w:sz="0" w:space="0" w:color="auto"/>
        <w:bottom w:val="none" w:sz="0" w:space="0" w:color="auto"/>
        <w:right w:val="none" w:sz="0" w:space="0" w:color="auto"/>
      </w:divBdr>
    </w:div>
    <w:div w:id="413622766">
      <w:bodyDiv w:val="1"/>
      <w:marLeft w:val="0"/>
      <w:marRight w:val="0"/>
      <w:marTop w:val="0"/>
      <w:marBottom w:val="0"/>
      <w:divBdr>
        <w:top w:val="none" w:sz="0" w:space="0" w:color="auto"/>
        <w:left w:val="none" w:sz="0" w:space="0" w:color="auto"/>
        <w:bottom w:val="none" w:sz="0" w:space="0" w:color="auto"/>
        <w:right w:val="none" w:sz="0" w:space="0" w:color="auto"/>
      </w:divBdr>
    </w:div>
    <w:div w:id="473447476">
      <w:bodyDiv w:val="1"/>
      <w:marLeft w:val="0"/>
      <w:marRight w:val="0"/>
      <w:marTop w:val="0"/>
      <w:marBottom w:val="0"/>
      <w:divBdr>
        <w:top w:val="none" w:sz="0" w:space="0" w:color="auto"/>
        <w:left w:val="none" w:sz="0" w:space="0" w:color="auto"/>
        <w:bottom w:val="none" w:sz="0" w:space="0" w:color="auto"/>
        <w:right w:val="none" w:sz="0" w:space="0" w:color="auto"/>
      </w:divBdr>
      <w:divsChild>
        <w:div w:id="113986245">
          <w:marLeft w:val="0"/>
          <w:marRight w:val="0"/>
          <w:marTop w:val="0"/>
          <w:marBottom w:val="0"/>
          <w:divBdr>
            <w:top w:val="none" w:sz="0" w:space="0" w:color="auto"/>
            <w:left w:val="none" w:sz="0" w:space="0" w:color="auto"/>
            <w:bottom w:val="none" w:sz="0" w:space="0" w:color="auto"/>
            <w:right w:val="none" w:sz="0" w:space="0" w:color="auto"/>
          </w:divBdr>
        </w:div>
        <w:div w:id="102774151">
          <w:marLeft w:val="0"/>
          <w:marRight w:val="0"/>
          <w:marTop w:val="0"/>
          <w:marBottom w:val="0"/>
          <w:divBdr>
            <w:top w:val="none" w:sz="0" w:space="0" w:color="auto"/>
            <w:left w:val="none" w:sz="0" w:space="0" w:color="auto"/>
            <w:bottom w:val="none" w:sz="0" w:space="0" w:color="auto"/>
            <w:right w:val="none" w:sz="0" w:space="0" w:color="auto"/>
          </w:divBdr>
        </w:div>
        <w:div w:id="27729569">
          <w:marLeft w:val="0"/>
          <w:marRight w:val="0"/>
          <w:marTop w:val="0"/>
          <w:marBottom w:val="0"/>
          <w:divBdr>
            <w:top w:val="none" w:sz="0" w:space="0" w:color="auto"/>
            <w:left w:val="none" w:sz="0" w:space="0" w:color="auto"/>
            <w:bottom w:val="none" w:sz="0" w:space="0" w:color="auto"/>
            <w:right w:val="none" w:sz="0" w:space="0" w:color="auto"/>
          </w:divBdr>
        </w:div>
        <w:div w:id="669144548">
          <w:marLeft w:val="0"/>
          <w:marRight w:val="0"/>
          <w:marTop w:val="0"/>
          <w:marBottom w:val="0"/>
          <w:divBdr>
            <w:top w:val="none" w:sz="0" w:space="0" w:color="auto"/>
            <w:left w:val="none" w:sz="0" w:space="0" w:color="auto"/>
            <w:bottom w:val="none" w:sz="0" w:space="0" w:color="auto"/>
            <w:right w:val="none" w:sz="0" w:space="0" w:color="auto"/>
          </w:divBdr>
        </w:div>
        <w:div w:id="751124623">
          <w:marLeft w:val="0"/>
          <w:marRight w:val="0"/>
          <w:marTop w:val="0"/>
          <w:marBottom w:val="0"/>
          <w:divBdr>
            <w:top w:val="none" w:sz="0" w:space="0" w:color="auto"/>
            <w:left w:val="none" w:sz="0" w:space="0" w:color="auto"/>
            <w:bottom w:val="none" w:sz="0" w:space="0" w:color="auto"/>
            <w:right w:val="none" w:sz="0" w:space="0" w:color="auto"/>
          </w:divBdr>
        </w:div>
        <w:div w:id="1068721448">
          <w:marLeft w:val="0"/>
          <w:marRight w:val="0"/>
          <w:marTop w:val="0"/>
          <w:marBottom w:val="0"/>
          <w:divBdr>
            <w:top w:val="none" w:sz="0" w:space="0" w:color="auto"/>
            <w:left w:val="none" w:sz="0" w:space="0" w:color="auto"/>
            <w:bottom w:val="none" w:sz="0" w:space="0" w:color="auto"/>
            <w:right w:val="none" w:sz="0" w:space="0" w:color="auto"/>
          </w:divBdr>
        </w:div>
        <w:div w:id="1125319410">
          <w:marLeft w:val="0"/>
          <w:marRight w:val="0"/>
          <w:marTop w:val="0"/>
          <w:marBottom w:val="0"/>
          <w:divBdr>
            <w:top w:val="none" w:sz="0" w:space="0" w:color="auto"/>
            <w:left w:val="none" w:sz="0" w:space="0" w:color="auto"/>
            <w:bottom w:val="none" w:sz="0" w:space="0" w:color="auto"/>
            <w:right w:val="none" w:sz="0" w:space="0" w:color="auto"/>
          </w:divBdr>
        </w:div>
        <w:div w:id="230119083">
          <w:marLeft w:val="0"/>
          <w:marRight w:val="0"/>
          <w:marTop w:val="0"/>
          <w:marBottom w:val="0"/>
          <w:divBdr>
            <w:top w:val="none" w:sz="0" w:space="0" w:color="auto"/>
            <w:left w:val="none" w:sz="0" w:space="0" w:color="auto"/>
            <w:bottom w:val="none" w:sz="0" w:space="0" w:color="auto"/>
            <w:right w:val="none" w:sz="0" w:space="0" w:color="auto"/>
          </w:divBdr>
        </w:div>
        <w:div w:id="196546867">
          <w:marLeft w:val="0"/>
          <w:marRight w:val="0"/>
          <w:marTop w:val="0"/>
          <w:marBottom w:val="0"/>
          <w:divBdr>
            <w:top w:val="none" w:sz="0" w:space="0" w:color="auto"/>
            <w:left w:val="none" w:sz="0" w:space="0" w:color="auto"/>
            <w:bottom w:val="none" w:sz="0" w:space="0" w:color="auto"/>
            <w:right w:val="none" w:sz="0" w:space="0" w:color="auto"/>
          </w:divBdr>
        </w:div>
        <w:div w:id="1312053786">
          <w:marLeft w:val="0"/>
          <w:marRight w:val="0"/>
          <w:marTop w:val="0"/>
          <w:marBottom w:val="0"/>
          <w:divBdr>
            <w:top w:val="none" w:sz="0" w:space="0" w:color="auto"/>
            <w:left w:val="none" w:sz="0" w:space="0" w:color="auto"/>
            <w:bottom w:val="none" w:sz="0" w:space="0" w:color="auto"/>
            <w:right w:val="none" w:sz="0" w:space="0" w:color="auto"/>
          </w:divBdr>
        </w:div>
        <w:div w:id="667293149">
          <w:marLeft w:val="0"/>
          <w:marRight w:val="0"/>
          <w:marTop w:val="0"/>
          <w:marBottom w:val="0"/>
          <w:divBdr>
            <w:top w:val="none" w:sz="0" w:space="0" w:color="auto"/>
            <w:left w:val="none" w:sz="0" w:space="0" w:color="auto"/>
            <w:bottom w:val="none" w:sz="0" w:space="0" w:color="auto"/>
            <w:right w:val="none" w:sz="0" w:space="0" w:color="auto"/>
          </w:divBdr>
        </w:div>
        <w:div w:id="1342198954">
          <w:marLeft w:val="0"/>
          <w:marRight w:val="0"/>
          <w:marTop w:val="0"/>
          <w:marBottom w:val="0"/>
          <w:divBdr>
            <w:top w:val="none" w:sz="0" w:space="0" w:color="auto"/>
            <w:left w:val="none" w:sz="0" w:space="0" w:color="auto"/>
            <w:bottom w:val="none" w:sz="0" w:space="0" w:color="auto"/>
            <w:right w:val="none" w:sz="0" w:space="0" w:color="auto"/>
          </w:divBdr>
        </w:div>
        <w:div w:id="640962566">
          <w:marLeft w:val="0"/>
          <w:marRight w:val="0"/>
          <w:marTop w:val="0"/>
          <w:marBottom w:val="0"/>
          <w:divBdr>
            <w:top w:val="none" w:sz="0" w:space="0" w:color="auto"/>
            <w:left w:val="none" w:sz="0" w:space="0" w:color="auto"/>
            <w:bottom w:val="none" w:sz="0" w:space="0" w:color="auto"/>
            <w:right w:val="none" w:sz="0" w:space="0" w:color="auto"/>
          </w:divBdr>
        </w:div>
      </w:divsChild>
    </w:div>
    <w:div w:id="509755692">
      <w:bodyDiv w:val="1"/>
      <w:marLeft w:val="0"/>
      <w:marRight w:val="0"/>
      <w:marTop w:val="0"/>
      <w:marBottom w:val="0"/>
      <w:divBdr>
        <w:top w:val="none" w:sz="0" w:space="0" w:color="auto"/>
        <w:left w:val="none" w:sz="0" w:space="0" w:color="auto"/>
        <w:bottom w:val="none" w:sz="0" w:space="0" w:color="auto"/>
        <w:right w:val="none" w:sz="0" w:space="0" w:color="auto"/>
      </w:divBdr>
      <w:divsChild>
        <w:div w:id="484468449">
          <w:marLeft w:val="0"/>
          <w:marRight w:val="0"/>
          <w:marTop w:val="0"/>
          <w:marBottom w:val="0"/>
          <w:divBdr>
            <w:top w:val="none" w:sz="0" w:space="0" w:color="auto"/>
            <w:left w:val="none" w:sz="0" w:space="0" w:color="auto"/>
            <w:bottom w:val="none" w:sz="0" w:space="0" w:color="auto"/>
            <w:right w:val="none" w:sz="0" w:space="0" w:color="auto"/>
          </w:divBdr>
        </w:div>
        <w:div w:id="2093501598">
          <w:marLeft w:val="0"/>
          <w:marRight w:val="0"/>
          <w:marTop w:val="0"/>
          <w:marBottom w:val="0"/>
          <w:divBdr>
            <w:top w:val="none" w:sz="0" w:space="0" w:color="auto"/>
            <w:left w:val="none" w:sz="0" w:space="0" w:color="auto"/>
            <w:bottom w:val="none" w:sz="0" w:space="0" w:color="auto"/>
            <w:right w:val="none" w:sz="0" w:space="0" w:color="auto"/>
          </w:divBdr>
        </w:div>
        <w:div w:id="1514608953">
          <w:marLeft w:val="0"/>
          <w:marRight w:val="0"/>
          <w:marTop w:val="0"/>
          <w:marBottom w:val="0"/>
          <w:divBdr>
            <w:top w:val="none" w:sz="0" w:space="0" w:color="auto"/>
            <w:left w:val="none" w:sz="0" w:space="0" w:color="auto"/>
            <w:bottom w:val="none" w:sz="0" w:space="0" w:color="auto"/>
            <w:right w:val="none" w:sz="0" w:space="0" w:color="auto"/>
          </w:divBdr>
        </w:div>
        <w:div w:id="688485141">
          <w:marLeft w:val="0"/>
          <w:marRight w:val="0"/>
          <w:marTop w:val="0"/>
          <w:marBottom w:val="0"/>
          <w:divBdr>
            <w:top w:val="none" w:sz="0" w:space="0" w:color="auto"/>
            <w:left w:val="none" w:sz="0" w:space="0" w:color="auto"/>
            <w:bottom w:val="none" w:sz="0" w:space="0" w:color="auto"/>
            <w:right w:val="none" w:sz="0" w:space="0" w:color="auto"/>
          </w:divBdr>
        </w:div>
        <w:div w:id="318388785">
          <w:marLeft w:val="0"/>
          <w:marRight w:val="0"/>
          <w:marTop w:val="0"/>
          <w:marBottom w:val="0"/>
          <w:divBdr>
            <w:top w:val="none" w:sz="0" w:space="0" w:color="auto"/>
            <w:left w:val="none" w:sz="0" w:space="0" w:color="auto"/>
            <w:bottom w:val="none" w:sz="0" w:space="0" w:color="auto"/>
            <w:right w:val="none" w:sz="0" w:space="0" w:color="auto"/>
          </w:divBdr>
        </w:div>
        <w:div w:id="352002334">
          <w:marLeft w:val="0"/>
          <w:marRight w:val="0"/>
          <w:marTop w:val="0"/>
          <w:marBottom w:val="0"/>
          <w:divBdr>
            <w:top w:val="none" w:sz="0" w:space="0" w:color="auto"/>
            <w:left w:val="none" w:sz="0" w:space="0" w:color="auto"/>
            <w:bottom w:val="none" w:sz="0" w:space="0" w:color="auto"/>
            <w:right w:val="none" w:sz="0" w:space="0" w:color="auto"/>
          </w:divBdr>
        </w:div>
      </w:divsChild>
    </w:div>
    <w:div w:id="513614846">
      <w:bodyDiv w:val="1"/>
      <w:marLeft w:val="0"/>
      <w:marRight w:val="0"/>
      <w:marTop w:val="0"/>
      <w:marBottom w:val="0"/>
      <w:divBdr>
        <w:top w:val="none" w:sz="0" w:space="0" w:color="auto"/>
        <w:left w:val="none" w:sz="0" w:space="0" w:color="auto"/>
        <w:bottom w:val="none" w:sz="0" w:space="0" w:color="auto"/>
        <w:right w:val="none" w:sz="0" w:space="0" w:color="auto"/>
      </w:divBdr>
    </w:div>
    <w:div w:id="541331610">
      <w:bodyDiv w:val="1"/>
      <w:marLeft w:val="0"/>
      <w:marRight w:val="0"/>
      <w:marTop w:val="0"/>
      <w:marBottom w:val="0"/>
      <w:divBdr>
        <w:top w:val="none" w:sz="0" w:space="0" w:color="auto"/>
        <w:left w:val="none" w:sz="0" w:space="0" w:color="auto"/>
        <w:bottom w:val="none" w:sz="0" w:space="0" w:color="auto"/>
        <w:right w:val="none" w:sz="0" w:space="0" w:color="auto"/>
      </w:divBdr>
    </w:div>
    <w:div w:id="553931434">
      <w:bodyDiv w:val="1"/>
      <w:marLeft w:val="0"/>
      <w:marRight w:val="0"/>
      <w:marTop w:val="0"/>
      <w:marBottom w:val="0"/>
      <w:divBdr>
        <w:top w:val="none" w:sz="0" w:space="0" w:color="auto"/>
        <w:left w:val="none" w:sz="0" w:space="0" w:color="auto"/>
        <w:bottom w:val="none" w:sz="0" w:space="0" w:color="auto"/>
        <w:right w:val="none" w:sz="0" w:space="0" w:color="auto"/>
      </w:divBdr>
      <w:divsChild>
        <w:div w:id="1770153897">
          <w:marLeft w:val="0"/>
          <w:marRight w:val="0"/>
          <w:marTop w:val="0"/>
          <w:marBottom w:val="0"/>
          <w:divBdr>
            <w:top w:val="none" w:sz="0" w:space="0" w:color="auto"/>
            <w:left w:val="none" w:sz="0" w:space="0" w:color="auto"/>
            <w:bottom w:val="none" w:sz="0" w:space="0" w:color="auto"/>
            <w:right w:val="none" w:sz="0" w:space="0" w:color="auto"/>
          </w:divBdr>
        </w:div>
        <w:div w:id="1926574616">
          <w:marLeft w:val="0"/>
          <w:marRight w:val="0"/>
          <w:marTop w:val="0"/>
          <w:marBottom w:val="0"/>
          <w:divBdr>
            <w:top w:val="none" w:sz="0" w:space="0" w:color="auto"/>
            <w:left w:val="none" w:sz="0" w:space="0" w:color="auto"/>
            <w:bottom w:val="none" w:sz="0" w:space="0" w:color="auto"/>
            <w:right w:val="none" w:sz="0" w:space="0" w:color="auto"/>
          </w:divBdr>
        </w:div>
        <w:div w:id="1598904931">
          <w:marLeft w:val="0"/>
          <w:marRight w:val="0"/>
          <w:marTop w:val="0"/>
          <w:marBottom w:val="0"/>
          <w:divBdr>
            <w:top w:val="none" w:sz="0" w:space="0" w:color="auto"/>
            <w:left w:val="none" w:sz="0" w:space="0" w:color="auto"/>
            <w:bottom w:val="none" w:sz="0" w:space="0" w:color="auto"/>
            <w:right w:val="none" w:sz="0" w:space="0" w:color="auto"/>
          </w:divBdr>
        </w:div>
        <w:div w:id="591822393">
          <w:marLeft w:val="0"/>
          <w:marRight w:val="0"/>
          <w:marTop w:val="0"/>
          <w:marBottom w:val="0"/>
          <w:divBdr>
            <w:top w:val="none" w:sz="0" w:space="0" w:color="auto"/>
            <w:left w:val="none" w:sz="0" w:space="0" w:color="auto"/>
            <w:bottom w:val="none" w:sz="0" w:space="0" w:color="auto"/>
            <w:right w:val="none" w:sz="0" w:space="0" w:color="auto"/>
          </w:divBdr>
        </w:div>
        <w:div w:id="42759283">
          <w:marLeft w:val="0"/>
          <w:marRight w:val="0"/>
          <w:marTop w:val="0"/>
          <w:marBottom w:val="0"/>
          <w:divBdr>
            <w:top w:val="none" w:sz="0" w:space="0" w:color="auto"/>
            <w:left w:val="none" w:sz="0" w:space="0" w:color="auto"/>
            <w:bottom w:val="none" w:sz="0" w:space="0" w:color="auto"/>
            <w:right w:val="none" w:sz="0" w:space="0" w:color="auto"/>
          </w:divBdr>
        </w:div>
        <w:div w:id="82188250">
          <w:marLeft w:val="0"/>
          <w:marRight w:val="0"/>
          <w:marTop w:val="0"/>
          <w:marBottom w:val="0"/>
          <w:divBdr>
            <w:top w:val="none" w:sz="0" w:space="0" w:color="auto"/>
            <w:left w:val="none" w:sz="0" w:space="0" w:color="auto"/>
            <w:bottom w:val="none" w:sz="0" w:space="0" w:color="auto"/>
            <w:right w:val="none" w:sz="0" w:space="0" w:color="auto"/>
          </w:divBdr>
        </w:div>
        <w:div w:id="677580045">
          <w:marLeft w:val="0"/>
          <w:marRight w:val="0"/>
          <w:marTop w:val="0"/>
          <w:marBottom w:val="0"/>
          <w:divBdr>
            <w:top w:val="none" w:sz="0" w:space="0" w:color="auto"/>
            <w:left w:val="none" w:sz="0" w:space="0" w:color="auto"/>
            <w:bottom w:val="none" w:sz="0" w:space="0" w:color="auto"/>
            <w:right w:val="none" w:sz="0" w:space="0" w:color="auto"/>
          </w:divBdr>
        </w:div>
        <w:div w:id="1005280535">
          <w:marLeft w:val="0"/>
          <w:marRight w:val="0"/>
          <w:marTop w:val="0"/>
          <w:marBottom w:val="0"/>
          <w:divBdr>
            <w:top w:val="none" w:sz="0" w:space="0" w:color="auto"/>
            <w:left w:val="none" w:sz="0" w:space="0" w:color="auto"/>
            <w:bottom w:val="none" w:sz="0" w:space="0" w:color="auto"/>
            <w:right w:val="none" w:sz="0" w:space="0" w:color="auto"/>
          </w:divBdr>
        </w:div>
        <w:div w:id="1310667647">
          <w:marLeft w:val="0"/>
          <w:marRight w:val="0"/>
          <w:marTop w:val="0"/>
          <w:marBottom w:val="0"/>
          <w:divBdr>
            <w:top w:val="none" w:sz="0" w:space="0" w:color="auto"/>
            <w:left w:val="none" w:sz="0" w:space="0" w:color="auto"/>
            <w:bottom w:val="none" w:sz="0" w:space="0" w:color="auto"/>
            <w:right w:val="none" w:sz="0" w:space="0" w:color="auto"/>
          </w:divBdr>
        </w:div>
      </w:divsChild>
    </w:div>
    <w:div w:id="560948887">
      <w:bodyDiv w:val="1"/>
      <w:marLeft w:val="0"/>
      <w:marRight w:val="0"/>
      <w:marTop w:val="0"/>
      <w:marBottom w:val="0"/>
      <w:divBdr>
        <w:top w:val="none" w:sz="0" w:space="0" w:color="auto"/>
        <w:left w:val="none" w:sz="0" w:space="0" w:color="auto"/>
        <w:bottom w:val="none" w:sz="0" w:space="0" w:color="auto"/>
        <w:right w:val="none" w:sz="0" w:space="0" w:color="auto"/>
      </w:divBdr>
      <w:divsChild>
        <w:div w:id="1874610759">
          <w:marLeft w:val="0"/>
          <w:marRight w:val="0"/>
          <w:marTop w:val="0"/>
          <w:marBottom w:val="0"/>
          <w:divBdr>
            <w:top w:val="none" w:sz="0" w:space="0" w:color="auto"/>
            <w:left w:val="none" w:sz="0" w:space="0" w:color="auto"/>
            <w:bottom w:val="none" w:sz="0" w:space="0" w:color="auto"/>
            <w:right w:val="none" w:sz="0" w:space="0" w:color="auto"/>
          </w:divBdr>
        </w:div>
        <w:div w:id="499465802">
          <w:marLeft w:val="0"/>
          <w:marRight w:val="0"/>
          <w:marTop w:val="0"/>
          <w:marBottom w:val="0"/>
          <w:divBdr>
            <w:top w:val="none" w:sz="0" w:space="0" w:color="auto"/>
            <w:left w:val="none" w:sz="0" w:space="0" w:color="auto"/>
            <w:bottom w:val="none" w:sz="0" w:space="0" w:color="auto"/>
            <w:right w:val="none" w:sz="0" w:space="0" w:color="auto"/>
          </w:divBdr>
        </w:div>
        <w:div w:id="1125734450">
          <w:marLeft w:val="0"/>
          <w:marRight w:val="0"/>
          <w:marTop w:val="0"/>
          <w:marBottom w:val="0"/>
          <w:divBdr>
            <w:top w:val="none" w:sz="0" w:space="0" w:color="auto"/>
            <w:left w:val="none" w:sz="0" w:space="0" w:color="auto"/>
            <w:bottom w:val="none" w:sz="0" w:space="0" w:color="auto"/>
            <w:right w:val="none" w:sz="0" w:space="0" w:color="auto"/>
          </w:divBdr>
        </w:div>
        <w:div w:id="263610799">
          <w:marLeft w:val="0"/>
          <w:marRight w:val="0"/>
          <w:marTop w:val="0"/>
          <w:marBottom w:val="0"/>
          <w:divBdr>
            <w:top w:val="none" w:sz="0" w:space="0" w:color="auto"/>
            <w:left w:val="none" w:sz="0" w:space="0" w:color="auto"/>
            <w:bottom w:val="none" w:sz="0" w:space="0" w:color="auto"/>
            <w:right w:val="none" w:sz="0" w:space="0" w:color="auto"/>
          </w:divBdr>
        </w:div>
        <w:div w:id="464930512">
          <w:marLeft w:val="0"/>
          <w:marRight w:val="0"/>
          <w:marTop w:val="0"/>
          <w:marBottom w:val="0"/>
          <w:divBdr>
            <w:top w:val="none" w:sz="0" w:space="0" w:color="auto"/>
            <w:left w:val="none" w:sz="0" w:space="0" w:color="auto"/>
            <w:bottom w:val="none" w:sz="0" w:space="0" w:color="auto"/>
            <w:right w:val="none" w:sz="0" w:space="0" w:color="auto"/>
          </w:divBdr>
        </w:div>
        <w:div w:id="608662661">
          <w:marLeft w:val="0"/>
          <w:marRight w:val="0"/>
          <w:marTop w:val="0"/>
          <w:marBottom w:val="0"/>
          <w:divBdr>
            <w:top w:val="none" w:sz="0" w:space="0" w:color="auto"/>
            <w:left w:val="none" w:sz="0" w:space="0" w:color="auto"/>
            <w:bottom w:val="none" w:sz="0" w:space="0" w:color="auto"/>
            <w:right w:val="none" w:sz="0" w:space="0" w:color="auto"/>
          </w:divBdr>
        </w:div>
        <w:div w:id="1057241491">
          <w:marLeft w:val="0"/>
          <w:marRight w:val="0"/>
          <w:marTop w:val="0"/>
          <w:marBottom w:val="0"/>
          <w:divBdr>
            <w:top w:val="none" w:sz="0" w:space="0" w:color="auto"/>
            <w:left w:val="none" w:sz="0" w:space="0" w:color="auto"/>
            <w:bottom w:val="none" w:sz="0" w:space="0" w:color="auto"/>
            <w:right w:val="none" w:sz="0" w:space="0" w:color="auto"/>
          </w:divBdr>
        </w:div>
        <w:div w:id="1488741067">
          <w:marLeft w:val="0"/>
          <w:marRight w:val="0"/>
          <w:marTop w:val="0"/>
          <w:marBottom w:val="0"/>
          <w:divBdr>
            <w:top w:val="none" w:sz="0" w:space="0" w:color="auto"/>
            <w:left w:val="none" w:sz="0" w:space="0" w:color="auto"/>
            <w:bottom w:val="none" w:sz="0" w:space="0" w:color="auto"/>
            <w:right w:val="none" w:sz="0" w:space="0" w:color="auto"/>
          </w:divBdr>
        </w:div>
      </w:divsChild>
    </w:div>
    <w:div w:id="565724099">
      <w:bodyDiv w:val="1"/>
      <w:marLeft w:val="0"/>
      <w:marRight w:val="0"/>
      <w:marTop w:val="0"/>
      <w:marBottom w:val="0"/>
      <w:divBdr>
        <w:top w:val="none" w:sz="0" w:space="0" w:color="auto"/>
        <w:left w:val="none" w:sz="0" w:space="0" w:color="auto"/>
        <w:bottom w:val="none" w:sz="0" w:space="0" w:color="auto"/>
        <w:right w:val="none" w:sz="0" w:space="0" w:color="auto"/>
      </w:divBdr>
    </w:div>
    <w:div w:id="566454190">
      <w:bodyDiv w:val="1"/>
      <w:marLeft w:val="0"/>
      <w:marRight w:val="0"/>
      <w:marTop w:val="0"/>
      <w:marBottom w:val="0"/>
      <w:divBdr>
        <w:top w:val="none" w:sz="0" w:space="0" w:color="auto"/>
        <w:left w:val="none" w:sz="0" w:space="0" w:color="auto"/>
        <w:bottom w:val="none" w:sz="0" w:space="0" w:color="auto"/>
        <w:right w:val="none" w:sz="0" w:space="0" w:color="auto"/>
      </w:divBdr>
    </w:div>
    <w:div w:id="571546722">
      <w:bodyDiv w:val="1"/>
      <w:marLeft w:val="0"/>
      <w:marRight w:val="0"/>
      <w:marTop w:val="0"/>
      <w:marBottom w:val="0"/>
      <w:divBdr>
        <w:top w:val="none" w:sz="0" w:space="0" w:color="auto"/>
        <w:left w:val="none" w:sz="0" w:space="0" w:color="auto"/>
        <w:bottom w:val="none" w:sz="0" w:space="0" w:color="auto"/>
        <w:right w:val="none" w:sz="0" w:space="0" w:color="auto"/>
      </w:divBdr>
    </w:div>
    <w:div w:id="583416074">
      <w:bodyDiv w:val="1"/>
      <w:marLeft w:val="0"/>
      <w:marRight w:val="0"/>
      <w:marTop w:val="0"/>
      <w:marBottom w:val="0"/>
      <w:divBdr>
        <w:top w:val="none" w:sz="0" w:space="0" w:color="auto"/>
        <w:left w:val="none" w:sz="0" w:space="0" w:color="auto"/>
        <w:bottom w:val="none" w:sz="0" w:space="0" w:color="auto"/>
        <w:right w:val="none" w:sz="0" w:space="0" w:color="auto"/>
      </w:divBdr>
      <w:divsChild>
        <w:div w:id="421487784">
          <w:marLeft w:val="0"/>
          <w:marRight w:val="0"/>
          <w:marTop w:val="0"/>
          <w:marBottom w:val="0"/>
          <w:divBdr>
            <w:top w:val="none" w:sz="0" w:space="0" w:color="auto"/>
            <w:left w:val="none" w:sz="0" w:space="0" w:color="auto"/>
            <w:bottom w:val="none" w:sz="0" w:space="0" w:color="auto"/>
            <w:right w:val="none" w:sz="0" w:space="0" w:color="auto"/>
          </w:divBdr>
        </w:div>
        <w:div w:id="884488697">
          <w:marLeft w:val="0"/>
          <w:marRight w:val="0"/>
          <w:marTop w:val="0"/>
          <w:marBottom w:val="0"/>
          <w:divBdr>
            <w:top w:val="none" w:sz="0" w:space="0" w:color="auto"/>
            <w:left w:val="none" w:sz="0" w:space="0" w:color="auto"/>
            <w:bottom w:val="none" w:sz="0" w:space="0" w:color="auto"/>
            <w:right w:val="none" w:sz="0" w:space="0" w:color="auto"/>
          </w:divBdr>
        </w:div>
        <w:div w:id="437415233">
          <w:marLeft w:val="0"/>
          <w:marRight w:val="0"/>
          <w:marTop w:val="0"/>
          <w:marBottom w:val="0"/>
          <w:divBdr>
            <w:top w:val="none" w:sz="0" w:space="0" w:color="auto"/>
            <w:left w:val="none" w:sz="0" w:space="0" w:color="auto"/>
            <w:bottom w:val="none" w:sz="0" w:space="0" w:color="auto"/>
            <w:right w:val="none" w:sz="0" w:space="0" w:color="auto"/>
          </w:divBdr>
        </w:div>
        <w:div w:id="160852464">
          <w:marLeft w:val="0"/>
          <w:marRight w:val="0"/>
          <w:marTop w:val="0"/>
          <w:marBottom w:val="0"/>
          <w:divBdr>
            <w:top w:val="none" w:sz="0" w:space="0" w:color="auto"/>
            <w:left w:val="none" w:sz="0" w:space="0" w:color="auto"/>
            <w:bottom w:val="none" w:sz="0" w:space="0" w:color="auto"/>
            <w:right w:val="none" w:sz="0" w:space="0" w:color="auto"/>
          </w:divBdr>
        </w:div>
        <w:div w:id="1119690560">
          <w:marLeft w:val="0"/>
          <w:marRight w:val="0"/>
          <w:marTop w:val="0"/>
          <w:marBottom w:val="0"/>
          <w:divBdr>
            <w:top w:val="none" w:sz="0" w:space="0" w:color="auto"/>
            <w:left w:val="none" w:sz="0" w:space="0" w:color="auto"/>
            <w:bottom w:val="none" w:sz="0" w:space="0" w:color="auto"/>
            <w:right w:val="none" w:sz="0" w:space="0" w:color="auto"/>
          </w:divBdr>
        </w:div>
        <w:div w:id="1909270091">
          <w:marLeft w:val="0"/>
          <w:marRight w:val="0"/>
          <w:marTop w:val="0"/>
          <w:marBottom w:val="0"/>
          <w:divBdr>
            <w:top w:val="none" w:sz="0" w:space="0" w:color="auto"/>
            <w:left w:val="none" w:sz="0" w:space="0" w:color="auto"/>
            <w:bottom w:val="none" w:sz="0" w:space="0" w:color="auto"/>
            <w:right w:val="none" w:sz="0" w:space="0" w:color="auto"/>
          </w:divBdr>
        </w:div>
        <w:div w:id="539977754">
          <w:marLeft w:val="0"/>
          <w:marRight w:val="0"/>
          <w:marTop w:val="0"/>
          <w:marBottom w:val="0"/>
          <w:divBdr>
            <w:top w:val="none" w:sz="0" w:space="0" w:color="auto"/>
            <w:left w:val="none" w:sz="0" w:space="0" w:color="auto"/>
            <w:bottom w:val="none" w:sz="0" w:space="0" w:color="auto"/>
            <w:right w:val="none" w:sz="0" w:space="0" w:color="auto"/>
          </w:divBdr>
        </w:div>
        <w:div w:id="1709724115">
          <w:marLeft w:val="0"/>
          <w:marRight w:val="0"/>
          <w:marTop w:val="0"/>
          <w:marBottom w:val="0"/>
          <w:divBdr>
            <w:top w:val="none" w:sz="0" w:space="0" w:color="auto"/>
            <w:left w:val="none" w:sz="0" w:space="0" w:color="auto"/>
            <w:bottom w:val="none" w:sz="0" w:space="0" w:color="auto"/>
            <w:right w:val="none" w:sz="0" w:space="0" w:color="auto"/>
          </w:divBdr>
        </w:div>
      </w:divsChild>
    </w:div>
    <w:div w:id="598946687">
      <w:bodyDiv w:val="1"/>
      <w:marLeft w:val="0"/>
      <w:marRight w:val="0"/>
      <w:marTop w:val="0"/>
      <w:marBottom w:val="0"/>
      <w:divBdr>
        <w:top w:val="none" w:sz="0" w:space="0" w:color="auto"/>
        <w:left w:val="none" w:sz="0" w:space="0" w:color="auto"/>
        <w:bottom w:val="none" w:sz="0" w:space="0" w:color="auto"/>
        <w:right w:val="none" w:sz="0" w:space="0" w:color="auto"/>
      </w:divBdr>
      <w:divsChild>
        <w:div w:id="403071852">
          <w:marLeft w:val="0"/>
          <w:marRight w:val="0"/>
          <w:marTop w:val="0"/>
          <w:marBottom w:val="0"/>
          <w:divBdr>
            <w:top w:val="none" w:sz="0" w:space="0" w:color="auto"/>
            <w:left w:val="none" w:sz="0" w:space="0" w:color="auto"/>
            <w:bottom w:val="none" w:sz="0" w:space="0" w:color="auto"/>
            <w:right w:val="none" w:sz="0" w:space="0" w:color="auto"/>
          </w:divBdr>
        </w:div>
        <w:div w:id="1220942867">
          <w:marLeft w:val="0"/>
          <w:marRight w:val="0"/>
          <w:marTop w:val="0"/>
          <w:marBottom w:val="0"/>
          <w:divBdr>
            <w:top w:val="none" w:sz="0" w:space="0" w:color="auto"/>
            <w:left w:val="none" w:sz="0" w:space="0" w:color="auto"/>
            <w:bottom w:val="none" w:sz="0" w:space="0" w:color="auto"/>
            <w:right w:val="none" w:sz="0" w:space="0" w:color="auto"/>
          </w:divBdr>
        </w:div>
        <w:div w:id="118426273">
          <w:marLeft w:val="0"/>
          <w:marRight w:val="0"/>
          <w:marTop w:val="0"/>
          <w:marBottom w:val="0"/>
          <w:divBdr>
            <w:top w:val="none" w:sz="0" w:space="0" w:color="auto"/>
            <w:left w:val="none" w:sz="0" w:space="0" w:color="auto"/>
            <w:bottom w:val="none" w:sz="0" w:space="0" w:color="auto"/>
            <w:right w:val="none" w:sz="0" w:space="0" w:color="auto"/>
          </w:divBdr>
        </w:div>
        <w:div w:id="1543901814">
          <w:marLeft w:val="0"/>
          <w:marRight w:val="0"/>
          <w:marTop w:val="0"/>
          <w:marBottom w:val="0"/>
          <w:divBdr>
            <w:top w:val="none" w:sz="0" w:space="0" w:color="auto"/>
            <w:left w:val="none" w:sz="0" w:space="0" w:color="auto"/>
            <w:bottom w:val="none" w:sz="0" w:space="0" w:color="auto"/>
            <w:right w:val="none" w:sz="0" w:space="0" w:color="auto"/>
          </w:divBdr>
        </w:div>
        <w:div w:id="1165902977">
          <w:marLeft w:val="0"/>
          <w:marRight w:val="0"/>
          <w:marTop w:val="0"/>
          <w:marBottom w:val="0"/>
          <w:divBdr>
            <w:top w:val="none" w:sz="0" w:space="0" w:color="auto"/>
            <w:left w:val="none" w:sz="0" w:space="0" w:color="auto"/>
            <w:bottom w:val="none" w:sz="0" w:space="0" w:color="auto"/>
            <w:right w:val="none" w:sz="0" w:space="0" w:color="auto"/>
          </w:divBdr>
        </w:div>
        <w:div w:id="604769938">
          <w:marLeft w:val="0"/>
          <w:marRight w:val="0"/>
          <w:marTop w:val="0"/>
          <w:marBottom w:val="0"/>
          <w:divBdr>
            <w:top w:val="none" w:sz="0" w:space="0" w:color="auto"/>
            <w:left w:val="none" w:sz="0" w:space="0" w:color="auto"/>
            <w:bottom w:val="none" w:sz="0" w:space="0" w:color="auto"/>
            <w:right w:val="none" w:sz="0" w:space="0" w:color="auto"/>
          </w:divBdr>
        </w:div>
        <w:div w:id="24869139">
          <w:marLeft w:val="0"/>
          <w:marRight w:val="0"/>
          <w:marTop w:val="0"/>
          <w:marBottom w:val="0"/>
          <w:divBdr>
            <w:top w:val="none" w:sz="0" w:space="0" w:color="auto"/>
            <w:left w:val="none" w:sz="0" w:space="0" w:color="auto"/>
            <w:bottom w:val="none" w:sz="0" w:space="0" w:color="auto"/>
            <w:right w:val="none" w:sz="0" w:space="0" w:color="auto"/>
          </w:divBdr>
        </w:div>
        <w:div w:id="1741363162">
          <w:marLeft w:val="0"/>
          <w:marRight w:val="0"/>
          <w:marTop w:val="0"/>
          <w:marBottom w:val="0"/>
          <w:divBdr>
            <w:top w:val="none" w:sz="0" w:space="0" w:color="auto"/>
            <w:left w:val="none" w:sz="0" w:space="0" w:color="auto"/>
            <w:bottom w:val="none" w:sz="0" w:space="0" w:color="auto"/>
            <w:right w:val="none" w:sz="0" w:space="0" w:color="auto"/>
          </w:divBdr>
        </w:div>
        <w:div w:id="278923818">
          <w:marLeft w:val="0"/>
          <w:marRight w:val="0"/>
          <w:marTop w:val="0"/>
          <w:marBottom w:val="0"/>
          <w:divBdr>
            <w:top w:val="none" w:sz="0" w:space="0" w:color="auto"/>
            <w:left w:val="none" w:sz="0" w:space="0" w:color="auto"/>
            <w:bottom w:val="none" w:sz="0" w:space="0" w:color="auto"/>
            <w:right w:val="none" w:sz="0" w:space="0" w:color="auto"/>
          </w:divBdr>
        </w:div>
        <w:div w:id="96828482">
          <w:marLeft w:val="0"/>
          <w:marRight w:val="0"/>
          <w:marTop w:val="0"/>
          <w:marBottom w:val="0"/>
          <w:divBdr>
            <w:top w:val="none" w:sz="0" w:space="0" w:color="auto"/>
            <w:left w:val="none" w:sz="0" w:space="0" w:color="auto"/>
            <w:bottom w:val="none" w:sz="0" w:space="0" w:color="auto"/>
            <w:right w:val="none" w:sz="0" w:space="0" w:color="auto"/>
          </w:divBdr>
        </w:div>
        <w:div w:id="607198877">
          <w:marLeft w:val="0"/>
          <w:marRight w:val="0"/>
          <w:marTop w:val="0"/>
          <w:marBottom w:val="0"/>
          <w:divBdr>
            <w:top w:val="none" w:sz="0" w:space="0" w:color="auto"/>
            <w:left w:val="none" w:sz="0" w:space="0" w:color="auto"/>
            <w:bottom w:val="none" w:sz="0" w:space="0" w:color="auto"/>
            <w:right w:val="none" w:sz="0" w:space="0" w:color="auto"/>
          </w:divBdr>
        </w:div>
        <w:div w:id="172307004">
          <w:marLeft w:val="0"/>
          <w:marRight w:val="0"/>
          <w:marTop w:val="0"/>
          <w:marBottom w:val="0"/>
          <w:divBdr>
            <w:top w:val="none" w:sz="0" w:space="0" w:color="auto"/>
            <w:left w:val="none" w:sz="0" w:space="0" w:color="auto"/>
            <w:bottom w:val="none" w:sz="0" w:space="0" w:color="auto"/>
            <w:right w:val="none" w:sz="0" w:space="0" w:color="auto"/>
          </w:divBdr>
        </w:div>
        <w:div w:id="832842282">
          <w:marLeft w:val="0"/>
          <w:marRight w:val="0"/>
          <w:marTop w:val="0"/>
          <w:marBottom w:val="0"/>
          <w:divBdr>
            <w:top w:val="none" w:sz="0" w:space="0" w:color="auto"/>
            <w:left w:val="none" w:sz="0" w:space="0" w:color="auto"/>
            <w:bottom w:val="none" w:sz="0" w:space="0" w:color="auto"/>
            <w:right w:val="none" w:sz="0" w:space="0" w:color="auto"/>
          </w:divBdr>
        </w:div>
        <w:div w:id="292447488">
          <w:marLeft w:val="0"/>
          <w:marRight w:val="0"/>
          <w:marTop w:val="0"/>
          <w:marBottom w:val="0"/>
          <w:divBdr>
            <w:top w:val="none" w:sz="0" w:space="0" w:color="auto"/>
            <w:left w:val="none" w:sz="0" w:space="0" w:color="auto"/>
            <w:bottom w:val="none" w:sz="0" w:space="0" w:color="auto"/>
            <w:right w:val="none" w:sz="0" w:space="0" w:color="auto"/>
          </w:divBdr>
        </w:div>
        <w:div w:id="1216821064">
          <w:marLeft w:val="0"/>
          <w:marRight w:val="0"/>
          <w:marTop w:val="0"/>
          <w:marBottom w:val="0"/>
          <w:divBdr>
            <w:top w:val="none" w:sz="0" w:space="0" w:color="auto"/>
            <w:left w:val="none" w:sz="0" w:space="0" w:color="auto"/>
            <w:bottom w:val="none" w:sz="0" w:space="0" w:color="auto"/>
            <w:right w:val="none" w:sz="0" w:space="0" w:color="auto"/>
          </w:divBdr>
        </w:div>
        <w:div w:id="1783107827">
          <w:marLeft w:val="0"/>
          <w:marRight w:val="0"/>
          <w:marTop w:val="0"/>
          <w:marBottom w:val="0"/>
          <w:divBdr>
            <w:top w:val="none" w:sz="0" w:space="0" w:color="auto"/>
            <w:left w:val="none" w:sz="0" w:space="0" w:color="auto"/>
            <w:bottom w:val="none" w:sz="0" w:space="0" w:color="auto"/>
            <w:right w:val="none" w:sz="0" w:space="0" w:color="auto"/>
          </w:divBdr>
        </w:div>
        <w:div w:id="1121337852">
          <w:marLeft w:val="0"/>
          <w:marRight w:val="0"/>
          <w:marTop w:val="0"/>
          <w:marBottom w:val="0"/>
          <w:divBdr>
            <w:top w:val="none" w:sz="0" w:space="0" w:color="auto"/>
            <w:left w:val="none" w:sz="0" w:space="0" w:color="auto"/>
            <w:bottom w:val="none" w:sz="0" w:space="0" w:color="auto"/>
            <w:right w:val="none" w:sz="0" w:space="0" w:color="auto"/>
          </w:divBdr>
        </w:div>
        <w:div w:id="7415436">
          <w:marLeft w:val="0"/>
          <w:marRight w:val="0"/>
          <w:marTop w:val="0"/>
          <w:marBottom w:val="0"/>
          <w:divBdr>
            <w:top w:val="none" w:sz="0" w:space="0" w:color="auto"/>
            <w:left w:val="none" w:sz="0" w:space="0" w:color="auto"/>
            <w:bottom w:val="none" w:sz="0" w:space="0" w:color="auto"/>
            <w:right w:val="none" w:sz="0" w:space="0" w:color="auto"/>
          </w:divBdr>
        </w:div>
        <w:div w:id="1498496836">
          <w:marLeft w:val="0"/>
          <w:marRight w:val="0"/>
          <w:marTop w:val="0"/>
          <w:marBottom w:val="0"/>
          <w:divBdr>
            <w:top w:val="none" w:sz="0" w:space="0" w:color="auto"/>
            <w:left w:val="none" w:sz="0" w:space="0" w:color="auto"/>
            <w:bottom w:val="none" w:sz="0" w:space="0" w:color="auto"/>
            <w:right w:val="none" w:sz="0" w:space="0" w:color="auto"/>
          </w:divBdr>
        </w:div>
        <w:div w:id="759913182">
          <w:marLeft w:val="0"/>
          <w:marRight w:val="0"/>
          <w:marTop w:val="0"/>
          <w:marBottom w:val="0"/>
          <w:divBdr>
            <w:top w:val="none" w:sz="0" w:space="0" w:color="auto"/>
            <w:left w:val="none" w:sz="0" w:space="0" w:color="auto"/>
            <w:bottom w:val="none" w:sz="0" w:space="0" w:color="auto"/>
            <w:right w:val="none" w:sz="0" w:space="0" w:color="auto"/>
          </w:divBdr>
        </w:div>
        <w:div w:id="226036123">
          <w:marLeft w:val="0"/>
          <w:marRight w:val="0"/>
          <w:marTop w:val="0"/>
          <w:marBottom w:val="0"/>
          <w:divBdr>
            <w:top w:val="none" w:sz="0" w:space="0" w:color="auto"/>
            <w:left w:val="none" w:sz="0" w:space="0" w:color="auto"/>
            <w:bottom w:val="none" w:sz="0" w:space="0" w:color="auto"/>
            <w:right w:val="none" w:sz="0" w:space="0" w:color="auto"/>
          </w:divBdr>
        </w:div>
        <w:div w:id="206141432">
          <w:marLeft w:val="0"/>
          <w:marRight w:val="0"/>
          <w:marTop w:val="0"/>
          <w:marBottom w:val="0"/>
          <w:divBdr>
            <w:top w:val="none" w:sz="0" w:space="0" w:color="auto"/>
            <w:left w:val="none" w:sz="0" w:space="0" w:color="auto"/>
            <w:bottom w:val="none" w:sz="0" w:space="0" w:color="auto"/>
            <w:right w:val="none" w:sz="0" w:space="0" w:color="auto"/>
          </w:divBdr>
        </w:div>
        <w:div w:id="492260646">
          <w:marLeft w:val="0"/>
          <w:marRight w:val="0"/>
          <w:marTop w:val="0"/>
          <w:marBottom w:val="0"/>
          <w:divBdr>
            <w:top w:val="none" w:sz="0" w:space="0" w:color="auto"/>
            <w:left w:val="none" w:sz="0" w:space="0" w:color="auto"/>
            <w:bottom w:val="none" w:sz="0" w:space="0" w:color="auto"/>
            <w:right w:val="none" w:sz="0" w:space="0" w:color="auto"/>
          </w:divBdr>
        </w:div>
        <w:div w:id="1160384768">
          <w:marLeft w:val="0"/>
          <w:marRight w:val="0"/>
          <w:marTop w:val="0"/>
          <w:marBottom w:val="0"/>
          <w:divBdr>
            <w:top w:val="none" w:sz="0" w:space="0" w:color="auto"/>
            <w:left w:val="none" w:sz="0" w:space="0" w:color="auto"/>
            <w:bottom w:val="none" w:sz="0" w:space="0" w:color="auto"/>
            <w:right w:val="none" w:sz="0" w:space="0" w:color="auto"/>
          </w:divBdr>
        </w:div>
        <w:div w:id="940531957">
          <w:marLeft w:val="0"/>
          <w:marRight w:val="0"/>
          <w:marTop w:val="0"/>
          <w:marBottom w:val="0"/>
          <w:divBdr>
            <w:top w:val="none" w:sz="0" w:space="0" w:color="auto"/>
            <w:left w:val="none" w:sz="0" w:space="0" w:color="auto"/>
            <w:bottom w:val="none" w:sz="0" w:space="0" w:color="auto"/>
            <w:right w:val="none" w:sz="0" w:space="0" w:color="auto"/>
          </w:divBdr>
        </w:div>
        <w:div w:id="918633902">
          <w:marLeft w:val="0"/>
          <w:marRight w:val="0"/>
          <w:marTop w:val="0"/>
          <w:marBottom w:val="0"/>
          <w:divBdr>
            <w:top w:val="none" w:sz="0" w:space="0" w:color="auto"/>
            <w:left w:val="none" w:sz="0" w:space="0" w:color="auto"/>
            <w:bottom w:val="none" w:sz="0" w:space="0" w:color="auto"/>
            <w:right w:val="none" w:sz="0" w:space="0" w:color="auto"/>
          </w:divBdr>
        </w:div>
        <w:div w:id="1632900955">
          <w:marLeft w:val="0"/>
          <w:marRight w:val="0"/>
          <w:marTop w:val="0"/>
          <w:marBottom w:val="0"/>
          <w:divBdr>
            <w:top w:val="none" w:sz="0" w:space="0" w:color="auto"/>
            <w:left w:val="none" w:sz="0" w:space="0" w:color="auto"/>
            <w:bottom w:val="none" w:sz="0" w:space="0" w:color="auto"/>
            <w:right w:val="none" w:sz="0" w:space="0" w:color="auto"/>
          </w:divBdr>
        </w:div>
        <w:div w:id="268657922">
          <w:marLeft w:val="0"/>
          <w:marRight w:val="0"/>
          <w:marTop w:val="0"/>
          <w:marBottom w:val="0"/>
          <w:divBdr>
            <w:top w:val="none" w:sz="0" w:space="0" w:color="auto"/>
            <w:left w:val="none" w:sz="0" w:space="0" w:color="auto"/>
            <w:bottom w:val="none" w:sz="0" w:space="0" w:color="auto"/>
            <w:right w:val="none" w:sz="0" w:space="0" w:color="auto"/>
          </w:divBdr>
        </w:div>
        <w:div w:id="912468750">
          <w:marLeft w:val="0"/>
          <w:marRight w:val="0"/>
          <w:marTop w:val="0"/>
          <w:marBottom w:val="0"/>
          <w:divBdr>
            <w:top w:val="none" w:sz="0" w:space="0" w:color="auto"/>
            <w:left w:val="none" w:sz="0" w:space="0" w:color="auto"/>
            <w:bottom w:val="none" w:sz="0" w:space="0" w:color="auto"/>
            <w:right w:val="none" w:sz="0" w:space="0" w:color="auto"/>
          </w:divBdr>
        </w:div>
        <w:div w:id="1190030287">
          <w:marLeft w:val="0"/>
          <w:marRight w:val="0"/>
          <w:marTop w:val="0"/>
          <w:marBottom w:val="0"/>
          <w:divBdr>
            <w:top w:val="none" w:sz="0" w:space="0" w:color="auto"/>
            <w:left w:val="none" w:sz="0" w:space="0" w:color="auto"/>
            <w:bottom w:val="none" w:sz="0" w:space="0" w:color="auto"/>
            <w:right w:val="none" w:sz="0" w:space="0" w:color="auto"/>
          </w:divBdr>
        </w:div>
        <w:div w:id="2096441283">
          <w:marLeft w:val="0"/>
          <w:marRight w:val="0"/>
          <w:marTop w:val="0"/>
          <w:marBottom w:val="0"/>
          <w:divBdr>
            <w:top w:val="none" w:sz="0" w:space="0" w:color="auto"/>
            <w:left w:val="none" w:sz="0" w:space="0" w:color="auto"/>
            <w:bottom w:val="none" w:sz="0" w:space="0" w:color="auto"/>
            <w:right w:val="none" w:sz="0" w:space="0" w:color="auto"/>
          </w:divBdr>
        </w:div>
        <w:div w:id="1698308615">
          <w:marLeft w:val="0"/>
          <w:marRight w:val="0"/>
          <w:marTop w:val="0"/>
          <w:marBottom w:val="0"/>
          <w:divBdr>
            <w:top w:val="none" w:sz="0" w:space="0" w:color="auto"/>
            <w:left w:val="none" w:sz="0" w:space="0" w:color="auto"/>
            <w:bottom w:val="none" w:sz="0" w:space="0" w:color="auto"/>
            <w:right w:val="none" w:sz="0" w:space="0" w:color="auto"/>
          </w:divBdr>
        </w:div>
        <w:div w:id="182280148">
          <w:marLeft w:val="0"/>
          <w:marRight w:val="0"/>
          <w:marTop w:val="0"/>
          <w:marBottom w:val="0"/>
          <w:divBdr>
            <w:top w:val="none" w:sz="0" w:space="0" w:color="auto"/>
            <w:left w:val="none" w:sz="0" w:space="0" w:color="auto"/>
            <w:bottom w:val="none" w:sz="0" w:space="0" w:color="auto"/>
            <w:right w:val="none" w:sz="0" w:space="0" w:color="auto"/>
          </w:divBdr>
        </w:div>
        <w:div w:id="1580863803">
          <w:marLeft w:val="0"/>
          <w:marRight w:val="0"/>
          <w:marTop w:val="0"/>
          <w:marBottom w:val="0"/>
          <w:divBdr>
            <w:top w:val="none" w:sz="0" w:space="0" w:color="auto"/>
            <w:left w:val="none" w:sz="0" w:space="0" w:color="auto"/>
            <w:bottom w:val="none" w:sz="0" w:space="0" w:color="auto"/>
            <w:right w:val="none" w:sz="0" w:space="0" w:color="auto"/>
          </w:divBdr>
        </w:div>
        <w:div w:id="348918624">
          <w:marLeft w:val="0"/>
          <w:marRight w:val="0"/>
          <w:marTop w:val="0"/>
          <w:marBottom w:val="0"/>
          <w:divBdr>
            <w:top w:val="none" w:sz="0" w:space="0" w:color="auto"/>
            <w:left w:val="none" w:sz="0" w:space="0" w:color="auto"/>
            <w:bottom w:val="none" w:sz="0" w:space="0" w:color="auto"/>
            <w:right w:val="none" w:sz="0" w:space="0" w:color="auto"/>
          </w:divBdr>
        </w:div>
        <w:div w:id="1787583162">
          <w:marLeft w:val="0"/>
          <w:marRight w:val="0"/>
          <w:marTop w:val="0"/>
          <w:marBottom w:val="0"/>
          <w:divBdr>
            <w:top w:val="none" w:sz="0" w:space="0" w:color="auto"/>
            <w:left w:val="none" w:sz="0" w:space="0" w:color="auto"/>
            <w:bottom w:val="none" w:sz="0" w:space="0" w:color="auto"/>
            <w:right w:val="none" w:sz="0" w:space="0" w:color="auto"/>
          </w:divBdr>
        </w:div>
        <w:div w:id="1005668883">
          <w:marLeft w:val="0"/>
          <w:marRight w:val="0"/>
          <w:marTop w:val="0"/>
          <w:marBottom w:val="0"/>
          <w:divBdr>
            <w:top w:val="none" w:sz="0" w:space="0" w:color="auto"/>
            <w:left w:val="none" w:sz="0" w:space="0" w:color="auto"/>
            <w:bottom w:val="none" w:sz="0" w:space="0" w:color="auto"/>
            <w:right w:val="none" w:sz="0" w:space="0" w:color="auto"/>
          </w:divBdr>
        </w:div>
        <w:div w:id="1415132346">
          <w:marLeft w:val="0"/>
          <w:marRight w:val="0"/>
          <w:marTop w:val="0"/>
          <w:marBottom w:val="0"/>
          <w:divBdr>
            <w:top w:val="none" w:sz="0" w:space="0" w:color="auto"/>
            <w:left w:val="none" w:sz="0" w:space="0" w:color="auto"/>
            <w:bottom w:val="none" w:sz="0" w:space="0" w:color="auto"/>
            <w:right w:val="none" w:sz="0" w:space="0" w:color="auto"/>
          </w:divBdr>
        </w:div>
        <w:div w:id="1682047681">
          <w:marLeft w:val="0"/>
          <w:marRight w:val="0"/>
          <w:marTop w:val="0"/>
          <w:marBottom w:val="0"/>
          <w:divBdr>
            <w:top w:val="none" w:sz="0" w:space="0" w:color="auto"/>
            <w:left w:val="none" w:sz="0" w:space="0" w:color="auto"/>
            <w:bottom w:val="none" w:sz="0" w:space="0" w:color="auto"/>
            <w:right w:val="none" w:sz="0" w:space="0" w:color="auto"/>
          </w:divBdr>
        </w:div>
        <w:div w:id="838689690">
          <w:marLeft w:val="0"/>
          <w:marRight w:val="0"/>
          <w:marTop w:val="0"/>
          <w:marBottom w:val="0"/>
          <w:divBdr>
            <w:top w:val="none" w:sz="0" w:space="0" w:color="auto"/>
            <w:left w:val="none" w:sz="0" w:space="0" w:color="auto"/>
            <w:bottom w:val="none" w:sz="0" w:space="0" w:color="auto"/>
            <w:right w:val="none" w:sz="0" w:space="0" w:color="auto"/>
          </w:divBdr>
        </w:div>
        <w:div w:id="515847650">
          <w:marLeft w:val="0"/>
          <w:marRight w:val="0"/>
          <w:marTop w:val="0"/>
          <w:marBottom w:val="0"/>
          <w:divBdr>
            <w:top w:val="none" w:sz="0" w:space="0" w:color="auto"/>
            <w:left w:val="none" w:sz="0" w:space="0" w:color="auto"/>
            <w:bottom w:val="none" w:sz="0" w:space="0" w:color="auto"/>
            <w:right w:val="none" w:sz="0" w:space="0" w:color="auto"/>
          </w:divBdr>
        </w:div>
        <w:div w:id="956524435">
          <w:marLeft w:val="0"/>
          <w:marRight w:val="0"/>
          <w:marTop w:val="0"/>
          <w:marBottom w:val="0"/>
          <w:divBdr>
            <w:top w:val="none" w:sz="0" w:space="0" w:color="auto"/>
            <w:left w:val="none" w:sz="0" w:space="0" w:color="auto"/>
            <w:bottom w:val="none" w:sz="0" w:space="0" w:color="auto"/>
            <w:right w:val="none" w:sz="0" w:space="0" w:color="auto"/>
          </w:divBdr>
        </w:div>
        <w:div w:id="604925445">
          <w:marLeft w:val="0"/>
          <w:marRight w:val="0"/>
          <w:marTop w:val="0"/>
          <w:marBottom w:val="0"/>
          <w:divBdr>
            <w:top w:val="none" w:sz="0" w:space="0" w:color="auto"/>
            <w:left w:val="none" w:sz="0" w:space="0" w:color="auto"/>
            <w:bottom w:val="none" w:sz="0" w:space="0" w:color="auto"/>
            <w:right w:val="none" w:sz="0" w:space="0" w:color="auto"/>
          </w:divBdr>
        </w:div>
        <w:div w:id="1790779269">
          <w:marLeft w:val="0"/>
          <w:marRight w:val="0"/>
          <w:marTop w:val="0"/>
          <w:marBottom w:val="0"/>
          <w:divBdr>
            <w:top w:val="none" w:sz="0" w:space="0" w:color="auto"/>
            <w:left w:val="none" w:sz="0" w:space="0" w:color="auto"/>
            <w:bottom w:val="none" w:sz="0" w:space="0" w:color="auto"/>
            <w:right w:val="none" w:sz="0" w:space="0" w:color="auto"/>
          </w:divBdr>
        </w:div>
        <w:div w:id="843907584">
          <w:marLeft w:val="0"/>
          <w:marRight w:val="0"/>
          <w:marTop w:val="0"/>
          <w:marBottom w:val="0"/>
          <w:divBdr>
            <w:top w:val="none" w:sz="0" w:space="0" w:color="auto"/>
            <w:left w:val="none" w:sz="0" w:space="0" w:color="auto"/>
            <w:bottom w:val="none" w:sz="0" w:space="0" w:color="auto"/>
            <w:right w:val="none" w:sz="0" w:space="0" w:color="auto"/>
          </w:divBdr>
        </w:div>
        <w:div w:id="1112284616">
          <w:marLeft w:val="0"/>
          <w:marRight w:val="0"/>
          <w:marTop w:val="0"/>
          <w:marBottom w:val="0"/>
          <w:divBdr>
            <w:top w:val="none" w:sz="0" w:space="0" w:color="auto"/>
            <w:left w:val="none" w:sz="0" w:space="0" w:color="auto"/>
            <w:bottom w:val="none" w:sz="0" w:space="0" w:color="auto"/>
            <w:right w:val="none" w:sz="0" w:space="0" w:color="auto"/>
          </w:divBdr>
        </w:div>
        <w:div w:id="366638523">
          <w:marLeft w:val="0"/>
          <w:marRight w:val="0"/>
          <w:marTop w:val="0"/>
          <w:marBottom w:val="0"/>
          <w:divBdr>
            <w:top w:val="none" w:sz="0" w:space="0" w:color="auto"/>
            <w:left w:val="none" w:sz="0" w:space="0" w:color="auto"/>
            <w:bottom w:val="none" w:sz="0" w:space="0" w:color="auto"/>
            <w:right w:val="none" w:sz="0" w:space="0" w:color="auto"/>
          </w:divBdr>
        </w:div>
        <w:div w:id="1106189913">
          <w:marLeft w:val="0"/>
          <w:marRight w:val="0"/>
          <w:marTop w:val="0"/>
          <w:marBottom w:val="0"/>
          <w:divBdr>
            <w:top w:val="none" w:sz="0" w:space="0" w:color="auto"/>
            <w:left w:val="none" w:sz="0" w:space="0" w:color="auto"/>
            <w:bottom w:val="none" w:sz="0" w:space="0" w:color="auto"/>
            <w:right w:val="none" w:sz="0" w:space="0" w:color="auto"/>
          </w:divBdr>
        </w:div>
        <w:div w:id="1614901001">
          <w:marLeft w:val="0"/>
          <w:marRight w:val="0"/>
          <w:marTop w:val="0"/>
          <w:marBottom w:val="0"/>
          <w:divBdr>
            <w:top w:val="none" w:sz="0" w:space="0" w:color="auto"/>
            <w:left w:val="none" w:sz="0" w:space="0" w:color="auto"/>
            <w:bottom w:val="none" w:sz="0" w:space="0" w:color="auto"/>
            <w:right w:val="none" w:sz="0" w:space="0" w:color="auto"/>
          </w:divBdr>
        </w:div>
        <w:div w:id="1232737277">
          <w:marLeft w:val="0"/>
          <w:marRight w:val="0"/>
          <w:marTop w:val="0"/>
          <w:marBottom w:val="0"/>
          <w:divBdr>
            <w:top w:val="none" w:sz="0" w:space="0" w:color="auto"/>
            <w:left w:val="none" w:sz="0" w:space="0" w:color="auto"/>
            <w:bottom w:val="none" w:sz="0" w:space="0" w:color="auto"/>
            <w:right w:val="none" w:sz="0" w:space="0" w:color="auto"/>
          </w:divBdr>
        </w:div>
        <w:div w:id="1345398097">
          <w:marLeft w:val="0"/>
          <w:marRight w:val="0"/>
          <w:marTop w:val="0"/>
          <w:marBottom w:val="0"/>
          <w:divBdr>
            <w:top w:val="none" w:sz="0" w:space="0" w:color="auto"/>
            <w:left w:val="none" w:sz="0" w:space="0" w:color="auto"/>
            <w:bottom w:val="none" w:sz="0" w:space="0" w:color="auto"/>
            <w:right w:val="none" w:sz="0" w:space="0" w:color="auto"/>
          </w:divBdr>
        </w:div>
        <w:div w:id="981810752">
          <w:marLeft w:val="0"/>
          <w:marRight w:val="0"/>
          <w:marTop w:val="0"/>
          <w:marBottom w:val="0"/>
          <w:divBdr>
            <w:top w:val="none" w:sz="0" w:space="0" w:color="auto"/>
            <w:left w:val="none" w:sz="0" w:space="0" w:color="auto"/>
            <w:bottom w:val="none" w:sz="0" w:space="0" w:color="auto"/>
            <w:right w:val="none" w:sz="0" w:space="0" w:color="auto"/>
          </w:divBdr>
        </w:div>
        <w:div w:id="641891935">
          <w:marLeft w:val="0"/>
          <w:marRight w:val="0"/>
          <w:marTop w:val="0"/>
          <w:marBottom w:val="0"/>
          <w:divBdr>
            <w:top w:val="none" w:sz="0" w:space="0" w:color="auto"/>
            <w:left w:val="none" w:sz="0" w:space="0" w:color="auto"/>
            <w:bottom w:val="none" w:sz="0" w:space="0" w:color="auto"/>
            <w:right w:val="none" w:sz="0" w:space="0" w:color="auto"/>
          </w:divBdr>
        </w:div>
        <w:div w:id="747074882">
          <w:marLeft w:val="0"/>
          <w:marRight w:val="0"/>
          <w:marTop w:val="0"/>
          <w:marBottom w:val="0"/>
          <w:divBdr>
            <w:top w:val="none" w:sz="0" w:space="0" w:color="auto"/>
            <w:left w:val="none" w:sz="0" w:space="0" w:color="auto"/>
            <w:bottom w:val="none" w:sz="0" w:space="0" w:color="auto"/>
            <w:right w:val="none" w:sz="0" w:space="0" w:color="auto"/>
          </w:divBdr>
        </w:div>
        <w:div w:id="76248760">
          <w:marLeft w:val="0"/>
          <w:marRight w:val="0"/>
          <w:marTop w:val="0"/>
          <w:marBottom w:val="0"/>
          <w:divBdr>
            <w:top w:val="none" w:sz="0" w:space="0" w:color="auto"/>
            <w:left w:val="none" w:sz="0" w:space="0" w:color="auto"/>
            <w:bottom w:val="none" w:sz="0" w:space="0" w:color="auto"/>
            <w:right w:val="none" w:sz="0" w:space="0" w:color="auto"/>
          </w:divBdr>
        </w:div>
        <w:div w:id="601954091">
          <w:marLeft w:val="0"/>
          <w:marRight w:val="0"/>
          <w:marTop w:val="0"/>
          <w:marBottom w:val="0"/>
          <w:divBdr>
            <w:top w:val="none" w:sz="0" w:space="0" w:color="auto"/>
            <w:left w:val="none" w:sz="0" w:space="0" w:color="auto"/>
            <w:bottom w:val="none" w:sz="0" w:space="0" w:color="auto"/>
            <w:right w:val="none" w:sz="0" w:space="0" w:color="auto"/>
          </w:divBdr>
        </w:div>
        <w:div w:id="1755515690">
          <w:marLeft w:val="0"/>
          <w:marRight w:val="0"/>
          <w:marTop w:val="0"/>
          <w:marBottom w:val="0"/>
          <w:divBdr>
            <w:top w:val="none" w:sz="0" w:space="0" w:color="auto"/>
            <w:left w:val="none" w:sz="0" w:space="0" w:color="auto"/>
            <w:bottom w:val="none" w:sz="0" w:space="0" w:color="auto"/>
            <w:right w:val="none" w:sz="0" w:space="0" w:color="auto"/>
          </w:divBdr>
        </w:div>
        <w:div w:id="1549731088">
          <w:marLeft w:val="0"/>
          <w:marRight w:val="0"/>
          <w:marTop w:val="0"/>
          <w:marBottom w:val="0"/>
          <w:divBdr>
            <w:top w:val="none" w:sz="0" w:space="0" w:color="auto"/>
            <w:left w:val="none" w:sz="0" w:space="0" w:color="auto"/>
            <w:bottom w:val="none" w:sz="0" w:space="0" w:color="auto"/>
            <w:right w:val="none" w:sz="0" w:space="0" w:color="auto"/>
          </w:divBdr>
        </w:div>
        <w:div w:id="1127773286">
          <w:marLeft w:val="0"/>
          <w:marRight w:val="0"/>
          <w:marTop w:val="0"/>
          <w:marBottom w:val="0"/>
          <w:divBdr>
            <w:top w:val="none" w:sz="0" w:space="0" w:color="auto"/>
            <w:left w:val="none" w:sz="0" w:space="0" w:color="auto"/>
            <w:bottom w:val="none" w:sz="0" w:space="0" w:color="auto"/>
            <w:right w:val="none" w:sz="0" w:space="0" w:color="auto"/>
          </w:divBdr>
        </w:div>
        <w:div w:id="550655265">
          <w:marLeft w:val="0"/>
          <w:marRight w:val="0"/>
          <w:marTop w:val="0"/>
          <w:marBottom w:val="0"/>
          <w:divBdr>
            <w:top w:val="none" w:sz="0" w:space="0" w:color="auto"/>
            <w:left w:val="none" w:sz="0" w:space="0" w:color="auto"/>
            <w:bottom w:val="none" w:sz="0" w:space="0" w:color="auto"/>
            <w:right w:val="none" w:sz="0" w:space="0" w:color="auto"/>
          </w:divBdr>
        </w:div>
        <w:div w:id="1907447840">
          <w:marLeft w:val="0"/>
          <w:marRight w:val="0"/>
          <w:marTop w:val="0"/>
          <w:marBottom w:val="0"/>
          <w:divBdr>
            <w:top w:val="none" w:sz="0" w:space="0" w:color="auto"/>
            <w:left w:val="none" w:sz="0" w:space="0" w:color="auto"/>
            <w:bottom w:val="none" w:sz="0" w:space="0" w:color="auto"/>
            <w:right w:val="none" w:sz="0" w:space="0" w:color="auto"/>
          </w:divBdr>
        </w:div>
        <w:div w:id="1622373273">
          <w:marLeft w:val="0"/>
          <w:marRight w:val="0"/>
          <w:marTop w:val="0"/>
          <w:marBottom w:val="0"/>
          <w:divBdr>
            <w:top w:val="none" w:sz="0" w:space="0" w:color="auto"/>
            <w:left w:val="none" w:sz="0" w:space="0" w:color="auto"/>
            <w:bottom w:val="none" w:sz="0" w:space="0" w:color="auto"/>
            <w:right w:val="none" w:sz="0" w:space="0" w:color="auto"/>
          </w:divBdr>
        </w:div>
        <w:div w:id="1727996641">
          <w:marLeft w:val="0"/>
          <w:marRight w:val="0"/>
          <w:marTop w:val="0"/>
          <w:marBottom w:val="0"/>
          <w:divBdr>
            <w:top w:val="none" w:sz="0" w:space="0" w:color="auto"/>
            <w:left w:val="none" w:sz="0" w:space="0" w:color="auto"/>
            <w:bottom w:val="none" w:sz="0" w:space="0" w:color="auto"/>
            <w:right w:val="none" w:sz="0" w:space="0" w:color="auto"/>
          </w:divBdr>
        </w:div>
        <w:div w:id="694889517">
          <w:marLeft w:val="0"/>
          <w:marRight w:val="0"/>
          <w:marTop w:val="0"/>
          <w:marBottom w:val="0"/>
          <w:divBdr>
            <w:top w:val="none" w:sz="0" w:space="0" w:color="auto"/>
            <w:left w:val="none" w:sz="0" w:space="0" w:color="auto"/>
            <w:bottom w:val="none" w:sz="0" w:space="0" w:color="auto"/>
            <w:right w:val="none" w:sz="0" w:space="0" w:color="auto"/>
          </w:divBdr>
        </w:div>
        <w:div w:id="1552226617">
          <w:marLeft w:val="0"/>
          <w:marRight w:val="0"/>
          <w:marTop w:val="0"/>
          <w:marBottom w:val="0"/>
          <w:divBdr>
            <w:top w:val="none" w:sz="0" w:space="0" w:color="auto"/>
            <w:left w:val="none" w:sz="0" w:space="0" w:color="auto"/>
            <w:bottom w:val="none" w:sz="0" w:space="0" w:color="auto"/>
            <w:right w:val="none" w:sz="0" w:space="0" w:color="auto"/>
          </w:divBdr>
        </w:div>
        <w:div w:id="911895411">
          <w:marLeft w:val="0"/>
          <w:marRight w:val="0"/>
          <w:marTop w:val="0"/>
          <w:marBottom w:val="0"/>
          <w:divBdr>
            <w:top w:val="none" w:sz="0" w:space="0" w:color="auto"/>
            <w:left w:val="none" w:sz="0" w:space="0" w:color="auto"/>
            <w:bottom w:val="none" w:sz="0" w:space="0" w:color="auto"/>
            <w:right w:val="none" w:sz="0" w:space="0" w:color="auto"/>
          </w:divBdr>
        </w:div>
        <w:div w:id="1060330109">
          <w:marLeft w:val="0"/>
          <w:marRight w:val="0"/>
          <w:marTop w:val="0"/>
          <w:marBottom w:val="0"/>
          <w:divBdr>
            <w:top w:val="none" w:sz="0" w:space="0" w:color="auto"/>
            <w:left w:val="none" w:sz="0" w:space="0" w:color="auto"/>
            <w:bottom w:val="none" w:sz="0" w:space="0" w:color="auto"/>
            <w:right w:val="none" w:sz="0" w:space="0" w:color="auto"/>
          </w:divBdr>
        </w:div>
        <w:div w:id="341206299">
          <w:marLeft w:val="0"/>
          <w:marRight w:val="0"/>
          <w:marTop w:val="0"/>
          <w:marBottom w:val="0"/>
          <w:divBdr>
            <w:top w:val="none" w:sz="0" w:space="0" w:color="auto"/>
            <w:left w:val="none" w:sz="0" w:space="0" w:color="auto"/>
            <w:bottom w:val="none" w:sz="0" w:space="0" w:color="auto"/>
            <w:right w:val="none" w:sz="0" w:space="0" w:color="auto"/>
          </w:divBdr>
        </w:div>
        <w:div w:id="1889605820">
          <w:marLeft w:val="0"/>
          <w:marRight w:val="0"/>
          <w:marTop w:val="0"/>
          <w:marBottom w:val="0"/>
          <w:divBdr>
            <w:top w:val="none" w:sz="0" w:space="0" w:color="auto"/>
            <w:left w:val="none" w:sz="0" w:space="0" w:color="auto"/>
            <w:bottom w:val="none" w:sz="0" w:space="0" w:color="auto"/>
            <w:right w:val="none" w:sz="0" w:space="0" w:color="auto"/>
          </w:divBdr>
        </w:div>
        <w:div w:id="1762066544">
          <w:marLeft w:val="0"/>
          <w:marRight w:val="0"/>
          <w:marTop w:val="0"/>
          <w:marBottom w:val="0"/>
          <w:divBdr>
            <w:top w:val="none" w:sz="0" w:space="0" w:color="auto"/>
            <w:left w:val="none" w:sz="0" w:space="0" w:color="auto"/>
            <w:bottom w:val="none" w:sz="0" w:space="0" w:color="auto"/>
            <w:right w:val="none" w:sz="0" w:space="0" w:color="auto"/>
          </w:divBdr>
        </w:div>
        <w:div w:id="1427194191">
          <w:marLeft w:val="0"/>
          <w:marRight w:val="0"/>
          <w:marTop w:val="0"/>
          <w:marBottom w:val="0"/>
          <w:divBdr>
            <w:top w:val="none" w:sz="0" w:space="0" w:color="auto"/>
            <w:left w:val="none" w:sz="0" w:space="0" w:color="auto"/>
            <w:bottom w:val="none" w:sz="0" w:space="0" w:color="auto"/>
            <w:right w:val="none" w:sz="0" w:space="0" w:color="auto"/>
          </w:divBdr>
        </w:div>
        <w:div w:id="11346588">
          <w:marLeft w:val="0"/>
          <w:marRight w:val="0"/>
          <w:marTop w:val="0"/>
          <w:marBottom w:val="0"/>
          <w:divBdr>
            <w:top w:val="none" w:sz="0" w:space="0" w:color="auto"/>
            <w:left w:val="none" w:sz="0" w:space="0" w:color="auto"/>
            <w:bottom w:val="none" w:sz="0" w:space="0" w:color="auto"/>
            <w:right w:val="none" w:sz="0" w:space="0" w:color="auto"/>
          </w:divBdr>
        </w:div>
        <w:div w:id="1146816194">
          <w:marLeft w:val="0"/>
          <w:marRight w:val="0"/>
          <w:marTop w:val="0"/>
          <w:marBottom w:val="0"/>
          <w:divBdr>
            <w:top w:val="none" w:sz="0" w:space="0" w:color="auto"/>
            <w:left w:val="none" w:sz="0" w:space="0" w:color="auto"/>
            <w:bottom w:val="none" w:sz="0" w:space="0" w:color="auto"/>
            <w:right w:val="none" w:sz="0" w:space="0" w:color="auto"/>
          </w:divBdr>
        </w:div>
        <w:div w:id="1296793473">
          <w:marLeft w:val="0"/>
          <w:marRight w:val="0"/>
          <w:marTop w:val="0"/>
          <w:marBottom w:val="0"/>
          <w:divBdr>
            <w:top w:val="none" w:sz="0" w:space="0" w:color="auto"/>
            <w:left w:val="none" w:sz="0" w:space="0" w:color="auto"/>
            <w:bottom w:val="none" w:sz="0" w:space="0" w:color="auto"/>
            <w:right w:val="none" w:sz="0" w:space="0" w:color="auto"/>
          </w:divBdr>
        </w:div>
        <w:div w:id="597831287">
          <w:marLeft w:val="0"/>
          <w:marRight w:val="0"/>
          <w:marTop w:val="0"/>
          <w:marBottom w:val="0"/>
          <w:divBdr>
            <w:top w:val="none" w:sz="0" w:space="0" w:color="auto"/>
            <w:left w:val="none" w:sz="0" w:space="0" w:color="auto"/>
            <w:bottom w:val="none" w:sz="0" w:space="0" w:color="auto"/>
            <w:right w:val="none" w:sz="0" w:space="0" w:color="auto"/>
          </w:divBdr>
        </w:div>
        <w:div w:id="325867106">
          <w:marLeft w:val="0"/>
          <w:marRight w:val="0"/>
          <w:marTop w:val="0"/>
          <w:marBottom w:val="0"/>
          <w:divBdr>
            <w:top w:val="none" w:sz="0" w:space="0" w:color="auto"/>
            <w:left w:val="none" w:sz="0" w:space="0" w:color="auto"/>
            <w:bottom w:val="none" w:sz="0" w:space="0" w:color="auto"/>
            <w:right w:val="none" w:sz="0" w:space="0" w:color="auto"/>
          </w:divBdr>
        </w:div>
        <w:div w:id="579020499">
          <w:marLeft w:val="0"/>
          <w:marRight w:val="0"/>
          <w:marTop w:val="0"/>
          <w:marBottom w:val="0"/>
          <w:divBdr>
            <w:top w:val="none" w:sz="0" w:space="0" w:color="auto"/>
            <w:left w:val="none" w:sz="0" w:space="0" w:color="auto"/>
            <w:bottom w:val="none" w:sz="0" w:space="0" w:color="auto"/>
            <w:right w:val="none" w:sz="0" w:space="0" w:color="auto"/>
          </w:divBdr>
        </w:div>
        <w:div w:id="239103850">
          <w:marLeft w:val="0"/>
          <w:marRight w:val="0"/>
          <w:marTop w:val="0"/>
          <w:marBottom w:val="0"/>
          <w:divBdr>
            <w:top w:val="none" w:sz="0" w:space="0" w:color="auto"/>
            <w:left w:val="none" w:sz="0" w:space="0" w:color="auto"/>
            <w:bottom w:val="none" w:sz="0" w:space="0" w:color="auto"/>
            <w:right w:val="none" w:sz="0" w:space="0" w:color="auto"/>
          </w:divBdr>
        </w:div>
        <w:div w:id="1486626377">
          <w:marLeft w:val="0"/>
          <w:marRight w:val="0"/>
          <w:marTop w:val="0"/>
          <w:marBottom w:val="0"/>
          <w:divBdr>
            <w:top w:val="none" w:sz="0" w:space="0" w:color="auto"/>
            <w:left w:val="none" w:sz="0" w:space="0" w:color="auto"/>
            <w:bottom w:val="none" w:sz="0" w:space="0" w:color="auto"/>
            <w:right w:val="none" w:sz="0" w:space="0" w:color="auto"/>
          </w:divBdr>
        </w:div>
        <w:div w:id="1452673165">
          <w:marLeft w:val="0"/>
          <w:marRight w:val="0"/>
          <w:marTop w:val="0"/>
          <w:marBottom w:val="0"/>
          <w:divBdr>
            <w:top w:val="none" w:sz="0" w:space="0" w:color="auto"/>
            <w:left w:val="none" w:sz="0" w:space="0" w:color="auto"/>
            <w:bottom w:val="none" w:sz="0" w:space="0" w:color="auto"/>
            <w:right w:val="none" w:sz="0" w:space="0" w:color="auto"/>
          </w:divBdr>
        </w:div>
        <w:div w:id="627006958">
          <w:marLeft w:val="0"/>
          <w:marRight w:val="0"/>
          <w:marTop w:val="0"/>
          <w:marBottom w:val="0"/>
          <w:divBdr>
            <w:top w:val="none" w:sz="0" w:space="0" w:color="auto"/>
            <w:left w:val="none" w:sz="0" w:space="0" w:color="auto"/>
            <w:bottom w:val="none" w:sz="0" w:space="0" w:color="auto"/>
            <w:right w:val="none" w:sz="0" w:space="0" w:color="auto"/>
          </w:divBdr>
        </w:div>
        <w:div w:id="257492524">
          <w:marLeft w:val="0"/>
          <w:marRight w:val="0"/>
          <w:marTop w:val="0"/>
          <w:marBottom w:val="0"/>
          <w:divBdr>
            <w:top w:val="none" w:sz="0" w:space="0" w:color="auto"/>
            <w:left w:val="none" w:sz="0" w:space="0" w:color="auto"/>
            <w:bottom w:val="none" w:sz="0" w:space="0" w:color="auto"/>
            <w:right w:val="none" w:sz="0" w:space="0" w:color="auto"/>
          </w:divBdr>
        </w:div>
        <w:div w:id="1534419627">
          <w:marLeft w:val="0"/>
          <w:marRight w:val="0"/>
          <w:marTop w:val="0"/>
          <w:marBottom w:val="0"/>
          <w:divBdr>
            <w:top w:val="none" w:sz="0" w:space="0" w:color="auto"/>
            <w:left w:val="none" w:sz="0" w:space="0" w:color="auto"/>
            <w:bottom w:val="none" w:sz="0" w:space="0" w:color="auto"/>
            <w:right w:val="none" w:sz="0" w:space="0" w:color="auto"/>
          </w:divBdr>
        </w:div>
        <w:div w:id="1457529374">
          <w:marLeft w:val="0"/>
          <w:marRight w:val="0"/>
          <w:marTop w:val="0"/>
          <w:marBottom w:val="0"/>
          <w:divBdr>
            <w:top w:val="none" w:sz="0" w:space="0" w:color="auto"/>
            <w:left w:val="none" w:sz="0" w:space="0" w:color="auto"/>
            <w:bottom w:val="none" w:sz="0" w:space="0" w:color="auto"/>
            <w:right w:val="none" w:sz="0" w:space="0" w:color="auto"/>
          </w:divBdr>
        </w:div>
        <w:div w:id="2072847623">
          <w:marLeft w:val="0"/>
          <w:marRight w:val="0"/>
          <w:marTop w:val="0"/>
          <w:marBottom w:val="0"/>
          <w:divBdr>
            <w:top w:val="none" w:sz="0" w:space="0" w:color="auto"/>
            <w:left w:val="none" w:sz="0" w:space="0" w:color="auto"/>
            <w:bottom w:val="none" w:sz="0" w:space="0" w:color="auto"/>
            <w:right w:val="none" w:sz="0" w:space="0" w:color="auto"/>
          </w:divBdr>
        </w:div>
        <w:div w:id="156850980">
          <w:marLeft w:val="0"/>
          <w:marRight w:val="0"/>
          <w:marTop w:val="0"/>
          <w:marBottom w:val="0"/>
          <w:divBdr>
            <w:top w:val="none" w:sz="0" w:space="0" w:color="auto"/>
            <w:left w:val="none" w:sz="0" w:space="0" w:color="auto"/>
            <w:bottom w:val="none" w:sz="0" w:space="0" w:color="auto"/>
            <w:right w:val="none" w:sz="0" w:space="0" w:color="auto"/>
          </w:divBdr>
        </w:div>
        <w:div w:id="587692663">
          <w:marLeft w:val="0"/>
          <w:marRight w:val="0"/>
          <w:marTop w:val="0"/>
          <w:marBottom w:val="0"/>
          <w:divBdr>
            <w:top w:val="none" w:sz="0" w:space="0" w:color="auto"/>
            <w:left w:val="none" w:sz="0" w:space="0" w:color="auto"/>
            <w:bottom w:val="none" w:sz="0" w:space="0" w:color="auto"/>
            <w:right w:val="none" w:sz="0" w:space="0" w:color="auto"/>
          </w:divBdr>
        </w:div>
        <w:div w:id="1683897826">
          <w:marLeft w:val="0"/>
          <w:marRight w:val="0"/>
          <w:marTop w:val="0"/>
          <w:marBottom w:val="0"/>
          <w:divBdr>
            <w:top w:val="none" w:sz="0" w:space="0" w:color="auto"/>
            <w:left w:val="none" w:sz="0" w:space="0" w:color="auto"/>
            <w:bottom w:val="none" w:sz="0" w:space="0" w:color="auto"/>
            <w:right w:val="none" w:sz="0" w:space="0" w:color="auto"/>
          </w:divBdr>
        </w:div>
        <w:div w:id="269123132">
          <w:marLeft w:val="0"/>
          <w:marRight w:val="0"/>
          <w:marTop w:val="0"/>
          <w:marBottom w:val="0"/>
          <w:divBdr>
            <w:top w:val="none" w:sz="0" w:space="0" w:color="auto"/>
            <w:left w:val="none" w:sz="0" w:space="0" w:color="auto"/>
            <w:bottom w:val="none" w:sz="0" w:space="0" w:color="auto"/>
            <w:right w:val="none" w:sz="0" w:space="0" w:color="auto"/>
          </w:divBdr>
        </w:div>
        <w:div w:id="2105105122">
          <w:marLeft w:val="0"/>
          <w:marRight w:val="0"/>
          <w:marTop w:val="0"/>
          <w:marBottom w:val="0"/>
          <w:divBdr>
            <w:top w:val="none" w:sz="0" w:space="0" w:color="auto"/>
            <w:left w:val="none" w:sz="0" w:space="0" w:color="auto"/>
            <w:bottom w:val="none" w:sz="0" w:space="0" w:color="auto"/>
            <w:right w:val="none" w:sz="0" w:space="0" w:color="auto"/>
          </w:divBdr>
        </w:div>
      </w:divsChild>
    </w:div>
    <w:div w:id="611547132">
      <w:bodyDiv w:val="1"/>
      <w:marLeft w:val="0"/>
      <w:marRight w:val="0"/>
      <w:marTop w:val="0"/>
      <w:marBottom w:val="0"/>
      <w:divBdr>
        <w:top w:val="none" w:sz="0" w:space="0" w:color="auto"/>
        <w:left w:val="none" w:sz="0" w:space="0" w:color="auto"/>
        <w:bottom w:val="none" w:sz="0" w:space="0" w:color="auto"/>
        <w:right w:val="none" w:sz="0" w:space="0" w:color="auto"/>
      </w:divBdr>
      <w:divsChild>
        <w:div w:id="459880095">
          <w:marLeft w:val="0"/>
          <w:marRight w:val="0"/>
          <w:marTop w:val="0"/>
          <w:marBottom w:val="0"/>
          <w:divBdr>
            <w:top w:val="none" w:sz="0" w:space="0" w:color="auto"/>
            <w:left w:val="none" w:sz="0" w:space="0" w:color="auto"/>
            <w:bottom w:val="none" w:sz="0" w:space="0" w:color="auto"/>
            <w:right w:val="none" w:sz="0" w:space="0" w:color="auto"/>
          </w:divBdr>
        </w:div>
        <w:div w:id="2133354840">
          <w:marLeft w:val="0"/>
          <w:marRight w:val="0"/>
          <w:marTop w:val="0"/>
          <w:marBottom w:val="0"/>
          <w:divBdr>
            <w:top w:val="none" w:sz="0" w:space="0" w:color="auto"/>
            <w:left w:val="none" w:sz="0" w:space="0" w:color="auto"/>
            <w:bottom w:val="none" w:sz="0" w:space="0" w:color="auto"/>
            <w:right w:val="none" w:sz="0" w:space="0" w:color="auto"/>
          </w:divBdr>
        </w:div>
        <w:div w:id="1913814576">
          <w:marLeft w:val="0"/>
          <w:marRight w:val="0"/>
          <w:marTop w:val="0"/>
          <w:marBottom w:val="0"/>
          <w:divBdr>
            <w:top w:val="none" w:sz="0" w:space="0" w:color="auto"/>
            <w:left w:val="none" w:sz="0" w:space="0" w:color="auto"/>
            <w:bottom w:val="none" w:sz="0" w:space="0" w:color="auto"/>
            <w:right w:val="none" w:sz="0" w:space="0" w:color="auto"/>
          </w:divBdr>
        </w:div>
        <w:div w:id="496192294">
          <w:marLeft w:val="0"/>
          <w:marRight w:val="0"/>
          <w:marTop w:val="0"/>
          <w:marBottom w:val="0"/>
          <w:divBdr>
            <w:top w:val="none" w:sz="0" w:space="0" w:color="auto"/>
            <w:left w:val="none" w:sz="0" w:space="0" w:color="auto"/>
            <w:bottom w:val="none" w:sz="0" w:space="0" w:color="auto"/>
            <w:right w:val="none" w:sz="0" w:space="0" w:color="auto"/>
          </w:divBdr>
        </w:div>
        <w:div w:id="399981438">
          <w:marLeft w:val="0"/>
          <w:marRight w:val="0"/>
          <w:marTop w:val="0"/>
          <w:marBottom w:val="0"/>
          <w:divBdr>
            <w:top w:val="none" w:sz="0" w:space="0" w:color="auto"/>
            <w:left w:val="none" w:sz="0" w:space="0" w:color="auto"/>
            <w:bottom w:val="none" w:sz="0" w:space="0" w:color="auto"/>
            <w:right w:val="none" w:sz="0" w:space="0" w:color="auto"/>
          </w:divBdr>
        </w:div>
        <w:div w:id="1991861520">
          <w:marLeft w:val="0"/>
          <w:marRight w:val="0"/>
          <w:marTop w:val="0"/>
          <w:marBottom w:val="0"/>
          <w:divBdr>
            <w:top w:val="none" w:sz="0" w:space="0" w:color="auto"/>
            <w:left w:val="none" w:sz="0" w:space="0" w:color="auto"/>
            <w:bottom w:val="none" w:sz="0" w:space="0" w:color="auto"/>
            <w:right w:val="none" w:sz="0" w:space="0" w:color="auto"/>
          </w:divBdr>
        </w:div>
        <w:div w:id="949312247">
          <w:marLeft w:val="0"/>
          <w:marRight w:val="0"/>
          <w:marTop w:val="0"/>
          <w:marBottom w:val="0"/>
          <w:divBdr>
            <w:top w:val="none" w:sz="0" w:space="0" w:color="auto"/>
            <w:left w:val="none" w:sz="0" w:space="0" w:color="auto"/>
            <w:bottom w:val="none" w:sz="0" w:space="0" w:color="auto"/>
            <w:right w:val="none" w:sz="0" w:space="0" w:color="auto"/>
          </w:divBdr>
        </w:div>
        <w:div w:id="1362167872">
          <w:marLeft w:val="0"/>
          <w:marRight w:val="0"/>
          <w:marTop w:val="0"/>
          <w:marBottom w:val="0"/>
          <w:divBdr>
            <w:top w:val="none" w:sz="0" w:space="0" w:color="auto"/>
            <w:left w:val="none" w:sz="0" w:space="0" w:color="auto"/>
            <w:bottom w:val="none" w:sz="0" w:space="0" w:color="auto"/>
            <w:right w:val="none" w:sz="0" w:space="0" w:color="auto"/>
          </w:divBdr>
        </w:div>
        <w:div w:id="939935">
          <w:marLeft w:val="0"/>
          <w:marRight w:val="0"/>
          <w:marTop w:val="0"/>
          <w:marBottom w:val="0"/>
          <w:divBdr>
            <w:top w:val="none" w:sz="0" w:space="0" w:color="auto"/>
            <w:left w:val="none" w:sz="0" w:space="0" w:color="auto"/>
            <w:bottom w:val="none" w:sz="0" w:space="0" w:color="auto"/>
            <w:right w:val="none" w:sz="0" w:space="0" w:color="auto"/>
          </w:divBdr>
        </w:div>
        <w:div w:id="472797432">
          <w:marLeft w:val="0"/>
          <w:marRight w:val="0"/>
          <w:marTop w:val="0"/>
          <w:marBottom w:val="0"/>
          <w:divBdr>
            <w:top w:val="none" w:sz="0" w:space="0" w:color="auto"/>
            <w:left w:val="none" w:sz="0" w:space="0" w:color="auto"/>
            <w:bottom w:val="none" w:sz="0" w:space="0" w:color="auto"/>
            <w:right w:val="none" w:sz="0" w:space="0" w:color="auto"/>
          </w:divBdr>
        </w:div>
        <w:div w:id="1822385990">
          <w:marLeft w:val="0"/>
          <w:marRight w:val="0"/>
          <w:marTop w:val="0"/>
          <w:marBottom w:val="0"/>
          <w:divBdr>
            <w:top w:val="none" w:sz="0" w:space="0" w:color="auto"/>
            <w:left w:val="none" w:sz="0" w:space="0" w:color="auto"/>
            <w:bottom w:val="none" w:sz="0" w:space="0" w:color="auto"/>
            <w:right w:val="none" w:sz="0" w:space="0" w:color="auto"/>
          </w:divBdr>
        </w:div>
        <w:div w:id="1012947">
          <w:marLeft w:val="0"/>
          <w:marRight w:val="0"/>
          <w:marTop w:val="0"/>
          <w:marBottom w:val="0"/>
          <w:divBdr>
            <w:top w:val="none" w:sz="0" w:space="0" w:color="auto"/>
            <w:left w:val="none" w:sz="0" w:space="0" w:color="auto"/>
            <w:bottom w:val="none" w:sz="0" w:space="0" w:color="auto"/>
            <w:right w:val="none" w:sz="0" w:space="0" w:color="auto"/>
          </w:divBdr>
        </w:div>
        <w:div w:id="1829706838">
          <w:marLeft w:val="0"/>
          <w:marRight w:val="0"/>
          <w:marTop w:val="0"/>
          <w:marBottom w:val="0"/>
          <w:divBdr>
            <w:top w:val="none" w:sz="0" w:space="0" w:color="auto"/>
            <w:left w:val="none" w:sz="0" w:space="0" w:color="auto"/>
            <w:bottom w:val="none" w:sz="0" w:space="0" w:color="auto"/>
            <w:right w:val="none" w:sz="0" w:space="0" w:color="auto"/>
          </w:divBdr>
        </w:div>
        <w:div w:id="511072703">
          <w:marLeft w:val="0"/>
          <w:marRight w:val="0"/>
          <w:marTop w:val="0"/>
          <w:marBottom w:val="0"/>
          <w:divBdr>
            <w:top w:val="none" w:sz="0" w:space="0" w:color="auto"/>
            <w:left w:val="none" w:sz="0" w:space="0" w:color="auto"/>
            <w:bottom w:val="none" w:sz="0" w:space="0" w:color="auto"/>
            <w:right w:val="none" w:sz="0" w:space="0" w:color="auto"/>
          </w:divBdr>
        </w:div>
        <w:div w:id="111484137">
          <w:marLeft w:val="0"/>
          <w:marRight w:val="0"/>
          <w:marTop w:val="0"/>
          <w:marBottom w:val="0"/>
          <w:divBdr>
            <w:top w:val="none" w:sz="0" w:space="0" w:color="auto"/>
            <w:left w:val="none" w:sz="0" w:space="0" w:color="auto"/>
            <w:bottom w:val="none" w:sz="0" w:space="0" w:color="auto"/>
            <w:right w:val="none" w:sz="0" w:space="0" w:color="auto"/>
          </w:divBdr>
        </w:div>
        <w:div w:id="455492380">
          <w:marLeft w:val="0"/>
          <w:marRight w:val="0"/>
          <w:marTop w:val="0"/>
          <w:marBottom w:val="0"/>
          <w:divBdr>
            <w:top w:val="none" w:sz="0" w:space="0" w:color="auto"/>
            <w:left w:val="none" w:sz="0" w:space="0" w:color="auto"/>
            <w:bottom w:val="none" w:sz="0" w:space="0" w:color="auto"/>
            <w:right w:val="none" w:sz="0" w:space="0" w:color="auto"/>
          </w:divBdr>
        </w:div>
        <w:div w:id="473717433">
          <w:marLeft w:val="0"/>
          <w:marRight w:val="0"/>
          <w:marTop w:val="0"/>
          <w:marBottom w:val="0"/>
          <w:divBdr>
            <w:top w:val="none" w:sz="0" w:space="0" w:color="auto"/>
            <w:left w:val="none" w:sz="0" w:space="0" w:color="auto"/>
            <w:bottom w:val="none" w:sz="0" w:space="0" w:color="auto"/>
            <w:right w:val="none" w:sz="0" w:space="0" w:color="auto"/>
          </w:divBdr>
        </w:div>
        <w:div w:id="451871646">
          <w:marLeft w:val="0"/>
          <w:marRight w:val="0"/>
          <w:marTop w:val="0"/>
          <w:marBottom w:val="0"/>
          <w:divBdr>
            <w:top w:val="none" w:sz="0" w:space="0" w:color="auto"/>
            <w:left w:val="none" w:sz="0" w:space="0" w:color="auto"/>
            <w:bottom w:val="none" w:sz="0" w:space="0" w:color="auto"/>
            <w:right w:val="none" w:sz="0" w:space="0" w:color="auto"/>
          </w:divBdr>
        </w:div>
        <w:div w:id="1100447698">
          <w:marLeft w:val="0"/>
          <w:marRight w:val="0"/>
          <w:marTop w:val="0"/>
          <w:marBottom w:val="0"/>
          <w:divBdr>
            <w:top w:val="none" w:sz="0" w:space="0" w:color="auto"/>
            <w:left w:val="none" w:sz="0" w:space="0" w:color="auto"/>
            <w:bottom w:val="none" w:sz="0" w:space="0" w:color="auto"/>
            <w:right w:val="none" w:sz="0" w:space="0" w:color="auto"/>
          </w:divBdr>
        </w:div>
        <w:div w:id="989023644">
          <w:marLeft w:val="0"/>
          <w:marRight w:val="0"/>
          <w:marTop w:val="0"/>
          <w:marBottom w:val="0"/>
          <w:divBdr>
            <w:top w:val="none" w:sz="0" w:space="0" w:color="auto"/>
            <w:left w:val="none" w:sz="0" w:space="0" w:color="auto"/>
            <w:bottom w:val="none" w:sz="0" w:space="0" w:color="auto"/>
            <w:right w:val="none" w:sz="0" w:space="0" w:color="auto"/>
          </w:divBdr>
        </w:div>
        <w:div w:id="1956013853">
          <w:marLeft w:val="0"/>
          <w:marRight w:val="0"/>
          <w:marTop w:val="0"/>
          <w:marBottom w:val="0"/>
          <w:divBdr>
            <w:top w:val="none" w:sz="0" w:space="0" w:color="auto"/>
            <w:left w:val="none" w:sz="0" w:space="0" w:color="auto"/>
            <w:bottom w:val="none" w:sz="0" w:space="0" w:color="auto"/>
            <w:right w:val="none" w:sz="0" w:space="0" w:color="auto"/>
          </w:divBdr>
        </w:div>
        <w:div w:id="1971284980">
          <w:marLeft w:val="0"/>
          <w:marRight w:val="0"/>
          <w:marTop w:val="0"/>
          <w:marBottom w:val="0"/>
          <w:divBdr>
            <w:top w:val="none" w:sz="0" w:space="0" w:color="auto"/>
            <w:left w:val="none" w:sz="0" w:space="0" w:color="auto"/>
            <w:bottom w:val="none" w:sz="0" w:space="0" w:color="auto"/>
            <w:right w:val="none" w:sz="0" w:space="0" w:color="auto"/>
          </w:divBdr>
        </w:div>
      </w:divsChild>
    </w:div>
    <w:div w:id="612901989">
      <w:bodyDiv w:val="1"/>
      <w:marLeft w:val="0"/>
      <w:marRight w:val="0"/>
      <w:marTop w:val="0"/>
      <w:marBottom w:val="0"/>
      <w:divBdr>
        <w:top w:val="none" w:sz="0" w:space="0" w:color="auto"/>
        <w:left w:val="none" w:sz="0" w:space="0" w:color="auto"/>
        <w:bottom w:val="none" w:sz="0" w:space="0" w:color="auto"/>
        <w:right w:val="none" w:sz="0" w:space="0" w:color="auto"/>
      </w:divBdr>
      <w:divsChild>
        <w:div w:id="2069650037">
          <w:marLeft w:val="0"/>
          <w:marRight w:val="0"/>
          <w:marTop w:val="0"/>
          <w:marBottom w:val="0"/>
          <w:divBdr>
            <w:top w:val="none" w:sz="0" w:space="0" w:color="auto"/>
            <w:left w:val="none" w:sz="0" w:space="0" w:color="auto"/>
            <w:bottom w:val="none" w:sz="0" w:space="0" w:color="auto"/>
            <w:right w:val="none" w:sz="0" w:space="0" w:color="auto"/>
          </w:divBdr>
        </w:div>
        <w:div w:id="1527061734">
          <w:marLeft w:val="0"/>
          <w:marRight w:val="0"/>
          <w:marTop w:val="0"/>
          <w:marBottom w:val="0"/>
          <w:divBdr>
            <w:top w:val="none" w:sz="0" w:space="0" w:color="auto"/>
            <w:left w:val="none" w:sz="0" w:space="0" w:color="auto"/>
            <w:bottom w:val="none" w:sz="0" w:space="0" w:color="auto"/>
            <w:right w:val="none" w:sz="0" w:space="0" w:color="auto"/>
          </w:divBdr>
        </w:div>
        <w:div w:id="985627831">
          <w:marLeft w:val="0"/>
          <w:marRight w:val="0"/>
          <w:marTop w:val="0"/>
          <w:marBottom w:val="0"/>
          <w:divBdr>
            <w:top w:val="none" w:sz="0" w:space="0" w:color="auto"/>
            <w:left w:val="none" w:sz="0" w:space="0" w:color="auto"/>
            <w:bottom w:val="none" w:sz="0" w:space="0" w:color="auto"/>
            <w:right w:val="none" w:sz="0" w:space="0" w:color="auto"/>
          </w:divBdr>
        </w:div>
        <w:div w:id="793711758">
          <w:marLeft w:val="0"/>
          <w:marRight w:val="0"/>
          <w:marTop w:val="0"/>
          <w:marBottom w:val="0"/>
          <w:divBdr>
            <w:top w:val="none" w:sz="0" w:space="0" w:color="auto"/>
            <w:left w:val="none" w:sz="0" w:space="0" w:color="auto"/>
            <w:bottom w:val="none" w:sz="0" w:space="0" w:color="auto"/>
            <w:right w:val="none" w:sz="0" w:space="0" w:color="auto"/>
          </w:divBdr>
        </w:div>
        <w:div w:id="712123619">
          <w:marLeft w:val="0"/>
          <w:marRight w:val="0"/>
          <w:marTop w:val="0"/>
          <w:marBottom w:val="0"/>
          <w:divBdr>
            <w:top w:val="none" w:sz="0" w:space="0" w:color="auto"/>
            <w:left w:val="none" w:sz="0" w:space="0" w:color="auto"/>
            <w:bottom w:val="none" w:sz="0" w:space="0" w:color="auto"/>
            <w:right w:val="none" w:sz="0" w:space="0" w:color="auto"/>
          </w:divBdr>
        </w:div>
        <w:div w:id="461385085">
          <w:marLeft w:val="0"/>
          <w:marRight w:val="0"/>
          <w:marTop w:val="0"/>
          <w:marBottom w:val="0"/>
          <w:divBdr>
            <w:top w:val="none" w:sz="0" w:space="0" w:color="auto"/>
            <w:left w:val="none" w:sz="0" w:space="0" w:color="auto"/>
            <w:bottom w:val="none" w:sz="0" w:space="0" w:color="auto"/>
            <w:right w:val="none" w:sz="0" w:space="0" w:color="auto"/>
          </w:divBdr>
        </w:div>
      </w:divsChild>
    </w:div>
    <w:div w:id="705906340">
      <w:bodyDiv w:val="1"/>
      <w:marLeft w:val="0"/>
      <w:marRight w:val="0"/>
      <w:marTop w:val="0"/>
      <w:marBottom w:val="0"/>
      <w:divBdr>
        <w:top w:val="none" w:sz="0" w:space="0" w:color="auto"/>
        <w:left w:val="none" w:sz="0" w:space="0" w:color="auto"/>
        <w:bottom w:val="none" w:sz="0" w:space="0" w:color="auto"/>
        <w:right w:val="none" w:sz="0" w:space="0" w:color="auto"/>
      </w:divBdr>
      <w:divsChild>
        <w:div w:id="1328095612">
          <w:marLeft w:val="0"/>
          <w:marRight w:val="0"/>
          <w:marTop w:val="0"/>
          <w:marBottom w:val="0"/>
          <w:divBdr>
            <w:top w:val="none" w:sz="0" w:space="0" w:color="auto"/>
            <w:left w:val="none" w:sz="0" w:space="0" w:color="auto"/>
            <w:bottom w:val="none" w:sz="0" w:space="0" w:color="auto"/>
            <w:right w:val="none" w:sz="0" w:space="0" w:color="auto"/>
          </w:divBdr>
        </w:div>
        <w:div w:id="754324848">
          <w:marLeft w:val="0"/>
          <w:marRight w:val="0"/>
          <w:marTop w:val="0"/>
          <w:marBottom w:val="0"/>
          <w:divBdr>
            <w:top w:val="none" w:sz="0" w:space="0" w:color="auto"/>
            <w:left w:val="none" w:sz="0" w:space="0" w:color="auto"/>
            <w:bottom w:val="none" w:sz="0" w:space="0" w:color="auto"/>
            <w:right w:val="none" w:sz="0" w:space="0" w:color="auto"/>
          </w:divBdr>
        </w:div>
        <w:div w:id="22945420">
          <w:marLeft w:val="0"/>
          <w:marRight w:val="0"/>
          <w:marTop w:val="0"/>
          <w:marBottom w:val="0"/>
          <w:divBdr>
            <w:top w:val="none" w:sz="0" w:space="0" w:color="auto"/>
            <w:left w:val="none" w:sz="0" w:space="0" w:color="auto"/>
            <w:bottom w:val="none" w:sz="0" w:space="0" w:color="auto"/>
            <w:right w:val="none" w:sz="0" w:space="0" w:color="auto"/>
          </w:divBdr>
        </w:div>
        <w:div w:id="1780446968">
          <w:marLeft w:val="0"/>
          <w:marRight w:val="0"/>
          <w:marTop w:val="0"/>
          <w:marBottom w:val="0"/>
          <w:divBdr>
            <w:top w:val="none" w:sz="0" w:space="0" w:color="auto"/>
            <w:left w:val="none" w:sz="0" w:space="0" w:color="auto"/>
            <w:bottom w:val="none" w:sz="0" w:space="0" w:color="auto"/>
            <w:right w:val="none" w:sz="0" w:space="0" w:color="auto"/>
          </w:divBdr>
        </w:div>
        <w:div w:id="812526068">
          <w:marLeft w:val="0"/>
          <w:marRight w:val="0"/>
          <w:marTop w:val="0"/>
          <w:marBottom w:val="0"/>
          <w:divBdr>
            <w:top w:val="none" w:sz="0" w:space="0" w:color="auto"/>
            <w:left w:val="none" w:sz="0" w:space="0" w:color="auto"/>
            <w:bottom w:val="none" w:sz="0" w:space="0" w:color="auto"/>
            <w:right w:val="none" w:sz="0" w:space="0" w:color="auto"/>
          </w:divBdr>
        </w:div>
        <w:div w:id="316302067">
          <w:marLeft w:val="0"/>
          <w:marRight w:val="0"/>
          <w:marTop w:val="0"/>
          <w:marBottom w:val="0"/>
          <w:divBdr>
            <w:top w:val="none" w:sz="0" w:space="0" w:color="auto"/>
            <w:left w:val="none" w:sz="0" w:space="0" w:color="auto"/>
            <w:bottom w:val="none" w:sz="0" w:space="0" w:color="auto"/>
            <w:right w:val="none" w:sz="0" w:space="0" w:color="auto"/>
          </w:divBdr>
        </w:div>
        <w:div w:id="474757964">
          <w:marLeft w:val="0"/>
          <w:marRight w:val="0"/>
          <w:marTop w:val="0"/>
          <w:marBottom w:val="0"/>
          <w:divBdr>
            <w:top w:val="none" w:sz="0" w:space="0" w:color="auto"/>
            <w:left w:val="none" w:sz="0" w:space="0" w:color="auto"/>
            <w:bottom w:val="none" w:sz="0" w:space="0" w:color="auto"/>
            <w:right w:val="none" w:sz="0" w:space="0" w:color="auto"/>
          </w:divBdr>
        </w:div>
        <w:div w:id="1589919168">
          <w:marLeft w:val="0"/>
          <w:marRight w:val="0"/>
          <w:marTop w:val="0"/>
          <w:marBottom w:val="0"/>
          <w:divBdr>
            <w:top w:val="none" w:sz="0" w:space="0" w:color="auto"/>
            <w:left w:val="none" w:sz="0" w:space="0" w:color="auto"/>
            <w:bottom w:val="none" w:sz="0" w:space="0" w:color="auto"/>
            <w:right w:val="none" w:sz="0" w:space="0" w:color="auto"/>
          </w:divBdr>
        </w:div>
        <w:div w:id="2074351494">
          <w:marLeft w:val="0"/>
          <w:marRight w:val="0"/>
          <w:marTop w:val="0"/>
          <w:marBottom w:val="0"/>
          <w:divBdr>
            <w:top w:val="none" w:sz="0" w:space="0" w:color="auto"/>
            <w:left w:val="none" w:sz="0" w:space="0" w:color="auto"/>
            <w:bottom w:val="none" w:sz="0" w:space="0" w:color="auto"/>
            <w:right w:val="none" w:sz="0" w:space="0" w:color="auto"/>
          </w:divBdr>
        </w:div>
        <w:div w:id="2080472894">
          <w:marLeft w:val="0"/>
          <w:marRight w:val="0"/>
          <w:marTop w:val="0"/>
          <w:marBottom w:val="0"/>
          <w:divBdr>
            <w:top w:val="none" w:sz="0" w:space="0" w:color="auto"/>
            <w:left w:val="none" w:sz="0" w:space="0" w:color="auto"/>
            <w:bottom w:val="none" w:sz="0" w:space="0" w:color="auto"/>
            <w:right w:val="none" w:sz="0" w:space="0" w:color="auto"/>
          </w:divBdr>
        </w:div>
      </w:divsChild>
    </w:div>
    <w:div w:id="708342872">
      <w:bodyDiv w:val="1"/>
      <w:marLeft w:val="0"/>
      <w:marRight w:val="0"/>
      <w:marTop w:val="0"/>
      <w:marBottom w:val="0"/>
      <w:divBdr>
        <w:top w:val="none" w:sz="0" w:space="0" w:color="auto"/>
        <w:left w:val="none" w:sz="0" w:space="0" w:color="auto"/>
        <w:bottom w:val="none" w:sz="0" w:space="0" w:color="auto"/>
        <w:right w:val="none" w:sz="0" w:space="0" w:color="auto"/>
      </w:divBdr>
      <w:divsChild>
        <w:div w:id="839273846">
          <w:marLeft w:val="0"/>
          <w:marRight w:val="0"/>
          <w:marTop w:val="0"/>
          <w:marBottom w:val="0"/>
          <w:divBdr>
            <w:top w:val="none" w:sz="0" w:space="0" w:color="auto"/>
            <w:left w:val="none" w:sz="0" w:space="0" w:color="auto"/>
            <w:bottom w:val="none" w:sz="0" w:space="0" w:color="auto"/>
            <w:right w:val="none" w:sz="0" w:space="0" w:color="auto"/>
          </w:divBdr>
        </w:div>
        <w:div w:id="1005790568">
          <w:marLeft w:val="0"/>
          <w:marRight w:val="0"/>
          <w:marTop w:val="0"/>
          <w:marBottom w:val="0"/>
          <w:divBdr>
            <w:top w:val="none" w:sz="0" w:space="0" w:color="auto"/>
            <w:left w:val="none" w:sz="0" w:space="0" w:color="auto"/>
            <w:bottom w:val="none" w:sz="0" w:space="0" w:color="auto"/>
            <w:right w:val="none" w:sz="0" w:space="0" w:color="auto"/>
          </w:divBdr>
        </w:div>
        <w:div w:id="217202847">
          <w:marLeft w:val="0"/>
          <w:marRight w:val="0"/>
          <w:marTop w:val="0"/>
          <w:marBottom w:val="0"/>
          <w:divBdr>
            <w:top w:val="none" w:sz="0" w:space="0" w:color="auto"/>
            <w:left w:val="none" w:sz="0" w:space="0" w:color="auto"/>
            <w:bottom w:val="none" w:sz="0" w:space="0" w:color="auto"/>
            <w:right w:val="none" w:sz="0" w:space="0" w:color="auto"/>
          </w:divBdr>
        </w:div>
      </w:divsChild>
    </w:div>
    <w:div w:id="718555833">
      <w:bodyDiv w:val="1"/>
      <w:marLeft w:val="0"/>
      <w:marRight w:val="0"/>
      <w:marTop w:val="0"/>
      <w:marBottom w:val="0"/>
      <w:divBdr>
        <w:top w:val="none" w:sz="0" w:space="0" w:color="auto"/>
        <w:left w:val="none" w:sz="0" w:space="0" w:color="auto"/>
        <w:bottom w:val="none" w:sz="0" w:space="0" w:color="auto"/>
        <w:right w:val="none" w:sz="0" w:space="0" w:color="auto"/>
      </w:divBdr>
    </w:div>
    <w:div w:id="734746616">
      <w:bodyDiv w:val="1"/>
      <w:marLeft w:val="0"/>
      <w:marRight w:val="0"/>
      <w:marTop w:val="0"/>
      <w:marBottom w:val="0"/>
      <w:divBdr>
        <w:top w:val="none" w:sz="0" w:space="0" w:color="auto"/>
        <w:left w:val="none" w:sz="0" w:space="0" w:color="auto"/>
        <w:bottom w:val="none" w:sz="0" w:space="0" w:color="auto"/>
        <w:right w:val="none" w:sz="0" w:space="0" w:color="auto"/>
      </w:divBdr>
    </w:div>
    <w:div w:id="753863694">
      <w:bodyDiv w:val="1"/>
      <w:marLeft w:val="0"/>
      <w:marRight w:val="0"/>
      <w:marTop w:val="0"/>
      <w:marBottom w:val="0"/>
      <w:divBdr>
        <w:top w:val="none" w:sz="0" w:space="0" w:color="auto"/>
        <w:left w:val="none" w:sz="0" w:space="0" w:color="auto"/>
        <w:bottom w:val="none" w:sz="0" w:space="0" w:color="auto"/>
        <w:right w:val="none" w:sz="0" w:space="0" w:color="auto"/>
      </w:divBdr>
      <w:divsChild>
        <w:div w:id="195197349">
          <w:marLeft w:val="0"/>
          <w:marRight w:val="0"/>
          <w:marTop w:val="0"/>
          <w:marBottom w:val="0"/>
          <w:divBdr>
            <w:top w:val="none" w:sz="0" w:space="0" w:color="auto"/>
            <w:left w:val="none" w:sz="0" w:space="0" w:color="auto"/>
            <w:bottom w:val="none" w:sz="0" w:space="0" w:color="auto"/>
            <w:right w:val="none" w:sz="0" w:space="0" w:color="auto"/>
          </w:divBdr>
        </w:div>
        <w:div w:id="1227061632">
          <w:marLeft w:val="0"/>
          <w:marRight w:val="0"/>
          <w:marTop w:val="0"/>
          <w:marBottom w:val="0"/>
          <w:divBdr>
            <w:top w:val="none" w:sz="0" w:space="0" w:color="auto"/>
            <w:left w:val="none" w:sz="0" w:space="0" w:color="auto"/>
            <w:bottom w:val="none" w:sz="0" w:space="0" w:color="auto"/>
            <w:right w:val="none" w:sz="0" w:space="0" w:color="auto"/>
          </w:divBdr>
        </w:div>
        <w:div w:id="1389570466">
          <w:marLeft w:val="0"/>
          <w:marRight w:val="0"/>
          <w:marTop w:val="0"/>
          <w:marBottom w:val="0"/>
          <w:divBdr>
            <w:top w:val="none" w:sz="0" w:space="0" w:color="auto"/>
            <w:left w:val="none" w:sz="0" w:space="0" w:color="auto"/>
            <w:bottom w:val="none" w:sz="0" w:space="0" w:color="auto"/>
            <w:right w:val="none" w:sz="0" w:space="0" w:color="auto"/>
          </w:divBdr>
        </w:div>
        <w:div w:id="942541813">
          <w:marLeft w:val="0"/>
          <w:marRight w:val="0"/>
          <w:marTop w:val="0"/>
          <w:marBottom w:val="0"/>
          <w:divBdr>
            <w:top w:val="none" w:sz="0" w:space="0" w:color="auto"/>
            <w:left w:val="none" w:sz="0" w:space="0" w:color="auto"/>
            <w:bottom w:val="none" w:sz="0" w:space="0" w:color="auto"/>
            <w:right w:val="none" w:sz="0" w:space="0" w:color="auto"/>
          </w:divBdr>
        </w:div>
        <w:div w:id="1144851887">
          <w:marLeft w:val="0"/>
          <w:marRight w:val="0"/>
          <w:marTop w:val="0"/>
          <w:marBottom w:val="0"/>
          <w:divBdr>
            <w:top w:val="none" w:sz="0" w:space="0" w:color="auto"/>
            <w:left w:val="none" w:sz="0" w:space="0" w:color="auto"/>
            <w:bottom w:val="none" w:sz="0" w:space="0" w:color="auto"/>
            <w:right w:val="none" w:sz="0" w:space="0" w:color="auto"/>
          </w:divBdr>
        </w:div>
        <w:div w:id="1917476843">
          <w:marLeft w:val="0"/>
          <w:marRight w:val="0"/>
          <w:marTop w:val="0"/>
          <w:marBottom w:val="0"/>
          <w:divBdr>
            <w:top w:val="none" w:sz="0" w:space="0" w:color="auto"/>
            <w:left w:val="none" w:sz="0" w:space="0" w:color="auto"/>
            <w:bottom w:val="none" w:sz="0" w:space="0" w:color="auto"/>
            <w:right w:val="none" w:sz="0" w:space="0" w:color="auto"/>
          </w:divBdr>
        </w:div>
        <w:div w:id="1879967818">
          <w:marLeft w:val="0"/>
          <w:marRight w:val="0"/>
          <w:marTop w:val="0"/>
          <w:marBottom w:val="0"/>
          <w:divBdr>
            <w:top w:val="none" w:sz="0" w:space="0" w:color="auto"/>
            <w:left w:val="none" w:sz="0" w:space="0" w:color="auto"/>
            <w:bottom w:val="none" w:sz="0" w:space="0" w:color="auto"/>
            <w:right w:val="none" w:sz="0" w:space="0" w:color="auto"/>
          </w:divBdr>
        </w:div>
        <w:div w:id="49156159">
          <w:marLeft w:val="0"/>
          <w:marRight w:val="0"/>
          <w:marTop w:val="0"/>
          <w:marBottom w:val="0"/>
          <w:divBdr>
            <w:top w:val="none" w:sz="0" w:space="0" w:color="auto"/>
            <w:left w:val="none" w:sz="0" w:space="0" w:color="auto"/>
            <w:bottom w:val="none" w:sz="0" w:space="0" w:color="auto"/>
            <w:right w:val="none" w:sz="0" w:space="0" w:color="auto"/>
          </w:divBdr>
        </w:div>
        <w:div w:id="1057439570">
          <w:marLeft w:val="0"/>
          <w:marRight w:val="0"/>
          <w:marTop w:val="0"/>
          <w:marBottom w:val="0"/>
          <w:divBdr>
            <w:top w:val="none" w:sz="0" w:space="0" w:color="auto"/>
            <w:left w:val="none" w:sz="0" w:space="0" w:color="auto"/>
            <w:bottom w:val="none" w:sz="0" w:space="0" w:color="auto"/>
            <w:right w:val="none" w:sz="0" w:space="0" w:color="auto"/>
          </w:divBdr>
        </w:div>
        <w:div w:id="1315835113">
          <w:marLeft w:val="0"/>
          <w:marRight w:val="0"/>
          <w:marTop w:val="0"/>
          <w:marBottom w:val="0"/>
          <w:divBdr>
            <w:top w:val="none" w:sz="0" w:space="0" w:color="auto"/>
            <w:left w:val="none" w:sz="0" w:space="0" w:color="auto"/>
            <w:bottom w:val="none" w:sz="0" w:space="0" w:color="auto"/>
            <w:right w:val="none" w:sz="0" w:space="0" w:color="auto"/>
          </w:divBdr>
        </w:div>
        <w:div w:id="1670323901">
          <w:marLeft w:val="0"/>
          <w:marRight w:val="0"/>
          <w:marTop w:val="0"/>
          <w:marBottom w:val="0"/>
          <w:divBdr>
            <w:top w:val="none" w:sz="0" w:space="0" w:color="auto"/>
            <w:left w:val="none" w:sz="0" w:space="0" w:color="auto"/>
            <w:bottom w:val="none" w:sz="0" w:space="0" w:color="auto"/>
            <w:right w:val="none" w:sz="0" w:space="0" w:color="auto"/>
          </w:divBdr>
        </w:div>
        <w:div w:id="957292787">
          <w:marLeft w:val="0"/>
          <w:marRight w:val="0"/>
          <w:marTop w:val="0"/>
          <w:marBottom w:val="0"/>
          <w:divBdr>
            <w:top w:val="none" w:sz="0" w:space="0" w:color="auto"/>
            <w:left w:val="none" w:sz="0" w:space="0" w:color="auto"/>
            <w:bottom w:val="none" w:sz="0" w:space="0" w:color="auto"/>
            <w:right w:val="none" w:sz="0" w:space="0" w:color="auto"/>
          </w:divBdr>
        </w:div>
        <w:div w:id="252250042">
          <w:marLeft w:val="0"/>
          <w:marRight w:val="0"/>
          <w:marTop w:val="0"/>
          <w:marBottom w:val="0"/>
          <w:divBdr>
            <w:top w:val="none" w:sz="0" w:space="0" w:color="auto"/>
            <w:left w:val="none" w:sz="0" w:space="0" w:color="auto"/>
            <w:bottom w:val="none" w:sz="0" w:space="0" w:color="auto"/>
            <w:right w:val="none" w:sz="0" w:space="0" w:color="auto"/>
          </w:divBdr>
        </w:div>
        <w:div w:id="1781753736">
          <w:marLeft w:val="0"/>
          <w:marRight w:val="0"/>
          <w:marTop w:val="0"/>
          <w:marBottom w:val="0"/>
          <w:divBdr>
            <w:top w:val="none" w:sz="0" w:space="0" w:color="auto"/>
            <w:left w:val="none" w:sz="0" w:space="0" w:color="auto"/>
            <w:bottom w:val="none" w:sz="0" w:space="0" w:color="auto"/>
            <w:right w:val="none" w:sz="0" w:space="0" w:color="auto"/>
          </w:divBdr>
        </w:div>
        <w:div w:id="1746879551">
          <w:marLeft w:val="0"/>
          <w:marRight w:val="0"/>
          <w:marTop w:val="0"/>
          <w:marBottom w:val="0"/>
          <w:divBdr>
            <w:top w:val="none" w:sz="0" w:space="0" w:color="auto"/>
            <w:left w:val="none" w:sz="0" w:space="0" w:color="auto"/>
            <w:bottom w:val="none" w:sz="0" w:space="0" w:color="auto"/>
            <w:right w:val="none" w:sz="0" w:space="0" w:color="auto"/>
          </w:divBdr>
        </w:div>
        <w:div w:id="990409261">
          <w:marLeft w:val="0"/>
          <w:marRight w:val="0"/>
          <w:marTop w:val="0"/>
          <w:marBottom w:val="0"/>
          <w:divBdr>
            <w:top w:val="none" w:sz="0" w:space="0" w:color="auto"/>
            <w:left w:val="none" w:sz="0" w:space="0" w:color="auto"/>
            <w:bottom w:val="none" w:sz="0" w:space="0" w:color="auto"/>
            <w:right w:val="none" w:sz="0" w:space="0" w:color="auto"/>
          </w:divBdr>
        </w:div>
        <w:div w:id="1255289220">
          <w:marLeft w:val="0"/>
          <w:marRight w:val="0"/>
          <w:marTop w:val="0"/>
          <w:marBottom w:val="0"/>
          <w:divBdr>
            <w:top w:val="none" w:sz="0" w:space="0" w:color="auto"/>
            <w:left w:val="none" w:sz="0" w:space="0" w:color="auto"/>
            <w:bottom w:val="none" w:sz="0" w:space="0" w:color="auto"/>
            <w:right w:val="none" w:sz="0" w:space="0" w:color="auto"/>
          </w:divBdr>
        </w:div>
        <w:div w:id="412435038">
          <w:marLeft w:val="0"/>
          <w:marRight w:val="0"/>
          <w:marTop w:val="0"/>
          <w:marBottom w:val="0"/>
          <w:divBdr>
            <w:top w:val="none" w:sz="0" w:space="0" w:color="auto"/>
            <w:left w:val="none" w:sz="0" w:space="0" w:color="auto"/>
            <w:bottom w:val="none" w:sz="0" w:space="0" w:color="auto"/>
            <w:right w:val="none" w:sz="0" w:space="0" w:color="auto"/>
          </w:divBdr>
        </w:div>
        <w:div w:id="777876079">
          <w:marLeft w:val="0"/>
          <w:marRight w:val="0"/>
          <w:marTop w:val="0"/>
          <w:marBottom w:val="0"/>
          <w:divBdr>
            <w:top w:val="none" w:sz="0" w:space="0" w:color="auto"/>
            <w:left w:val="none" w:sz="0" w:space="0" w:color="auto"/>
            <w:bottom w:val="none" w:sz="0" w:space="0" w:color="auto"/>
            <w:right w:val="none" w:sz="0" w:space="0" w:color="auto"/>
          </w:divBdr>
        </w:div>
        <w:div w:id="1111167135">
          <w:marLeft w:val="0"/>
          <w:marRight w:val="0"/>
          <w:marTop w:val="0"/>
          <w:marBottom w:val="0"/>
          <w:divBdr>
            <w:top w:val="none" w:sz="0" w:space="0" w:color="auto"/>
            <w:left w:val="none" w:sz="0" w:space="0" w:color="auto"/>
            <w:bottom w:val="none" w:sz="0" w:space="0" w:color="auto"/>
            <w:right w:val="none" w:sz="0" w:space="0" w:color="auto"/>
          </w:divBdr>
        </w:div>
        <w:div w:id="986126031">
          <w:marLeft w:val="0"/>
          <w:marRight w:val="0"/>
          <w:marTop w:val="0"/>
          <w:marBottom w:val="0"/>
          <w:divBdr>
            <w:top w:val="none" w:sz="0" w:space="0" w:color="auto"/>
            <w:left w:val="none" w:sz="0" w:space="0" w:color="auto"/>
            <w:bottom w:val="none" w:sz="0" w:space="0" w:color="auto"/>
            <w:right w:val="none" w:sz="0" w:space="0" w:color="auto"/>
          </w:divBdr>
        </w:div>
        <w:div w:id="594559999">
          <w:marLeft w:val="0"/>
          <w:marRight w:val="0"/>
          <w:marTop w:val="0"/>
          <w:marBottom w:val="0"/>
          <w:divBdr>
            <w:top w:val="none" w:sz="0" w:space="0" w:color="auto"/>
            <w:left w:val="none" w:sz="0" w:space="0" w:color="auto"/>
            <w:bottom w:val="none" w:sz="0" w:space="0" w:color="auto"/>
            <w:right w:val="none" w:sz="0" w:space="0" w:color="auto"/>
          </w:divBdr>
        </w:div>
        <w:div w:id="688918871">
          <w:marLeft w:val="0"/>
          <w:marRight w:val="0"/>
          <w:marTop w:val="0"/>
          <w:marBottom w:val="0"/>
          <w:divBdr>
            <w:top w:val="none" w:sz="0" w:space="0" w:color="auto"/>
            <w:left w:val="none" w:sz="0" w:space="0" w:color="auto"/>
            <w:bottom w:val="none" w:sz="0" w:space="0" w:color="auto"/>
            <w:right w:val="none" w:sz="0" w:space="0" w:color="auto"/>
          </w:divBdr>
        </w:div>
        <w:div w:id="1425420696">
          <w:marLeft w:val="0"/>
          <w:marRight w:val="0"/>
          <w:marTop w:val="0"/>
          <w:marBottom w:val="0"/>
          <w:divBdr>
            <w:top w:val="none" w:sz="0" w:space="0" w:color="auto"/>
            <w:left w:val="none" w:sz="0" w:space="0" w:color="auto"/>
            <w:bottom w:val="none" w:sz="0" w:space="0" w:color="auto"/>
            <w:right w:val="none" w:sz="0" w:space="0" w:color="auto"/>
          </w:divBdr>
        </w:div>
        <w:div w:id="730885441">
          <w:marLeft w:val="0"/>
          <w:marRight w:val="0"/>
          <w:marTop w:val="0"/>
          <w:marBottom w:val="0"/>
          <w:divBdr>
            <w:top w:val="none" w:sz="0" w:space="0" w:color="auto"/>
            <w:left w:val="none" w:sz="0" w:space="0" w:color="auto"/>
            <w:bottom w:val="none" w:sz="0" w:space="0" w:color="auto"/>
            <w:right w:val="none" w:sz="0" w:space="0" w:color="auto"/>
          </w:divBdr>
        </w:div>
        <w:div w:id="285625392">
          <w:marLeft w:val="0"/>
          <w:marRight w:val="0"/>
          <w:marTop w:val="0"/>
          <w:marBottom w:val="0"/>
          <w:divBdr>
            <w:top w:val="none" w:sz="0" w:space="0" w:color="auto"/>
            <w:left w:val="none" w:sz="0" w:space="0" w:color="auto"/>
            <w:bottom w:val="none" w:sz="0" w:space="0" w:color="auto"/>
            <w:right w:val="none" w:sz="0" w:space="0" w:color="auto"/>
          </w:divBdr>
        </w:div>
        <w:div w:id="1977955396">
          <w:marLeft w:val="0"/>
          <w:marRight w:val="0"/>
          <w:marTop w:val="0"/>
          <w:marBottom w:val="0"/>
          <w:divBdr>
            <w:top w:val="none" w:sz="0" w:space="0" w:color="auto"/>
            <w:left w:val="none" w:sz="0" w:space="0" w:color="auto"/>
            <w:bottom w:val="none" w:sz="0" w:space="0" w:color="auto"/>
            <w:right w:val="none" w:sz="0" w:space="0" w:color="auto"/>
          </w:divBdr>
        </w:div>
      </w:divsChild>
    </w:div>
    <w:div w:id="754089684">
      <w:bodyDiv w:val="1"/>
      <w:marLeft w:val="0"/>
      <w:marRight w:val="0"/>
      <w:marTop w:val="0"/>
      <w:marBottom w:val="0"/>
      <w:divBdr>
        <w:top w:val="none" w:sz="0" w:space="0" w:color="auto"/>
        <w:left w:val="none" w:sz="0" w:space="0" w:color="auto"/>
        <w:bottom w:val="none" w:sz="0" w:space="0" w:color="auto"/>
        <w:right w:val="none" w:sz="0" w:space="0" w:color="auto"/>
      </w:divBdr>
      <w:divsChild>
        <w:div w:id="1096707083">
          <w:marLeft w:val="0"/>
          <w:marRight w:val="0"/>
          <w:marTop w:val="0"/>
          <w:marBottom w:val="0"/>
          <w:divBdr>
            <w:top w:val="none" w:sz="0" w:space="0" w:color="auto"/>
            <w:left w:val="none" w:sz="0" w:space="0" w:color="auto"/>
            <w:bottom w:val="none" w:sz="0" w:space="0" w:color="auto"/>
            <w:right w:val="none" w:sz="0" w:space="0" w:color="auto"/>
          </w:divBdr>
        </w:div>
        <w:div w:id="2139906951">
          <w:marLeft w:val="0"/>
          <w:marRight w:val="0"/>
          <w:marTop w:val="0"/>
          <w:marBottom w:val="0"/>
          <w:divBdr>
            <w:top w:val="none" w:sz="0" w:space="0" w:color="auto"/>
            <w:left w:val="none" w:sz="0" w:space="0" w:color="auto"/>
            <w:bottom w:val="none" w:sz="0" w:space="0" w:color="auto"/>
            <w:right w:val="none" w:sz="0" w:space="0" w:color="auto"/>
          </w:divBdr>
        </w:div>
        <w:div w:id="1250579997">
          <w:marLeft w:val="0"/>
          <w:marRight w:val="0"/>
          <w:marTop w:val="0"/>
          <w:marBottom w:val="0"/>
          <w:divBdr>
            <w:top w:val="none" w:sz="0" w:space="0" w:color="auto"/>
            <w:left w:val="none" w:sz="0" w:space="0" w:color="auto"/>
            <w:bottom w:val="none" w:sz="0" w:space="0" w:color="auto"/>
            <w:right w:val="none" w:sz="0" w:space="0" w:color="auto"/>
          </w:divBdr>
        </w:div>
        <w:div w:id="820541633">
          <w:marLeft w:val="0"/>
          <w:marRight w:val="0"/>
          <w:marTop w:val="0"/>
          <w:marBottom w:val="0"/>
          <w:divBdr>
            <w:top w:val="none" w:sz="0" w:space="0" w:color="auto"/>
            <w:left w:val="none" w:sz="0" w:space="0" w:color="auto"/>
            <w:bottom w:val="none" w:sz="0" w:space="0" w:color="auto"/>
            <w:right w:val="none" w:sz="0" w:space="0" w:color="auto"/>
          </w:divBdr>
        </w:div>
        <w:div w:id="730344898">
          <w:marLeft w:val="0"/>
          <w:marRight w:val="0"/>
          <w:marTop w:val="0"/>
          <w:marBottom w:val="0"/>
          <w:divBdr>
            <w:top w:val="none" w:sz="0" w:space="0" w:color="auto"/>
            <w:left w:val="none" w:sz="0" w:space="0" w:color="auto"/>
            <w:bottom w:val="none" w:sz="0" w:space="0" w:color="auto"/>
            <w:right w:val="none" w:sz="0" w:space="0" w:color="auto"/>
          </w:divBdr>
        </w:div>
        <w:div w:id="295256619">
          <w:marLeft w:val="0"/>
          <w:marRight w:val="0"/>
          <w:marTop w:val="0"/>
          <w:marBottom w:val="0"/>
          <w:divBdr>
            <w:top w:val="none" w:sz="0" w:space="0" w:color="auto"/>
            <w:left w:val="none" w:sz="0" w:space="0" w:color="auto"/>
            <w:bottom w:val="none" w:sz="0" w:space="0" w:color="auto"/>
            <w:right w:val="none" w:sz="0" w:space="0" w:color="auto"/>
          </w:divBdr>
        </w:div>
        <w:div w:id="2068337597">
          <w:marLeft w:val="0"/>
          <w:marRight w:val="0"/>
          <w:marTop w:val="0"/>
          <w:marBottom w:val="0"/>
          <w:divBdr>
            <w:top w:val="none" w:sz="0" w:space="0" w:color="auto"/>
            <w:left w:val="none" w:sz="0" w:space="0" w:color="auto"/>
            <w:bottom w:val="none" w:sz="0" w:space="0" w:color="auto"/>
            <w:right w:val="none" w:sz="0" w:space="0" w:color="auto"/>
          </w:divBdr>
        </w:div>
      </w:divsChild>
    </w:div>
    <w:div w:id="774178516">
      <w:bodyDiv w:val="1"/>
      <w:marLeft w:val="0"/>
      <w:marRight w:val="0"/>
      <w:marTop w:val="0"/>
      <w:marBottom w:val="0"/>
      <w:divBdr>
        <w:top w:val="none" w:sz="0" w:space="0" w:color="auto"/>
        <w:left w:val="none" w:sz="0" w:space="0" w:color="auto"/>
        <w:bottom w:val="none" w:sz="0" w:space="0" w:color="auto"/>
        <w:right w:val="none" w:sz="0" w:space="0" w:color="auto"/>
      </w:divBdr>
      <w:divsChild>
        <w:div w:id="341708825">
          <w:marLeft w:val="0"/>
          <w:marRight w:val="0"/>
          <w:marTop w:val="0"/>
          <w:marBottom w:val="0"/>
          <w:divBdr>
            <w:top w:val="none" w:sz="0" w:space="0" w:color="auto"/>
            <w:left w:val="none" w:sz="0" w:space="0" w:color="auto"/>
            <w:bottom w:val="none" w:sz="0" w:space="0" w:color="auto"/>
            <w:right w:val="none" w:sz="0" w:space="0" w:color="auto"/>
          </w:divBdr>
          <w:divsChild>
            <w:div w:id="250436018">
              <w:marLeft w:val="0"/>
              <w:marRight w:val="0"/>
              <w:marTop w:val="0"/>
              <w:marBottom w:val="0"/>
              <w:divBdr>
                <w:top w:val="none" w:sz="0" w:space="0" w:color="auto"/>
                <w:left w:val="none" w:sz="0" w:space="0" w:color="auto"/>
                <w:bottom w:val="none" w:sz="0" w:space="0" w:color="auto"/>
                <w:right w:val="none" w:sz="0" w:space="0" w:color="auto"/>
              </w:divBdr>
              <w:divsChild>
                <w:div w:id="1990132993">
                  <w:marLeft w:val="150"/>
                  <w:marRight w:val="150"/>
                  <w:marTop w:val="0"/>
                  <w:marBottom w:val="0"/>
                  <w:divBdr>
                    <w:top w:val="none" w:sz="0" w:space="0" w:color="auto"/>
                    <w:left w:val="none" w:sz="0" w:space="0" w:color="auto"/>
                    <w:bottom w:val="none" w:sz="0" w:space="0" w:color="auto"/>
                    <w:right w:val="none" w:sz="0" w:space="0" w:color="auto"/>
                  </w:divBdr>
                  <w:divsChild>
                    <w:div w:id="1514756272">
                      <w:marLeft w:val="150"/>
                      <w:marRight w:val="150"/>
                      <w:marTop w:val="0"/>
                      <w:marBottom w:val="0"/>
                      <w:divBdr>
                        <w:top w:val="none" w:sz="0" w:space="0" w:color="auto"/>
                        <w:left w:val="none" w:sz="0" w:space="0" w:color="auto"/>
                        <w:bottom w:val="none" w:sz="0" w:space="0" w:color="auto"/>
                        <w:right w:val="none" w:sz="0" w:space="0" w:color="auto"/>
                      </w:divBdr>
                      <w:divsChild>
                        <w:div w:id="1437290270">
                          <w:marLeft w:val="0"/>
                          <w:marRight w:val="0"/>
                          <w:marTop w:val="0"/>
                          <w:marBottom w:val="0"/>
                          <w:divBdr>
                            <w:top w:val="none" w:sz="0" w:space="0" w:color="auto"/>
                            <w:left w:val="none" w:sz="0" w:space="0" w:color="auto"/>
                            <w:bottom w:val="none" w:sz="0" w:space="0" w:color="auto"/>
                            <w:right w:val="none" w:sz="0" w:space="0" w:color="auto"/>
                          </w:divBdr>
                          <w:divsChild>
                            <w:div w:id="1515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5829483">
      <w:bodyDiv w:val="1"/>
      <w:marLeft w:val="0"/>
      <w:marRight w:val="0"/>
      <w:marTop w:val="0"/>
      <w:marBottom w:val="0"/>
      <w:divBdr>
        <w:top w:val="none" w:sz="0" w:space="0" w:color="auto"/>
        <w:left w:val="none" w:sz="0" w:space="0" w:color="auto"/>
        <w:bottom w:val="none" w:sz="0" w:space="0" w:color="auto"/>
        <w:right w:val="none" w:sz="0" w:space="0" w:color="auto"/>
      </w:divBdr>
      <w:divsChild>
        <w:div w:id="1373193992">
          <w:marLeft w:val="0"/>
          <w:marRight w:val="0"/>
          <w:marTop w:val="0"/>
          <w:marBottom w:val="0"/>
          <w:divBdr>
            <w:top w:val="none" w:sz="0" w:space="0" w:color="auto"/>
            <w:left w:val="none" w:sz="0" w:space="0" w:color="auto"/>
            <w:bottom w:val="none" w:sz="0" w:space="0" w:color="auto"/>
            <w:right w:val="none" w:sz="0" w:space="0" w:color="auto"/>
          </w:divBdr>
          <w:divsChild>
            <w:div w:id="51008350">
              <w:marLeft w:val="0"/>
              <w:marRight w:val="0"/>
              <w:marTop w:val="0"/>
              <w:marBottom w:val="0"/>
              <w:divBdr>
                <w:top w:val="none" w:sz="0" w:space="0" w:color="auto"/>
                <w:left w:val="none" w:sz="0" w:space="0" w:color="auto"/>
                <w:bottom w:val="none" w:sz="0" w:space="0" w:color="auto"/>
                <w:right w:val="none" w:sz="0" w:space="0" w:color="auto"/>
              </w:divBdr>
              <w:divsChild>
                <w:div w:id="202135498">
                  <w:marLeft w:val="0"/>
                  <w:marRight w:val="0"/>
                  <w:marTop w:val="0"/>
                  <w:marBottom w:val="0"/>
                  <w:divBdr>
                    <w:top w:val="none" w:sz="0" w:space="0" w:color="auto"/>
                    <w:left w:val="none" w:sz="0" w:space="0" w:color="auto"/>
                    <w:bottom w:val="none" w:sz="0" w:space="0" w:color="auto"/>
                    <w:right w:val="none" w:sz="0" w:space="0" w:color="auto"/>
                  </w:divBdr>
                  <w:divsChild>
                    <w:div w:id="1962809346">
                      <w:marLeft w:val="0"/>
                      <w:marRight w:val="0"/>
                      <w:marTop w:val="0"/>
                      <w:marBottom w:val="0"/>
                      <w:divBdr>
                        <w:top w:val="none" w:sz="0" w:space="0" w:color="auto"/>
                        <w:left w:val="none" w:sz="0" w:space="0" w:color="auto"/>
                        <w:bottom w:val="none" w:sz="0" w:space="0" w:color="auto"/>
                        <w:right w:val="none" w:sz="0" w:space="0" w:color="auto"/>
                      </w:divBdr>
                      <w:divsChild>
                        <w:div w:id="2050757206">
                          <w:marLeft w:val="0"/>
                          <w:marRight w:val="0"/>
                          <w:marTop w:val="0"/>
                          <w:marBottom w:val="0"/>
                          <w:divBdr>
                            <w:top w:val="none" w:sz="0" w:space="0" w:color="auto"/>
                            <w:left w:val="none" w:sz="0" w:space="0" w:color="auto"/>
                            <w:bottom w:val="none" w:sz="0" w:space="0" w:color="auto"/>
                            <w:right w:val="none" w:sz="0" w:space="0" w:color="auto"/>
                          </w:divBdr>
                          <w:divsChild>
                            <w:div w:id="381371907">
                              <w:marLeft w:val="0"/>
                              <w:marRight w:val="0"/>
                              <w:marTop w:val="0"/>
                              <w:marBottom w:val="0"/>
                              <w:divBdr>
                                <w:top w:val="none" w:sz="0" w:space="0" w:color="auto"/>
                                <w:left w:val="none" w:sz="0" w:space="0" w:color="auto"/>
                                <w:bottom w:val="none" w:sz="0" w:space="0" w:color="auto"/>
                                <w:right w:val="none" w:sz="0" w:space="0" w:color="auto"/>
                              </w:divBdr>
                              <w:divsChild>
                                <w:div w:id="566234047">
                                  <w:marLeft w:val="0"/>
                                  <w:marRight w:val="0"/>
                                  <w:marTop w:val="0"/>
                                  <w:marBottom w:val="0"/>
                                  <w:divBdr>
                                    <w:top w:val="none" w:sz="0" w:space="0" w:color="auto"/>
                                    <w:left w:val="none" w:sz="0" w:space="0" w:color="auto"/>
                                    <w:bottom w:val="none" w:sz="0" w:space="0" w:color="auto"/>
                                    <w:right w:val="none" w:sz="0" w:space="0" w:color="auto"/>
                                  </w:divBdr>
                                  <w:divsChild>
                                    <w:div w:id="226570785">
                                      <w:marLeft w:val="0"/>
                                      <w:marRight w:val="0"/>
                                      <w:marTop w:val="0"/>
                                      <w:marBottom w:val="0"/>
                                      <w:divBdr>
                                        <w:top w:val="none" w:sz="0" w:space="0" w:color="auto"/>
                                        <w:left w:val="none" w:sz="0" w:space="0" w:color="auto"/>
                                        <w:bottom w:val="none" w:sz="0" w:space="0" w:color="auto"/>
                                        <w:right w:val="none" w:sz="0" w:space="0" w:color="auto"/>
                                      </w:divBdr>
                                      <w:divsChild>
                                        <w:div w:id="77833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3085678">
      <w:bodyDiv w:val="1"/>
      <w:marLeft w:val="0"/>
      <w:marRight w:val="0"/>
      <w:marTop w:val="150"/>
      <w:marBottom w:val="0"/>
      <w:divBdr>
        <w:top w:val="none" w:sz="0" w:space="0" w:color="auto"/>
        <w:left w:val="none" w:sz="0" w:space="0" w:color="auto"/>
        <w:bottom w:val="none" w:sz="0" w:space="0" w:color="auto"/>
        <w:right w:val="none" w:sz="0" w:space="0" w:color="auto"/>
      </w:divBdr>
      <w:divsChild>
        <w:div w:id="774253332">
          <w:marLeft w:val="0"/>
          <w:marRight w:val="0"/>
          <w:marTop w:val="150"/>
          <w:marBottom w:val="0"/>
          <w:divBdr>
            <w:top w:val="none" w:sz="0" w:space="0" w:color="auto"/>
            <w:left w:val="none" w:sz="0" w:space="0" w:color="auto"/>
            <w:bottom w:val="none" w:sz="0" w:space="0" w:color="auto"/>
            <w:right w:val="none" w:sz="0" w:space="0" w:color="auto"/>
          </w:divBdr>
          <w:divsChild>
            <w:div w:id="1319461152">
              <w:marLeft w:val="0"/>
              <w:marRight w:val="0"/>
              <w:marTop w:val="150"/>
              <w:marBottom w:val="0"/>
              <w:divBdr>
                <w:top w:val="none" w:sz="0" w:space="0" w:color="auto"/>
                <w:left w:val="none" w:sz="0" w:space="0" w:color="auto"/>
                <w:bottom w:val="none" w:sz="0" w:space="0" w:color="auto"/>
                <w:right w:val="none" w:sz="0" w:space="0" w:color="auto"/>
              </w:divBdr>
              <w:divsChild>
                <w:div w:id="1749420188">
                  <w:marLeft w:val="0"/>
                  <w:marRight w:val="0"/>
                  <w:marTop w:val="0"/>
                  <w:marBottom w:val="0"/>
                  <w:divBdr>
                    <w:top w:val="none" w:sz="0" w:space="0" w:color="auto"/>
                    <w:left w:val="none" w:sz="0" w:space="0" w:color="auto"/>
                    <w:bottom w:val="none" w:sz="0" w:space="0" w:color="auto"/>
                    <w:right w:val="none" w:sz="0" w:space="0" w:color="auto"/>
                  </w:divBdr>
                  <w:divsChild>
                    <w:div w:id="69238155">
                      <w:marLeft w:val="0"/>
                      <w:marRight w:val="0"/>
                      <w:marTop w:val="0"/>
                      <w:marBottom w:val="0"/>
                      <w:divBdr>
                        <w:top w:val="single" w:sz="6" w:space="0" w:color="000000"/>
                        <w:left w:val="single" w:sz="6" w:space="0" w:color="000000"/>
                        <w:bottom w:val="single" w:sz="6" w:space="0" w:color="000000"/>
                        <w:right w:val="single" w:sz="6" w:space="0" w:color="000000"/>
                      </w:divBdr>
                      <w:divsChild>
                        <w:div w:id="90786398">
                          <w:marLeft w:val="0"/>
                          <w:marRight w:val="0"/>
                          <w:marTop w:val="0"/>
                          <w:marBottom w:val="0"/>
                          <w:divBdr>
                            <w:top w:val="single" w:sz="6" w:space="4" w:color="000000"/>
                            <w:left w:val="single" w:sz="6" w:space="4" w:color="000000"/>
                            <w:bottom w:val="none" w:sz="0" w:space="0" w:color="auto"/>
                            <w:right w:val="none" w:sz="0" w:space="0" w:color="auto"/>
                          </w:divBdr>
                          <w:divsChild>
                            <w:div w:id="2050645816">
                              <w:marLeft w:val="0"/>
                              <w:marRight w:val="0"/>
                              <w:marTop w:val="0"/>
                              <w:marBottom w:val="0"/>
                              <w:divBdr>
                                <w:top w:val="none" w:sz="0" w:space="0" w:color="auto"/>
                                <w:left w:val="none" w:sz="0" w:space="0" w:color="auto"/>
                                <w:bottom w:val="none" w:sz="0" w:space="0" w:color="auto"/>
                                <w:right w:val="none" w:sz="0" w:space="0" w:color="auto"/>
                              </w:divBdr>
                              <w:divsChild>
                                <w:div w:id="588076321">
                                  <w:marLeft w:val="0"/>
                                  <w:marRight w:val="0"/>
                                  <w:marTop w:val="0"/>
                                  <w:marBottom w:val="0"/>
                                  <w:divBdr>
                                    <w:top w:val="none" w:sz="0" w:space="0" w:color="auto"/>
                                    <w:left w:val="none" w:sz="0" w:space="0" w:color="auto"/>
                                    <w:bottom w:val="none" w:sz="0" w:space="0" w:color="auto"/>
                                    <w:right w:val="none" w:sz="0" w:space="0" w:color="auto"/>
                                  </w:divBdr>
                                  <w:divsChild>
                                    <w:div w:id="176699752">
                                      <w:marLeft w:val="0"/>
                                      <w:marRight w:val="0"/>
                                      <w:marTop w:val="0"/>
                                      <w:marBottom w:val="150"/>
                                      <w:divBdr>
                                        <w:top w:val="none" w:sz="0" w:space="0" w:color="auto"/>
                                        <w:left w:val="none" w:sz="0" w:space="0" w:color="auto"/>
                                        <w:bottom w:val="none" w:sz="0" w:space="0" w:color="auto"/>
                                        <w:right w:val="none" w:sz="0" w:space="0" w:color="auto"/>
                                      </w:divBdr>
                                    </w:div>
                                    <w:div w:id="348794223">
                                      <w:marLeft w:val="0"/>
                                      <w:marRight w:val="0"/>
                                      <w:marTop w:val="0"/>
                                      <w:marBottom w:val="75"/>
                                      <w:divBdr>
                                        <w:top w:val="none" w:sz="0" w:space="0" w:color="auto"/>
                                        <w:left w:val="none" w:sz="0" w:space="0" w:color="auto"/>
                                        <w:bottom w:val="none" w:sz="0" w:space="0" w:color="auto"/>
                                        <w:right w:val="none" w:sz="0" w:space="0" w:color="auto"/>
                                      </w:divBdr>
                                    </w:div>
                                    <w:div w:id="417412818">
                                      <w:marLeft w:val="0"/>
                                      <w:marRight w:val="0"/>
                                      <w:marTop w:val="0"/>
                                      <w:marBottom w:val="150"/>
                                      <w:divBdr>
                                        <w:top w:val="none" w:sz="0" w:space="0" w:color="auto"/>
                                        <w:left w:val="none" w:sz="0" w:space="0" w:color="auto"/>
                                        <w:bottom w:val="none" w:sz="0" w:space="0" w:color="auto"/>
                                        <w:right w:val="none" w:sz="0" w:space="0" w:color="auto"/>
                                      </w:divBdr>
                                    </w:div>
                                    <w:div w:id="138228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5515153">
      <w:bodyDiv w:val="1"/>
      <w:marLeft w:val="0"/>
      <w:marRight w:val="0"/>
      <w:marTop w:val="0"/>
      <w:marBottom w:val="0"/>
      <w:divBdr>
        <w:top w:val="none" w:sz="0" w:space="0" w:color="auto"/>
        <w:left w:val="none" w:sz="0" w:space="0" w:color="auto"/>
        <w:bottom w:val="none" w:sz="0" w:space="0" w:color="auto"/>
        <w:right w:val="none" w:sz="0" w:space="0" w:color="auto"/>
      </w:divBdr>
      <w:divsChild>
        <w:div w:id="1856339349">
          <w:marLeft w:val="0"/>
          <w:marRight w:val="0"/>
          <w:marTop w:val="0"/>
          <w:marBottom w:val="0"/>
          <w:divBdr>
            <w:top w:val="none" w:sz="0" w:space="0" w:color="auto"/>
            <w:left w:val="none" w:sz="0" w:space="0" w:color="auto"/>
            <w:bottom w:val="none" w:sz="0" w:space="0" w:color="auto"/>
            <w:right w:val="none" w:sz="0" w:space="0" w:color="auto"/>
          </w:divBdr>
        </w:div>
        <w:div w:id="2014450470">
          <w:marLeft w:val="0"/>
          <w:marRight w:val="0"/>
          <w:marTop w:val="0"/>
          <w:marBottom w:val="0"/>
          <w:divBdr>
            <w:top w:val="none" w:sz="0" w:space="0" w:color="auto"/>
            <w:left w:val="none" w:sz="0" w:space="0" w:color="auto"/>
            <w:bottom w:val="none" w:sz="0" w:space="0" w:color="auto"/>
            <w:right w:val="none" w:sz="0" w:space="0" w:color="auto"/>
          </w:divBdr>
        </w:div>
        <w:div w:id="894201902">
          <w:marLeft w:val="0"/>
          <w:marRight w:val="0"/>
          <w:marTop w:val="0"/>
          <w:marBottom w:val="0"/>
          <w:divBdr>
            <w:top w:val="none" w:sz="0" w:space="0" w:color="auto"/>
            <w:left w:val="none" w:sz="0" w:space="0" w:color="auto"/>
            <w:bottom w:val="none" w:sz="0" w:space="0" w:color="auto"/>
            <w:right w:val="none" w:sz="0" w:space="0" w:color="auto"/>
          </w:divBdr>
        </w:div>
      </w:divsChild>
    </w:div>
    <w:div w:id="843133918">
      <w:bodyDiv w:val="1"/>
      <w:marLeft w:val="0"/>
      <w:marRight w:val="0"/>
      <w:marTop w:val="0"/>
      <w:marBottom w:val="0"/>
      <w:divBdr>
        <w:top w:val="none" w:sz="0" w:space="0" w:color="auto"/>
        <w:left w:val="none" w:sz="0" w:space="0" w:color="auto"/>
        <w:bottom w:val="none" w:sz="0" w:space="0" w:color="auto"/>
        <w:right w:val="none" w:sz="0" w:space="0" w:color="auto"/>
      </w:divBdr>
      <w:divsChild>
        <w:div w:id="2002543882">
          <w:marLeft w:val="0"/>
          <w:marRight w:val="0"/>
          <w:marTop w:val="0"/>
          <w:marBottom w:val="0"/>
          <w:divBdr>
            <w:top w:val="none" w:sz="0" w:space="0" w:color="auto"/>
            <w:left w:val="none" w:sz="0" w:space="0" w:color="auto"/>
            <w:bottom w:val="none" w:sz="0" w:space="0" w:color="auto"/>
            <w:right w:val="none" w:sz="0" w:space="0" w:color="auto"/>
          </w:divBdr>
        </w:div>
        <w:div w:id="1454518417">
          <w:marLeft w:val="0"/>
          <w:marRight w:val="0"/>
          <w:marTop w:val="0"/>
          <w:marBottom w:val="0"/>
          <w:divBdr>
            <w:top w:val="none" w:sz="0" w:space="0" w:color="auto"/>
            <w:left w:val="none" w:sz="0" w:space="0" w:color="auto"/>
            <w:bottom w:val="none" w:sz="0" w:space="0" w:color="auto"/>
            <w:right w:val="none" w:sz="0" w:space="0" w:color="auto"/>
          </w:divBdr>
        </w:div>
        <w:div w:id="1075934751">
          <w:marLeft w:val="0"/>
          <w:marRight w:val="0"/>
          <w:marTop w:val="0"/>
          <w:marBottom w:val="0"/>
          <w:divBdr>
            <w:top w:val="none" w:sz="0" w:space="0" w:color="auto"/>
            <w:left w:val="none" w:sz="0" w:space="0" w:color="auto"/>
            <w:bottom w:val="none" w:sz="0" w:space="0" w:color="auto"/>
            <w:right w:val="none" w:sz="0" w:space="0" w:color="auto"/>
          </w:divBdr>
        </w:div>
        <w:div w:id="904805259">
          <w:marLeft w:val="0"/>
          <w:marRight w:val="0"/>
          <w:marTop w:val="0"/>
          <w:marBottom w:val="0"/>
          <w:divBdr>
            <w:top w:val="none" w:sz="0" w:space="0" w:color="auto"/>
            <w:left w:val="none" w:sz="0" w:space="0" w:color="auto"/>
            <w:bottom w:val="none" w:sz="0" w:space="0" w:color="auto"/>
            <w:right w:val="none" w:sz="0" w:space="0" w:color="auto"/>
          </w:divBdr>
        </w:div>
        <w:div w:id="1656716583">
          <w:marLeft w:val="0"/>
          <w:marRight w:val="0"/>
          <w:marTop w:val="0"/>
          <w:marBottom w:val="0"/>
          <w:divBdr>
            <w:top w:val="none" w:sz="0" w:space="0" w:color="auto"/>
            <w:left w:val="none" w:sz="0" w:space="0" w:color="auto"/>
            <w:bottom w:val="none" w:sz="0" w:space="0" w:color="auto"/>
            <w:right w:val="none" w:sz="0" w:space="0" w:color="auto"/>
          </w:divBdr>
        </w:div>
        <w:div w:id="2004703210">
          <w:marLeft w:val="0"/>
          <w:marRight w:val="0"/>
          <w:marTop w:val="0"/>
          <w:marBottom w:val="0"/>
          <w:divBdr>
            <w:top w:val="none" w:sz="0" w:space="0" w:color="auto"/>
            <w:left w:val="none" w:sz="0" w:space="0" w:color="auto"/>
            <w:bottom w:val="none" w:sz="0" w:space="0" w:color="auto"/>
            <w:right w:val="none" w:sz="0" w:space="0" w:color="auto"/>
          </w:divBdr>
        </w:div>
        <w:div w:id="1446577534">
          <w:marLeft w:val="0"/>
          <w:marRight w:val="0"/>
          <w:marTop w:val="0"/>
          <w:marBottom w:val="0"/>
          <w:divBdr>
            <w:top w:val="none" w:sz="0" w:space="0" w:color="auto"/>
            <w:left w:val="none" w:sz="0" w:space="0" w:color="auto"/>
            <w:bottom w:val="none" w:sz="0" w:space="0" w:color="auto"/>
            <w:right w:val="none" w:sz="0" w:space="0" w:color="auto"/>
          </w:divBdr>
        </w:div>
      </w:divsChild>
    </w:div>
    <w:div w:id="845099755">
      <w:bodyDiv w:val="1"/>
      <w:marLeft w:val="0"/>
      <w:marRight w:val="0"/>
      <w:marTop w:val="0"/>
      <w:marBottom w:val="0"/>
      <w:divBdr>
        <w:top w:val="none" w:sz="0" w:space="0" w:color="auto"/>
        <w:left w:val="none" w:sz="0" w:space="0" w:color="auto"/>
        <w:bottom w:val="none" w:sz="0" w:space="0" w:color="auto"/>
        <w:right w:val="none" w:sz="0" w:space="0" w:color="auto"/>
      </w:divBdr>
      <w:divsChild>
        <w:div w:id="1071388830">
          <w:marLeft w:val="0"/>
          <w:marRight w:val="0"/>
          <w:marTop w:val="0"/>
          <w:marBottom w:val="0"/>
          <w:divBdr>
            <w:top w:val="none" w:sz="0" w:space="0" w:color="auto"/>
            <w:left w:val="none" w:sz="0" w:space="0" w:color="auto"/>
            <w:bottom w:val="none" w:sz="0" w:space="0" w:color="auto"/>
            <w:right w:val="none" w:sz="0" w:space="0" w:color="auto"/>
          </w:divBdr>
          <w:divsChild>
            <w:div w:id="62217711">
              <w:marLeft w:val="0"/>
              <w:marRight w:val="0"/>
              <w:marTop w:val="0"/>
              <w:marBottom w:val="0"/>
              <w:divBdr>
                <w:top w:val="none" w:sz="0" w:space="0" w:color="auto"/>
                <w:left w:val="none" w:sz="0" w:space="0" w:color="auto"/>
                <w:bottom w:val="none" w:sz="0" w:space="0" w:color="auto"/>
                <w:right w:val="none" w:sz="0" w:space="0" w:color="auto"/>
              </w:divBdr>
              <w:divsChild>
                <w:div w:id="794759568">
                  <w:marLeft w:val="0"/>
                  <w:marRight w:val="0"/>
                  <w:marTop w:val="0"/>
                  <w:marBottom w:val="0"/>
                  <w:divBdr>
                    <w:top w:val="none" w:sz="0" w:space="0" w:color="auto"/>
                    <w:left w:val="none" w:sz="0" w:space="0" w:color="auto"/>
                    <w:bottom w:val="none" w:sz="0" w:space="0" w:color="auto"/>
                    <w:right w:val="none" w:sz="0" w:space="0" w:color="auto"/>
                  </w:divBdr>
                </w:div>
                <w:div w:id="1571187066">
                  <w:marLeft w:val="0"/>
                  <w:marRight w:val="0"/>
                  <w:marTop w:val="0"/>
                  <w:marBottom w:val="0"/>
                  <w:divBdr>
                    <w:top w:val="none" w:sz="0" w:space="0" w:color="auto"/>
                    <w:left w:val="none" w:sz="0" w:space="0" w:color="auto"/>
                    <w:bottom w:val="none" w:sz="0" w:space="0" w:color="auto"/>
                    <w:right w:val="none" w:sz="0" w:space="0" w:color="auto"/>
                  </w:divBdr>
                </w:div>
                <w:div w:id="439842857">
                  <w:marLeft w:val="0"/>
                  <w:marRight w:val="0"/>
                  <w:marTop w:val="0"/>
                  <w:marBottom w:val="0"/>
                  <w:divBdr>
                    <w:top w:val="none" w:sz="0" w:space="0" w:color="auto"/>
                    <w:left w:val="none" w:sz="0" w:space="0" w:color="auto"/>
                    <w:bottom w:val="none" w:sz="0" w:space="0" w:color="auto"/>
                    <w:right w:val="none" w:sz="0" w:space="0" w:color="auto"/>
                  </w:divBdr>
                </w:div>
                <w:div w:id="1707674210">
                  <w:marLeft w:val="0"/>
                  <w:marRight w:val="0"/>
                  <w:marTop w:val="0"/>
                  <w:marBottom w:val="0"/>
                  <w:divBdr>
                    <w:top w:val="none" w:sz="0" w:space="0" w:color="auto"/>
                    <w:left w:val="none" w:sz="0" w:space="0" w:color="auto"/>
                    <w:bottom w:val="none" w:sz="0" w:space="0" w:color="auto"/>
                    <w:right w:val="none" w:sz="0" w:space="0" w:color="auto"/>
                  </w:divBdr>
                </w:div>
                <w:div w:id="1744137429">
                  <w:marLeft w:val="0"/>
                  <w:marRight w:val="0"/>
                  <w:marTop w:val="0"/>
                  <w:marBottom w:val="0"/>
                  <w:divBdr>
                    <w:top w:val="none" w:sz="0" w:space="0" w:color="auto"/>
                    <w:left w:val="none" w:sz="0" w:space="0" w:color="auto"/>
                    <w:bottom w:val="none" w:sz="0" w:space="0" w:color="auto"/>
                    <w:right w:val="none" w:sz="0" w:space="0" w:color="auto"/>
                  </w:divBdr>
                </w:div>
                <w:div w:id="1587229400">
                  <w:marLeft w:val="0"/>
                  <w:marRight w:val="0"/>
                  <w:marTop w:val="0"/>
                  <w:marBottom w:val="0"/>
                  <w:divBdr>
                    <w:top w:val="none" w:sz="0" w:space="0" w:color="auto"/>
                    <w:left w:val="none" w:sz="0" w:space="0" w:color="auto"/>
                    <w:bottom w:val="none" w:sz="0" w:space="0" w:color="auto"/>
                    <w:right w:val="none" w:sz="0" w:space="0" w:color="auto"/>
                  </w:divBdr>
                </w:div>
                <w:div w:id="52343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28623">
          <w:marLeft w:val="0"/>
          <w:marRight w:val="0"/>
          <w:marTop w:val="0"/>
          <w:marBottom w:val="0"/>
          <w:divBdr>
            <w:top w:val="none" w:sz="0" w:space="0" w:color="auto"/>
            <w:left w:val="none" w:sz="0" w:space="0" w:color="auto"/>
            <w:bottom w:val="none" w:sz="0" w:space="0" w:color="auto"/>
            <w:right w:val="none" w:sz="0" w:space="0" w:color="auto"/>
          </w:divBdr>
          <w:divsChild>
            <w:div w:id="269314345">
              <w:marLeft w:val="0"/>
              <w:marRight w:val="0"/>
              <w:marTop w:val="0"/>
              <w:marBottom w:val="0"/>
              <w:divBdr>
                <w:top w:val="none" w:sz="0" w:space="0" w:color="auto"/>
                <w:left w:val="none" w:sz="0" w:space="0" w:color="auto"/>
                <w:bottom w:val="none" w:sz="0" w:space="0" w:color="auto"/>
                <w:right w:val="none" w:sz="0" w:space="0" w:color="auto"/>
              </w:divBdr>
              <w:divsChild>
                <w:div w:id="123618263">
                  <w:marLeft w:val="0"/>
                  <w:marRight w:val="0"/>
                  <w:marTop w:val="0"/>
                  <w:marBottom w:val="0"/>
                  <w:divBdr>
                    <w:top w:val="none" w:sz="0" w:space="0" w:color="auto"/>
                    <w:left w:val="none" w:sz="0" w:space="0" w:color="auto"/>
                    <w:bottom w:val="none" w:sz="0" w:space="0" w:color="auto"/>
                    <w:right w:val="none" w:sz="0" w:space="0" w:color="auto"/>
                  </w:divBdr>
                </w:div>
                <w:div w:id="646982773">
                  <w:marLeft w:val="0"/>
                  <w:marRight w:val="0"/>
                  <w:marTop w:val="0"/>
                  <w:marBottom w:val="0"/>
                  <w:divBdr>
                    <w:top w:val="none" w:sz="0" w:space="0" w:color="auto"/>
                    <w:left w:val="none" w:sz="0" w:space="0" w:color="auto"/>
                    <w:bottom w:val="none" w:sz="0" w:space="0" w:color="auto"/>
                    <w:right w:val="none" w:sz="0" w:space="0" w:color="auto"/>
                  </w:divBdr>
                </w:div>
                <w:div w:id="229973173">
                  <w:marLeft w:val="0"/>
                  <w:marRight w:val="0"/>
                  <w:marTop w:val="0"/>
                  <w:marBottom w:val="0"/>
                  <w:divBdr>
                    <w:top w:val="none" w:sz="0" w:space="0" w:color="auto"/>
                    <w:left w:val="none" w:sz="0" w:space="0" w:color="auto"/>
                    <w:bottom w:val="none" w:sz="0" w:space="0" w:color="auto"/>
                    <w:right w:val="none" w:sz="0" w:space="0" w:color="auto"/>
                  </w:divBdr>
                </w:div>
                <w:div w:id="1544710035">
                  <w:marLeft w:val="0"/>
                  <w:marRight w:val="0"/>
                  <w:marTop w:val="0"/>
                  <w:marBottom w:val="0"/>
                  <w:divBdr>
                    <w:top w:val="none" w:sz="0" w:space="0" w:color="auto"/>
                    <w:left w:val="none" w:sz="0" w:space="0" w:color="auto"/>
                    <w:bottom w:val="none" w:sz="0" w:space="0" w:color="auto"/>
                    <w:right w:val="none" w:sz="0" w:space="0" w:color="auto"/>
                  </w:divBdr>
                </w:div>
                <w:div w:id="357047548">
                  <w:marLeft w:val="0"/>
                  <w:marRight w:val="0"/>
                  <w:marTop w:val="0"/>
                  <w:marBottom w:val="0"/>
                  <w:divBdr>
                    <w:top w:val="none" w:sz="0" w:space="0" w:color="auto"/>
                    <w:left w:val="none" w:sz="0" w:space="0" w:color="auto"/>
                    <w:bottom w:val="none" w:sz="0" w:space="0" w:color="auto"/>
                    <w:right w:val="none" w:sz="0" w:space="0" w:color="auto"/>
                  </w:divBdr>
                </w:div>
                <w:div w:id="2218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32791">
      <w:bodyDiv w:val="1"/>
      <w:marLeft w:val="0"/>
      <w:marRight w:val="0"/>
      <w:marTop w:val="0"/>
      <w:marBottom w:val="0"/>
      <w:divBdr>
        <w:top w:val="none" w:sz="0" w:space="0" w:color="auto"/>
        <w:left w:val="none" w:sz="0" w:space="0" w:color="auto"/>
        <w:bottom w:val="none" w:sz="0" w:space="0" w:color="auto"/>
        <w:right w:val="none" w:sz="0" w:space="0" w:color="auto"/>
      </w:divBdr>
    </w:div>
    <w:div w:id="863441553">
      <w:bodyDiv w:val="1"/>
      <w:marLeft w:val="0"/>
      <w:marRight w:val="0"/>
      <w:marTop w:val="0"/>
      <w:marBottom w:val="0"/>
      <w:divBdr>
        <w:top w:val="none" w:sz="0" w:space="0" w:color="auto"/>
        <w:left w:val="none" w:sz="0" w:space="0" w:color="auto"/>
        <w:bottom w:val="none" w:sz="0" w:space="0" w:color="auto"/>
        <w:right w:val="none" w:sz="0" w:space="0" w:color="auto"/>
      </w:divBdr>
      <w:divsChild>
        <w:div w:id="2044668427">
          <w:marLeft w:val="0"/>
          <w:marRight w:val="0"/>
          <w:marTop w:val="0"/>
          <w:marBottom w:val="0"/>
          <w:divBdr>
            <w:top w:val="none" w:sz="0" w:space="0" w:color="auto"/>
            <w:left w:val="none" w:sz="0" w:space="0" w:color="auto"/>
            <w:bottom w:val="none" w:sz="0" w:space="0" w:color="auto"/>
            <w:right w:val="none" w:sz="0" w:space="0" w:color="auto"/>
          </w:divBdr>
        </w:div>
        <w:div w:id="1819953385">
          <w:marLeft w:val="0"/>
          <w:marRight w:val="0"/>
          <w:marTop w:val="0"/>
          <w:marBottom w:val="0"/>
          <w:divBdr>
            <w:top w:val="none" w:sz="0" w:space="0" w:color="auto"/>
            <w:left w:val="none" w:sz="0" w:space="0" w:color="auto"/>
            <w:bottom w:val="none" w:sz="0" w:space="0" w:color="auto"/>
            <w:right w:val="none" w:sz="0" w:space="0" w:color="auto"/>
          </w:divBdr>
        </w:div>
        <w:div w:id="795559755">
          <w:marLeft w:val="0"/>
          <w:marRight w:val="0"/>
          <w:marTop w:val="0"/>
          <w:marBottom w:val="0"/>
          <w:divBdr>
            <w:top w:val="none" w:sz="0" w:space="0" w:color="auto"/>
            <w:left w:val="none" w:sz="0" w:space="0" w:color="auto"/>
            <w:bottom w:val="none" w:sz="0" w:space="0" w:color="auto"/>
            <w:right w:val="none" w:sz="0" w:space="0" w:color="auto"/>
          </w:divBdr>
        </w:div>
        <w:div w:id="407045920">
          <w:marLeft w:val="0"/>
          <w:marRight w:val="0"/>
          <w:marTop w:val="0"/>
          <w:marBottom w:val="0"/>
          <w:divBdr>
            <w:top w:val="none" w:sz="0" w:space="0" w:color="auto"/>
            <w:left w:val="none" w:sz="0" w:space="0" w:color="auto"/>
            <w:bottom w:val="none" w:sz="0" w:space="0" w:color="auto"/>
            <w:right w:val="none" w:sz="0" w:space="0" w:color="auto"/>
          </w:divBdr>
        </w:div>
        <w:div w:id="1535119419">
          <w:marLeft w:val="0"/>
          <w:marRight w:val="0"/>
          <w:marTop w:val="0"/>
          <w:marBottom w:val="0"/>
          <w:divBdr>
            <w:top w:val="none" w:sz="0" w:space="0" w:color="auto"/>
            <w:left w:val="none" w:sz="0" w:space="0" w:color="auto"/>
            <w:bottom w:val="none" w:sz="0" w:space="0" w:color="auto"/>
            <w:right w:val="none" w:sz="0" w:space="0" w:color="auto"/>
          </w:divBdr>
        </w:div>
        <w:div w:id="1168908995">
          <w:marLeft w:val="0"/>
          <w:marRight w:val="0"/>
          <w:marTop w:val="0"/>
          <w:marBottom w:val="0"/>
          <w:divBdr>
            <w:top w:val="none" w:sz="0" w:space="0" w:color="auto"/>
            <w:left w:val="none" w:sz="0" w:space="0" w:color="auto"/>
            <w:bottom w:val="none" w:sz="0" w:space="0" w:color="auto"/>
            <w:right w:val="none" w:sz="0" w:space="0" w:color="auto"/>
          </w:divBdr>
        </w:div>
        <w:div w:id="307171944">
          <w:marLeft w:val="0"/>
          <w:marRight w:val="0"/>
          <w:marTop w:val="0"/>
          <w:marBottom w:val="0"/>
          <w:divBdr>
            <w:top w:val="none" w:sz="0" w:space="0" w:color="auto"/>
            <w:left w:val="none" w:sz="0" w:space="0" w:color="auto"/>
            <w:bottom w:val="none" w:sz="0" w:space="0" w:color="auto"/>
            <w:right w:val="none" w:sz="0" w:space="0" w:color="auto"/>
          </w:divBdr>
        </w:div>
        <w:div w:id="888223899">
          <w:marLeft w:val="0"/>
          <w:marRight w:val="0"/>
          <w:marTop w:val="0"/>
          <w:marBottom w:val="0"/>
          <w:divBdr>
            <w:top w:val="none" w:sz="0" w:space="0" w:color="auto"/>
            <w:left w:val="none" w:sz="0" w:space="0" w:color="auto"/>
            <w:bottom w:val="none" w:sz="0" w:space="0" w:color="auto"/>
            <w:right w:val="none" w:sz="0" w:space="0" w:color="auto"/>
          </w:divBdr>
        </w:div>
        <w:div w:id="699160949">
          <w:marLeft w:val="0"/>
          <w:marRight w:val="0"/>
          <w:marTop w:val="0"/>
          <w:marBottom w:val="0"/>
          <w:divBdr>
            <w:top w:val="none" w:sz="0" w:space="0" w:color="auto"/>
            <w:left w:val="none" w:sz="0" w:space="0" w:color="auto"/>
            <w:bottom w:val="none" w:sz="0" w:space="0" w:color="auto"/>
            <w:right w:val="none" w:sz="0" w:space="0" w:color="auto"/>
          </w:divBdr>
        </w:div>
        <w:div w:id="261887050">
          <w:marLeft w:val="0"/>
          <w:marRight w:val="0"/>
          <w:marTop w:val="0"/>
          <w:marBottom w:val="0"/>
          <w:divBdr>
            <w:top w:val="none" w:sz="0" w:space="0" w:color="auto"/>
            <w:left w:val="none" w:sz="0" w:space="0" w:color="auto"/>
            <w:bottom w:val="none" w:sz="0" w:space="0" w:color="auto"/>
            <w:right w:val="none" w:sz="0" w:space="0" w:color="auto"/>
          </w:divBdr>
        </w:div>
        <w:div w:id="1559173551">
          <w:marLeft w:val="0"/>
          <w:marRight w:val="0"/>
          <w:marTop w:val="0"/>
          <w:marBottom w:val="0"/>
          <w:divBdr>
            <w:top w:val="none" w:sz="0" w:space="0" w:color="auto"/>
            <w:left w:val="none" w:sz="0" w:space="0" w:color="auto"/>
            <w:bottom w:val="none" w:sz="0" w:space="0" w:color="auto"/>
            <w:right w:val="none" w:sz="0" w:space="0" w:color="auto"/>
          </w:divBdr>
        </w:div>
        <w:div w:id="1786268848">
          <w:marLeft w:val="0"/>
          <w:marRight w:val="0"/>
          <w:marTop w:val="0"/>
          <w:marBottom w:val="0"/>
          <w:divBdr>
            <w:top w:val="none" w:sz="0" w:space="0" w:color="auto"/>
            <w:left w:val="none" w:sz="0" w:space="0" w:color="auto"/>
            <w:bottom w:val="none" w:sz="0" w:space="0" w:color="auto"/>
            <w:right w:val="none" w:sz="0" w:space="0" w:color="auto"/>
          </w:divBdr>
        </w:div>
        <w:div w:id="518474970">
          <w:marLeft w:val="0"/>
          <w:marRight w:val="0"/>
          <w:marTop w:val="0"/>
          <w:marBottom w:val="0"/>
          <w:divBdr>
            <w:top w:val="none" w:sz="0" w:space="0" w:color="auto"/>
            <w:left w:val="none" w:sz="0" w:space="0" w:color="auto"/>
            <w:bottom w:val="none" w:sz="0" w:space="0" w:color="auto"/>
            <w:right w:val="none" w:sz="0" w:space="0" w:color="auto"/>
          </w:divBdr>
        </w:div>
        <w:div w:id="1765413628">
          <w:marLeft w:val="0"/>
          <w:marRight w:val="0"/>
          <w:marTop w:val="0"/>
          <w:marBottom w:val="0"/>
          <w:divBdr>
            <w:top w:val="none" w:sz="0" w:space="0" w:color="auto"/>
            <w:left w:val="none" w:sz="0" w:space="0" w:color="auto"/>
            <w:bottom w:val="none" w:sz="0" w:space="0" w:color="auto"/>
            <w:right w:val="none" w:sz="0" w:space="0" w:color="auto"/>
          </w:divBdr>
        </w:div>
        <w:div w:id="1745637470">
          <w:marLeft w:val="0"/>
          <w:marRight w:val="0"/>
          <w:marTop w:val="0"/>
          <w:marBottom w:val="0"/>
          <w:divBdr>
            <w:top w:val="none" w:sz="0" w:space="0" w:color="auto"/>
            <w:left w:val="none" w:sz="0" w:space="0" w:color="auto"/>
            <w:bottom w:val="none" w:sz="0" w:space="0" w:color="auto"/>
            <w:right w:val="none" w:sz="0" w:space="0" w:color="auto"/>
          </w:divBdr>
        </w:div>
        <w:div w:id="1412657176">
          <w:marLeft w:val="0"/>
          <w:marRight w:val="0"/>
          <w:marTop w:val="0"/>
          <w:marBottom w:val="0"/>
          <w:divBdr>
            <w:top w:val="none" w:sz="0" w:space="0" w:color="auto"/>
            <w:left w:val="none" w:sz="0" w:space="0" w:color="auto"/>
            <w:bottom w:val="none" w:sz="0" w:space="0" w:color="auto"/>
            <w:right w:val="none" w:sz="0" w:space="0" w:color="auto"/>
          </w:divBdr>
        </w:div>
        <w:div w:id="1750271646">
          <w:marLeft w:val="0"/>
          <w:marRight w:val="0"/>
          <w:marTop w:val="0"/>
          <w:marBottom w:val="0"/>
          <w:divBdr>
            <w:top w:val="none" w:sz="0" w:space="0" w:color="auto"/>
            <w:left w:val="none" w:sz="0" w:space="0" w:color="auto"/>
            <w:bottom w:val="none" w:sz="0" w:space="0" w:color="auto"/>
            <w:right w:val="none" w:sz="0" w:space="0" w:color="auto"/>
          </w:divBdr>
        </w:div>
        <w:div w:id="1529951050">
          <w:marLeft w:val="0"/>
          <w:marRight w:val="0"/>
          <w:marTop w:val="0"/>
          <w:marBottom w:val="0"/>
          <w:divBdr>
            <w:top w:val="none" w:sz="0" w:space="0" w:color="auto"/>
            <w:left w:val="none" w:sz="0" w:space="0" w:color="auto"/>
            <w:bottom w:val="none" w:sz="0" w:space="0" w:color="auto"/>
            <w:right w:val="none" w:sz="0" w:space="0" w:color="auto"/>
          </w:divBdr>
        </w:div>
        <w:div w:id="960919967">
          <w:marLeft w:val="0"/>
          <w:marRight w:val="0"/>
          <w:marTop w:val="0"/>
          <w:marBottom w:val="0"/>
          <w:divBdr>
            <w:top w:val="none" w:sz="0" w:space="0" w:color="auto"/>
            <w:left w:val="none" w:sz="0" w:space="0" w:color="auto"/>
            <w:bottom w:val="none" w:sz="0" w:space="0" w:color="auto"/>
            <w:right w:val="none" w:sz="0" w:space="0" w:color="auto"/>
          </w:divBdr>
        </w:div>
        <w:div w:id="67852332">
          <w:marLeft w:val="0"/>
          <w:marRight w:val="0"/>
          <w:marTop w:val="0"/>
          <w:marBottom w:val="0"/>
          <w:divBdr>
            <w:top w:val="none" w:sz="0" w:space="0" w:color="auto"/>
            <w:left w:val="none" w:sz="0" w:space="0" w:color="auto"/>
            <w:bottom w:val="none" w:sz="0" w:space="0" w:color="auto"/>
            <w:right w:val="none" w:sz="0" w:space="0" w:color="auto"/>
          </w:divBdr>
        </w:div>
        <w:div w:id="703210689">
          <w:marLeft w:val="0"/>
          <w:marRight w:val="0"/>
          <w:marTop w:val="0"/>
          <w:marBottom w:val="0"/>
          <w:divBdr>
            <w:top w:val="none" w:sz="0" w:space="0" w:color="auto"/>
            <w:left w:val="none" w:sz="0" w:space="0" w:color="auto"/>
            <w:bottom w:val="none" w:sz="0" w:space="0" w:color="auto"/>
            <w:right w:val="none" w:sz="0" w:space="0" w:color="auto"/>
          </w:divBdr>
        </w:div>
        <w:div w:id="270668389">
          <w:marLeft w:val="0"/>
          <w:marRight w:val="0"/>
          <w:marTop w:val="0"/>
          <w:marBottom w:val="0"/>
          <w:divBdr>
            <w:top w:val="none" w:sz="0" w:space="0" w:color="auto"/>
            <w:left w:val="none" w:sz="0" w:space="0" w:color="auto"/>
            <w:bottom w:val="none" w:sz="0" w:space="0" w:color="auto"/>
            <w:right w:val="none" w:sz="0" w:space="0" w:color="auto"/>
          </w:divBdr>
        </w:div>
        <w:div w:id="897395993">
          <w:marLeft w:val="0"/>
          <w:marRight w:val="0"/>
          <w:marTop w:val="0"/>
          <w:marBottom w:val="0"/>
          <w:divBdr>
            <w:top w:val="none" w:sz="0" w:space="0" w:color="auto"/>
            <w:left w:val="none" w:sz="0" w:space="0" w:color="auto"/>
            <w:bottom w:val="none" w:sz="0" w:space="0" w:color="auto"/>
            <w:right w:val="none" w:sz="0" w:space="0" w:color="auto"/>
          </w:divBdr>
        </w:div>
        <w:div w:id="1076975801">
          <w:marLeft w:val="0"/>
          <w:marRight w:val="0"/>
          <w:marTop w:val="0"/>
          <w:marBottom w:val="0"/>
          <w:divBdr>
            <w:top w:val="none" w:sz="0" w:space="0" w:color="auto"/>
            <w:left w:val="none" w:sz="0" w:space="0" w:color="auto"/>
            <w:bottom w:val="none" w:sz="0" w:space="0" w:color="auto"/>
            <w:right w:val="none" w:sz="0" w:space="0" w:color="auto"/>
          </w:divBdr>
        </w:div>
        <w:div w:id="1138844158">
          <w:marLeft w:val="0"/>
          <w:marRight w:val="0"/>
          <w:marTop w:val="0"/>
          <w:marBottom w:val="0"/>
          <w:divBdr>
            <w:top w:val="none" w:sz="0" w:space="0" w:color="auto"/>
            <w:left w:val="none" w:sz="0" w:space="0" w:color="auto"/>
            <w:bottom w:val="none" w:sz="0" w:space="0" w:color="auto"/>
            <w:right w:val="none" w:sz="0" w:space="0" w:color="auto"/>
          </w:divBdr>
        </w:div>
        <w:div w:id="1730349477">
          <w:marLeft w:val="0"/>
          <w:marRight w:val="0"/>
          <w:marTop w:val="0"/>
          <w:marBottom w:val="0"/>
          <w:divBdr>
            <w:top w:val="none" w:sz="0" w:space="0" w:color="auto"/>
            <w:left w:val="none" w:sz="0" w:space="0" w:color="auto"/>
            <w:bottom w:val="none" w:sz="0" w:space="0" w:color="auto"/>
            <w:right w:val="none" w:sz="0" w:space="0" w:color="auto"/>
          </w:divBdr>
        </w:div>
        <w:div w:id="173226582">
          <w:marLeft w:val="0"/>
          <w:marRight w:val="0"/>
          <w:marTop w:val="0"/>
          <w:marBottom w:val="0"/>
          <w:divBdr>
            <w:top w:val="none" w:sz="0" w:space="0" w:color="auto"/>
            <w:left w:val="none" w:sz="0" w:space="0" w:color="auto"/>
            <w:bottom w:val="none" w:sz="0" w:space="0" w:color="auto"/>
            <w:right w:val="none" w:sz="0" w:space="0" w:color="auto"/>
          </w:divBdr>
        </w:div>
        <w:div w:id="346834660">
          <w:marLeft w:val="0"/>
          <w:marRight w:val="0"/>
          <w:marTop w:val="0"/>
          <w:marBottom w:val="0"/>
          <w:divBdr>
            <w:top w:val="none" w:sz="0" w:space="0" w:color="auto"/>
            <w:left w:val="none" w:sz="0" w:space="0" w:color="auto"/>
            <w:bottom w:val="none" w:sz="0" w:space="0" w:color="auto"/>
            <w:right w:val="none" w:sz="0" w:space="0" w:color="auto"/>
          </w:divBdr>
        </w:div>
        <w:div w:id="964582270">
          <w:marLeft w:val="0"/>
          <w:marRight w:val="0"/>
          <w:marTop w:val="0"/>
          <w:marBottom w:val="0"/>
          <w:divBdr>
            <w:top w:val="none" w:sz="0" w:space="0" w:color="auto"/>
            <w:left w:val="none" w:sz="0" w:space="0" w:color="auto"/>
            <w:bottom w:val="none" w:sz="0" w:space="0" w:color="auto"/>
            <w:right w:val="none" w:sz="0" w:space="0" w:color="auto"/>
          </w:divBdr>
        </w:div>
        <w:div w:id="267784497">
          <w:marLeft w:val="0"/>
          <w:marRight w:val="0"/>
          <w:marTop w:val="0"/>
          <w:marBottom w:val="0"/>
          <w:divBdr>
            <w:top w:val="none" w:sz="0" w:space="0" w:color="auto"/>
            <w:left w:val="none" w:sz="0" w:space="0" w:color="auto"/>
            <w:bottom w:val="none" w:sz="0" w:space="0" w:color="auto"/>
            <w:right w:val="none" w:sz="0" w:space="0" w:color="auto"/>
          </w:divBdr>
        </w:div>
        <w:div w:id="186453077">
          <w:marLeft w:val="0"/>
          <w:marRight w:val="0"/>
          <w:marTop w:val="0"/>
          <w:marBottom w:val="0"/>
          <w:divBdr>
            <w:top w:val="none" w:sz="0" w:space="0" w:color="auto"/>
            <w:left w:val="none" w:sz="0" w:space="0" w:color="auto"/>
            <w:bottom w:val="none" w:sz="0" w:space="0" w:color="auto"/>
            <w:right w:val="none" w:sz="0" w:space="0" w:color="auto"/>
          </w:divBdr>
        </w:div>
        <w:div w:id="799539765">
          <w:marLeft w:val="0"/>
          <w:marRight w:val="0"/>
          <w:marTop w:val="0"/>
          <w:marBottom w:val="0"/>
          <w:divBdr>
            <w:top w:val="none" w:sz="0" w:space="0" w:color="auto"/>
            <w:left w:val="none" w:sz="0" w:space="0" w:color="auto"/>
            <w:bottom w:val="none" w:sz="0" w:space="0" w:color="auto"/>
            <w:right w:val="none" w:sz="0" w:space="0" w:color="auto"/>
          </w:divBdr>
        </w:div>
        <w:div w:id="1157918660">
          <w:marLeft w:val="0"/>
          <w:marRight w:val="0"/>
          <w:marTop w:val="0"/>
          <w:marBottom w:val="0"/>
          <w:divBdr>
            <w:top w:val="none" w:sz="0" w:space="0" w:color="auto"/>
            <w:left w:val="none" w:sz="0" w:space="0" w:color="auto"/>
            <w:bottom w:val="none" w:sz="0" w:space="0" w:color="auto"/>
            <w:right w:val="none" w:sz="0" w:space="0" w:color="auto"/>
          </w:divBdr>
        </w:div>
        <w:div w:id="1241330299">
          <w:marLeft w:val="0"/>
          <w:marRight w:val="0"/>
          <w:marTop w:val="0"/>
          <w:marBottom w:val="0"/>
          <w:divBdr>
            <w:top w:val="none" w:sz="0" w:space="0" w:color="auto"/>
            <w:left w:val="none" w:sz="0" w:space="0" w:color="auto"/>
            <w:bottom w:val="none" w:sz="0" w:space="0" w:color="auto"/>
            <w:right w:val="none" w:sz="0" w:space="0" w:color="auto"/>
          </w:divBdr>
        </w:div>
        <w:div w:id="689184678">
          <w:marLeft w:val="0"/>
          <w:marRight w:val="0"/>
          <w:marTop w:val="0"/>
          <w:marBottom w:val="0"/>
          <w:divBdr>
            <w:top w:val="none" w:sz="0" w:space="0" w:color="auto"/>
            <w:left w:val="none" w:sz="0" w:space="0" w:color="auto"/>
            <w:bottom w:val="none" w:sz="0" w:space="0" w:color="auto"/>
            <w:right w:val="none" w:sz="0" w:space="0" w:color="auto"/>
          </w:divBdr>
        </w:div>
        <w:div w:id="916404437">
          <w:marLeft w:val="0"/>
          <w:marRight w:val="0"/>
          <w:marTop w:val="0"/>
          <w:marBottom w:val="0"/>
          <w:divBdr>
            <w:top w:val="none" w:sz="0" w:space="0" w:color="auto"/>
            <w:left w:val="none" w:sz="0" w:space="0" w:color="auto"/>
            <w:bottom w:val="none" w:sz="0" w:space="0" w:color="auto"/>
            <w:right w:val="none" w:sz="0" w:space="0" w:color="auto"/>
          </w:divBdr>
        </w:div>
        <w:div w:id="1570116765">
          <w:marLeft w:val="0"/>
          <w:marRight w:val="0"/>
          <w:marTop w:val="0"/>
          <w:marBottom w:val="0"/>
          <w:divBdr>
            <w:top w:val="none" w:sz="0" w:space="0" w:color="auto"/>
            <w:left w:val="none" w:sz="0" w:space="0" w:color="auto"/>
            <w:bottom w:val="none" w:sz="0" w:space="0" w:color="auto"/>
            <w:right w:val="none" w:sz="0" w:space="0" w:color="auto"/>
          </w:divBdr>
        </w:div>
        <w:div w:id="1468275803">
          <w:marLeft w:val="0"/>
          <w:marRight w:val="0"/>
          <w:marTop w:val="0"/>
          <w:marBottom w:val="0"/>
          <w:divBdr>
            <w:top w:val="none" w:sz="0" w:space="0" w:color="auto"/>
            <w:left w:val="none" w:sz="0" w:space="0" w:color="auto"/>
            <w:bottom w:val="none" w:sz="0" w:space="0" w:color="auto"/>
            <w:right w:val="none" w:sz="0" w:space="0" w:color="auto"/>
          </w:divBdr>
        </w:div>
        <w:div w:id="1513060497">
          <w:marLeft w:val="0"/>
          <w:marRight w:val="0"/>
          <w:marTop w:val="0"/>
          <w:marBottom w:val="0"/>
          <w:divBdr>
            <w:top w:val="none" w:sz="0" w:space="0" w:color="auto"/>
            <w:left w:val="none" w:sz="0" w:space="0" w:color="auto"/>
            <w:bottom w:val="none" w:sz="0" w:space="0" w:color="auto"/>
            <w:right w:val="none" w:sz="0" w:space="0" w:color="auto"/>
          </w:divBdr>
        </w:div>
        <w:div w:id="1944605727">
          <w:marLeft w:val="0"/>
          <w:marRight w:val="0"/>
          <w:marTop w:val="0"/>
          <w:marBottom w:val="0"/>
          <w:divBdr>
            <w:top w:val="none" w:sz="0" w:space="0" w:color="auto"/>
            <w:left w:val="none" w:sz="0" w:space="0" w:color="auto"/>
            <w:bottom w:val="none" w:sz="0" w:space="0" w:color="auto"/>
            <w:right w:val="none" w:sz="0" w:space="0" w:color="auto"/>
          </w:divBdr>
        </w:div>
        <w:div w:id="1083793938">
          <w:marLeft w:val="0"/>
          <w:marRight w:val="0"/>
          <w:marTop w:val="0"/>
          <w:marBottom w:val="0"/>
          <w:divBdr>
            <w:top w:val="none" w:sz="0" w:space="0" w:color="auto"/>
            <w:left w:val="none" w:sz="0" w:space="0" w:color="auto"/>
            <w:bottom w:val="none" w:sz="0" w:space="0" w:color="auto"/>
            <w:right w:val="none" w:sz="0" w:space="0" w:color="auto"/>
          </w:divBdr>
        </w:div>
        <w:div w:id="1988821663">
          <w:marLeft w:val="0"/>
          <w:marRight w:val="0"/>
          <w:marTop w:val="0"/>
          <w:marBottom w:val="0"/>
          <w:divBdr>
            <w:top w:val="none" w:sz="0" w:space="0" w:color="auto"/>
            <w:left w:val="none" w:sz="0" w:space="0" w:color="auto"/>
            <w:bottom w:val="none" w:sz="0" w:space="0" w:color="auto"/>
            <w:right w:val="none" w:sz="0" w:space="0" w:color="auto"/>
          </w:divBdr>
        </w:div>
        <w:div w:id="276062160">
          <w:marLeft w:val="0"/>
          <w:marRight w:val="0"/>
          <w:marTop w:val="0"/>
          <w:marBottom w:val="0"/>
          <w:divBdr>
            <w:top w:val="none" w:sz="0" w:space="0" w:color="auto"/>
            <w:left w:val="none" w:sz="0" w:space="0" w:color="auto"/>
            <w:bottom w:val="none" w:sz="0" w:space="0" w:color="auto"/>
            <w:right w:val="none" w:sz="0" w:space="0" w:color="auto"/>
          </w:divBdr>
        </w:div>
        <w:div w:id="1287663932">
          <w:marLeft w:val="0"/>
          <w:marRight w:val="0"/>
          <w:marTop w:val="0"/>
          <w:marBottom w:val="0"/>
          <w:divBdr>
            <w:top w:val="none" w:sz="0" w:space="0" w:color="auto"/>
            <w:left w:val="none" w:sz="0" w:space="0" w:color="auto"/>
            <w:bottom w:val="none" w:sz="0" w:space="0" w:color="auto"/>
            <w:right w:val="none" w:sz="0" w:space="0" w:color="auto"/>
          </w:divBdr>
        </w:div>
        <w:div w:id="1486363259">
          <w:marLeft w:val="0"/>
          <w:marRight w:val="0"/>
          <w:marTop w:val="0"/>
          <w:marBottom w:val="0"/>
          <w:divBdr>
            <w:top w:val="none" w:sz="0" w:space="0" w:color="auto"/>
            <w:left w:val="none" w:sz="0" w:space="0" w:color="auto"/>
            <w:bottom w:val="none" w:sz="0" w:space="0" w:color="auto"/>
            <w:right w:val="none" w:sz="0" w:space="0" w:color="auto"/>
          </w:divBdr>
        </w:div>
        <w:div w:id="25644444">
          <w:marLeft w:val="0"/>
          <w:marRight w:val="0"/>
          <w:marTop w:val="0"/>
          <w:marBottom w:val="0"/>
          <w:divBdr>
            <w:top w:val="none" w:sz="0" w:space="0" w:color="auto"/>
            <w:left w:val="none" w:sz="0" w:space="0" w:color="auto"/>
            <w:bottom w:val="none" w:sz="0" w:space="0" w:color="auto"/>
            <w:right w:val="none" w:sz="0" w:space="0" w:color="auto"/>
          </w:divBdr>
        </w:div>
        <w:div w:id="1729065582">
          <w:marLeft w:val="0"/>
          <w:marRight w:val="0"/>
          <w:marTop w:val="0"/>
          <w:marBottom w:val="0"/>
          <w:divBdr>
            <w:top w:val="none" w:sz="0" w:space="0" w:color="auto"/>
            <w:left w:val="none" w:sz="0" w:space="0" w:color="auto"/>
            <w:bottom w:val="none" w:sz="0" w:space="0" w:color="auto"/>
            <w:right w:val="none" w:sz="0" w:space="0" w:color="auto"/>
          </w:divBdr>
        </w:div>
        <w:div w:id="527179616">
          <w:marLeft w:val="0"/>
          <w:marRight w:val="0"/>
          <w:marTop w:val="0"/>
          <w:marBottom w:val="0"/>
          <w:divBdr>
            <w:top w:val="none" w:sz="0" w:space="0" w:color="auto"/>
            <w:left w:val="none" w:sz="0" w:space="0" w:color="auto"/>
            <w:bottom w:val="none" w:sz="0" w:space="0" w:color="auto"/>
            <w:right w:val="none" w:sz="0" w:space="0" w:color="auto"/>
          </w:divBdr>
        </w:div>
        <w:div w:id="880559982">
          <w:marLeft w:val="0"/>
          <w:marRight w:val="0"/>
          <w:marTop w:val="0"/>
          <w:marBottom w:val="0"/>
          <w:divBdr>
            <w:top w:val="none" w:sz="0" w:space="0" w:color="auto"/>
            <w:left w:val="none" w:sz="0" w:space="0" w:color="auto"/>
            <w:bottom w:val="none" w:sz="0" w:space="0" w:color="auto"/>
            <w:right w:val="none" w:sz="0" w:space="0" w:color="auto"/>
          </w:divBdr>
        </w:div>
        <w:div w:id="1949002210">
          <w:marLeft w:val="0"/>
          <w:marRight w:val="0"/>
          <w:marTop w:val="0"/>
          <w:marBottom w:val="0"/>
          <w:divBdr>
            <w:top w:val="none" w:sz="0" w:space="0" w:color="auto"/>
            <w:left w:val="none" w:sz="0" w:space="0" w:color="auto"/>
            <w:bottom w:val="none" w:sz="0" w:space="0" w:color="auto"/>
            <w:right w:val="none" w:sz="0" w:space="0" w:color="auto"/>
          </w:divBdr>
        </w:div>
        <w:div w:id="658775578">
          <w:marLeft w:val="0"/>
          <w:marRight w:val="0"/>
          <w:marTop w:val="0"/>
          <w:marBottom w:val="0"/>
          <w:divBdr>
            <w:top w:val="none" w:sz="0" w:space="0" w:color="auto"/>
            <w:left w:val="none" w:sz="0" w:space="0" w:color="auto"/>
            <w:bottom w:val="none" w:sz="0" w:space="0" w:color="auto"/>
            <w:right w:val="none" w:sz="0" w:space="0" w:color="auto"/>
          </w:divBdr>
        </w:div>
        <w:div w:id="1298409971">
          <w:marLeft w:val="0"/>
          <w:marRight w:val="0"/>
          <w:marTop w:val="0"/>
          <w:marBottom w:val="0"/>
          <w:divBdr>
            <w:top w:val="none" w:sz="0" w:space="0" w:color="auto"/>
            <w:left w:val="none" w:sz="0" w:space="0" w:color="auto"/>
            <w:bottom w:val="none" w:sz="0" w:space="0" w:color="auto"/>
            <w:right w:val="none" w:sz="0" w:space="0" w:color="auto"/>
          </w:divBdr>
        </w:div>
        <w:div w:id="1419862041">
          <w:marLeft w:val="0"/>
          <w:marRight w:val="0"/>
          <w:marTop w:val="0"/>
          <w:marBottom w:val="0"/>
          <w:divBdr>
            <w:top w:val="none" w:sz="0" w:space="0" w:color="auto"/>
            <w:left w:val="none" w:sz="0" w:space="0" w:color="auto"/>
            <w:bottom w:val="none" w:sz="0" w:space="0" w:color="auto"/>
            <w:right w:val="none" w:sz="0" w:space="0" w:color="auto"/>
          </w:divBdr>
        </w:div>
        <w:div w:id="847870276">
          <w:marLeft w:val="0"/>
          <w:marRight w:val="0"/>
          <w:marTop w:val="0"/>
          <w:marBottom w:val="0"/>
          <w:divBdr>
            <w:top w:val="none" w:sz="0" w:space="0" w:color="auto"/>
            <w:left w:val="none" w:sz="0" w:space="0" w:color="auto"/>
            <w:bottom w:val="none" w:sz="0" w:space="0" w:color="auto"/>
            <w:right w:val="none" w:sz="0" w:space="0" w:color="auto"/>
          </w:divBdr>
        </w:div>
        <w:div w:id="1198394056">
          <w:marLeft w:val="0"/>
          <w:marRight w:val="0"/>
          <w:marTop w:val="0"/>
          <w:marBottom w:val="0"/>
          <w:divBdr>
            <w:top w:val="none" w:sz="0" w:space="0" w:color="auto"/>
            <w:left w:val="none" w:sz="0" w:space="0" w:color="auto"/>
            <w:bottom w:val="none" w:sz="0" w:space="0" w:color="auto"/>
            <w:right w:val="none" w:sz="0" w:space="0" w:color="auto"/>
          </w:divBdr>
        </w:div>
        <w:div w:id="452478125">
          <w:marLeft w:val="0"/>
          <w:marRight w:val="0"/>
          <w:marTop w:val="0"/>
          <w:marBottom w:val="0"/>
          <w:divBdr>
            <w:top w:val="none" w:sz="0" w:space="0" w:color="auto"/>
            <w:left w:val="none" w:sz="0" w:space="0" w:color="auto"/>
            <w:bottom w:val="none" w:sz="0" w:space="0" w:color="auto"/>
            <w:right w:val="none" w:sz="0" w:space="0" w:color="auto"/>
          </w:divBdr>
        </w:div>
        <w:div w:id="887180562">
          <w:marLeft w:val="0"/>
          <w:marRight w:val="0"/>
          <w:marTop w:val="0"/>
          <w:marBottom w:val="0"/>
          <w:divBdr>
            <w:top w:val="none" w:sz="0" w:space="0" w:color="auto"/>
            <w:left w:val="none" w:sz="0" w:space="0" w:color="auto"/>
            <w:bottom w:val="none" w:sz="0" w:space="0" w:color="auto"/>
            <w:right w:val="none" w:sz="0" w:space="0" w:color="auto"/>
          </w:divBdr>
        </w:div>
        <w:div w:id="1408843751">
          <w:marLeft w:val="0"/>
          <w:marRight w:val="0"/>
          <w:marTop w:val="0"/>
          <w:marBottom w:val="0"/>
          <w:divBdr>
            <w:top w:val="none" w:sz="0" w:space="0" w:color="auto"/>
            <w:left w:val="none" w:sz="0" w:space="0" w:color="auto"/>
            <w:bottom w:val="none" w:sz="0" w:space="0" w:color="auto"/>
            <w:right w:val="none" w:sz="0" w:space="0" w:color="auto"/>
          </w:divBdr>
        </w:div>
        <w:div w:id="588656964">
          <w:marLeft w:val="0"/>
          <w:marRight w:val="0"/>
          <w:marTop w:val="0"/>
          <w:marBottom w:val="0"/>
          <w:divBdr>
            <w:top w:val="none" w:sz="0" w:space="0" w:color="auto"/>
            <w:left w:val="none" w:sz="0" w:space="0" w:color="auto"/>
            <w:bottom w:val="none" w:sz="0" w:space="0" w:color="auto"/>
            <w:right w:val="none" w:sz="0" w:space="0" w:color="auto"/>
          </w:divBdr>
        </w:div>
        <w:div w:id="164053559">
          <w:marLeft w:val="0"/>
          <w:marRight w:val="0"/>
          <w:marTop w:val="0"/>
          <w:marBottom w:val="0"/>
          <w:divBdr>
            <w:top w:val="none" w:sz="0" w:space="0" w:color="auto"/>
            <w:left w:val="none" w:sz="0" w:space="0" w:color="auto"/>
            <w:bottom w:val="none" w:sz="0" w:space="0" w:color="auto"/>
            <w:right w:val="none" w:sz="0" w:space="0" w:color="auto"/>
          </w:divBdr>
        </w:div>
        <w:div w:id="1225601819">
          <w:marLeft w:val="0"/>
          <w:marRight w:val="0"/>
          <w:marTop w:val="0"/>
          <w:marBottom w:val="0"/>
          <w:divBdr>
            <w:top w:val="none" w:sz="0" w:space="0" w:color="auto"/>
            <w:left w:val="none" w:sz="0" w:space="0" w:color="auto"/>
            <w:bottom w:val="none" w:sz="0" w:space="0" w:color="auto"/>
            <w:right w:val="none" w:sz="0" w:space="0" w:color="auto"/>
          </w:divBdr>
        </w:div>
        <w:div w:id="898898731">
          <w:marLeft w:val="0"/>
          <w:marRight w:val="0"/>
          <w:marTop w:val="0"/>
          <w:marBottom w:val="0"/>
          <w:divBdr>
            <w:top w:val="none" w:sz="0" w:space="0" w:color="auto"/>
            <w:left w:val="none" w:sz="0" w:space="0" w:color="auto"/>
            <w:bottom w:val="none" w:sz="0" w:space="0" w:color="auto"/>
            <w:right w:val="none" w:sz="0" w:space="0" w:color="auto"/>
          </w:divBdr>
        </w:div>
        <w:div w:id="1628318375">
          <w:marLeft w:val="0"/>
          <w:marRight w:val="0"/>
          <w:marTop w:val="0"/>
          <w:marBottom w:val="0"/>
          <w:divBdr>
            <w:top w:val="none" w:sz="0" w:space="0" w:color="auto"/>
            <w:left w:val="none" w:sz="0" w:space="0" w:color="auto"/>
            <w:bottom w:val="none" w:sz="0" w:space="0" w:color="auto"/>
            <w:right w:val="none" w:sz="0" w:space="0" w:color="auto"/>
          </w:divBdr>
        </w:div>
        <w:div w:id="1820074577">
          <w:marLeft w:val="0"/>
          <w:marRight w:val="0"/>
          <w:marTop w:val="0"/>
          <w:marBottom w:val="0"/>
          <w:divBdr>
            <w:top w:val="none" w:sz="0" w:space="0" w:color="auto"/>
            <w:left w:val="none" w:sz="0" w:space="0" w:color="auto"/>
            <w:bottom w:val="none" w:sz="0" w:space="0" w:color="auto"/>
            <w:right w:val="none" w:sz="0" w:space="0" w:color="auto"/>
          </w:divBdr>
        </w:div>
        <w:div w:id="34234492">
          <w:marLeft w:val="0"/>
          <w:marRight w:val="0"/>
          <w:marTop w:val="0"/>
          <w:marBottom w:val="0"/>
          <w:divBdr>
            <w:top w:val="none" w:sz="0" w:space="0" w:color="auto"/>
            <w:left w:val="none" w:sz="0" w:space="0" w:color="auto"/>
            <w:bottom w:val="none" w:sz="0" w:space="0" w:color="auto"/>
            <w:right w:val="none" w:sz="0" w:space="0" w:color="auto"/>
          </w:divBdr>
        </w:div>
        <w:div w:id="398136679">
          <w:marLeft w:val="0"/>
          <w:marRight w:val="0"/>
          <w:marTop w:val="0"/>
          <w:marBottom w:val="0"/>
          <w:divBdr>
            <w:top w:val="none" w:sz="0" w:space="0" w:color="auto"/>
            <w:left w:val="none" w:sz="0" w:space="0" w:color="auto"/>
            <w:bottom w:val="none" w:sz="0" w:space="0" w:color="auto"/>
            <w:right w:val="none" w:sz="0" w:space="0" w:color="auto"/>
          </w:divBdr>
        </w:div>
        <w:div w:id="545414841">
          <w:marLeft w:val="0"/>
          <w:marRight w:val="0"/>
          <w:marTop w:val="0"/>
          <w:marBottom w:val="0"/>
          <w:divBdr>
            <w:top w:val="none" w:sz="0" w:space="0" w:color="auto"/>
            <w:left w:val="none" w:sz="0" w:space="0" w:color="auto"/>
            <w:bottom w:val="none" w:sz="0" w:space="0" w:color="auto"/>
            <w:right w:val="none" w:sz="0" w:space="0" w:color="auto"/>
          </w:divBdr>
        </w:div>
        <w:div w:id="264728880">
          <w:marLeft w:val="0"/>
          <w:marRight w:val="0"/>
          <w:marTop w:val="0"/>
          <w:marBottom w:val="0"/>
          <w:divBdr>
            <w:top w:val="none" w:sz="0" w:space="0" w:color="auto"/>
            <w:left w:val="none" w:sz="0" w:space="0" w:color="auto"/>
            <w:bottom w:val="none" w:sz="0" w:space="0" w:color="auto"/>
            <w:right w:val="none" w:sz="0" w:space="0" w:color="auto"/>
          </w:divBdr>
        </w:div>
        <w:div w:id="1965844684">
          <w:marLeft w:val="0"/>
          <w:marRight w:val="0"/>
          <w:marTop w:val="0"/>
          <w:marBottom w:val="0"/>
          <w:divBdr>
            <w:top w:val="none" w:sz="0" w:space="0" w:color="auto"/>
            <w:left w:val="none" w:sz="0" w:space="0" w:color="auto"/>
            <w:bottom w:val="none" w:sz="0" w:space="0" w:color="auto"/>
            <w:right w:val="none" w:sz="0" w:space="0" w:color="auto"/>
          </w:divBdr>
        </w:div>
        <w:div w:id="2117359998">
          <w:marLeft w:val="0"/>
          <w:marRight w:val="0"/>
          <w:marTop w:val="0"/>
          <w:marBottom w:val="0"/>
          <w:divBdr>
            <w:top w:val="none" w:sz="0" w:space="0" w:color="auto"/>
            <w:left w:val="none" w:sz="0" w:space="0" w:color="auto"/>
            <w:bottom w:val="none" w:sz="0" w:space="0" w:color="auto"/>
            <w:right w:val="none" w:sz="0" w:space="0" w:color="auto"/>
          </w:divBdr>
        </w:div>
        <w:div w:id="1620066068">
          <w:marLeft w:val="0"/>
          <w:marRight w:val="0"/>
          <w:marTop w:val="0"/>
          <w:marBottom w:val="0"/>
          <w:divBdr>
            <w:top w:val="none" w:sz="0" w:space="0" w:color="auto"/>
            <w:left w:val="none" w:sz="0" w:space="0" w:color="auto"/>
            <w:bottom w:val="none" w:sz="0" w:space="0" w:color="auto"/>
            <w:right w:val="none" w:sz="0" w:space="0" w:color="auto"/>
          </w:divBdr>
        </w:div>
        <w:div w:id="138887719">
          <w:marLeft w:val="0"/>
          <w:marRight w:val="0"/>
          <w:marTop w:val="0"/>
          <w:marBottom w:val="0"/>
          <w:divBdr>
            <w:top w:val="none" w:sz="0" w:space="0" w:color="auto"/>
            <w:left w:val="none" w:sz="0" w:space="0" w:color="auto"/>
            <w:bottom w:val="none" w:sz="0" w:space="0" w:color="auto"/>
            <w:right w:val="none" w:sz="0" w:space="0" w:color="auto"/>
          </w:divBdr>
        </w:div>
        <w:div w:id="1826779484">
          <w:marLeft w:val="0"/>
          <w:marRight w:val="0"/>
          <w:marTop w:val="0"/>
          <w:marBottom w:val="0"/>
          <w:divBdr>
            <w:top w:val="none" w:sz="0" w:space="0" w:color="auto"/>
            <w:left w:val="none" w:sz="0" w:space="0" w:color="auto"/>
            <w:bottom w:val="none" w:sz="0" w:space="0" w:color="auto"/>
            <w:right w:val="none" w:sz="0" w:space="0" w:color="auto"/>
          </w:divBdr>
        </w:div>
        <w:div w:id="296644441">
          <w:marLeft w:val="0"/>
          <w:marRight w:val="0"/>
          <w:marTop w:val="0"/>
          <w:marBottom w:val="0"/>
          <w:divBdr>
            <w:top w:val="none" w:sz="0" w:space="0" w:color="auto"/>
            <w:left w:val="none" w:sz="0" w:space="0" w:color="auto"/>
            <w:bottom w:val="none" w:sz="0" w:space="0" w:color="auto"/>
            <w:right w:val="none" w:sz="0" w:space="0" w:color="auto"/>
          </w:divBdr>
        </w:div>
        <w:div w:id="1068771226">
          <w:marLeft w:val="0"/>
          <w:marRight w:val="0"/>
          <w:marTop w:val="0"/>
          <w:marBottom w:val="0"/>
          <w:divBdr>
            <w:top w:val="none" w:sz="0" w:space="0" w:color="auto"/>
            <w:left w:val="none" w:sz="0" w:space="0" w:color="auto"/>
            <w:bottom w:val="none" w:sz="0" w:space="0" w:color="auto"/>
            <w:right w:val="none" w:sz="0" w:space="0" w:color="auto"/>
          </w:divBdr>
        </w:div>
        <w:div w:id="1068457472">
          <w:marLeft w:val="0"/>
          <w:marRight w:val="0"/>
          <w:marTop w:val="0"/>
          <w:marBottom w:val="0"/>
          <w:divBdr>
            <w:top w:val="none" w:sz="0" w:space="0" w:color="auto"/>
            <w:left w:val="none" w:sz="0" w:space="0" w:color="auto"/>
            <w:bottom w:val="none" w:sz="0" w:space="0" w:color="auto"/>
            <w:right w:val="none" w:sz="0" w:space="0" w:color="auto"/>
          </w:divBdr>
        </w:div>
        <w:div w:id="972826339">
          <w:marLeft w:val="0"/>
          <w:marRight w:val="0"/>
          <w:marTop w:val="0"/>
          <w:marBottom w:val="0"/>
          <w:divBdr>
            <w:top w:val="none" w:sz="0" w:space="0" w:color="auto"/>
            <w:left w:val="none" w:sz="0" w:space="0" w:color="auto"/>
            <w:bottom w:val="none" w:sz="0" w:space="0" w:color="auto"/>
            <w:right w:val="none" w:sz="0" w:space="0" w:color="auto"/>
          </w:divBdr>
        </w:div>
        <w:div w:id="1480535634">
          <w:marLeft w:val="0"/>
          <w:marRight w:val="0"/>
          <w:marTop w:val="0"/>
          <w:marBottom w:val="0"/>
          <w:divBdr>
            <w:top w:val="none" w:sz="0" w:space="0" w:color="auto"/>
            <w:left w:val="none" w:sz="0" w:space="0" w:color="auto"/>
            <w:bottom w:val="none" w:sz="0" w:space="0" w:color="auto"/>
            <w:right w:val="none" w:sz="0" w:space="0" w:color="auto"/>
          </w:divBdr>
        </w:div>
        <w:div w:id="370157138">
          <w:marLeft w:val="0"/>
          <w:marRight w:val="0"/>
          <w:marTop w:val="0"/>
          <w:marBottom w:val="0"/>
          <w:divBdr>
            <w:top w:val="none" w:sz="0" w:space="0" w:color="auto"/>
            <w:left w:val="none" w:sz="0" w:space="0" w:color="auto"/>
            <w:bottom w:val="none" w:sz="0" w:space="0" w:color="auto"/>
            <w:right w:val="none" w:sz="0" w:space="0" w:color="auto"/>
          </w:divBdr>
        </w:div>
        <w:div w:id="598684313">
          <w:marLeft w:val="0"/>
          <w:marRight w:val="0"/>
          <w:marTop w:val="0"/>
          <w:marBottom w:val="0"/>
          <w:divBdr>
            <w:top w:val="none" w:sz="0" w:space="0" w:color="auto"/>
            <w:left w:val="none" w:sz="0" w:space="0" w:color="auto"/>
            <w:bottom w:val="none" w:sz="0" w:space="0" w:color="auto"/>
            <w:right w:val="none" w:sz="0" w:space="0" w:color="auto"/>
          </w:divBdr>
        </w:div>
        <w:div w:id="1072308896">
          <w:marLeft w:val="0"/>
          <w:marRight w:val="0"/>
          <w:marTop w:val="0"/>
          <w:marBottom w:val="0"/>
          <w:divBdr>
            <w:top w:val="none" w:sz="0" w:space="0" w:color="auto"/>
            <w:left w:val="none" w:sz="0" w:space="0" w:color="auto"/>
            <w:bottom w:val="none" w:sz="0" w:space="0" w:color="auto"/>
            <w:right w:val="none" w:sz="0" w:space="0" w:color="auto"/>
          </w:divBdr>
        </w:div>
        <w:div w:id="1687245604">
          <w:marLeft w:val="0"/>
          <w:marRight w:val="0"/>
          <w:marTop w:val="0"/>
          <w:marBottom w:val="0"/>
          <w:divBdr>
            <w:top w:val="none" w:sz="0" w:space="0" w:color="auto"/>
            <w:left w:val="none" w:sz="0" w:space="0" w:color="auto"/>
            <w:bottom w:val="none" w:sz="0" w:space="0" w:color="auto"/>
            <w:right w:val="none" w:sz="0" w:space="0" w:color="auto"/>
          </w:divBdr>
        </w:div>
        <w:div w:id="449202420">
          <w:marLeft w:val="0"/>
          <w:marRight w:val="0"/>
          <w:marTop w:val="0"/>
          <w:marBottom w:val="0"/>
          <w:divBdr>
            <w:top w:val="none" w:sz="0" w:space="0" w:color="auto"/>
            <w:left w:val="none" w:sz="0" w:space="0" w:color="auto"/>
            <w:bottom w:val="none" w:sz="0" w:space="0" w:color="auto"/>
            <w:right w:val="none" w:sz="0" w:space="0" w:color="auto"/>
          </w:divBdr>
        </w:div>
        <w:div w:id="1463571656">
          <w:marLeft w:val="0"/>
          <w:marRight w:val="0"/>
          <w:marTop w:val="0"/>
          <w:marBottom w:val="0"/>
          <w:divBdr>
            <w:top w:val="none" w:sz="0" w:space="0" w:color="auto"/>
            <w:left w:val="none" w:sz="0" w:space="0" w:color="auto"/>
            <w:bottom w:val="none" w:sz="0" w:space="0" w:color="auto"/>
            <w:right w:val="none" w:sz="0" w:space="0" w:color="auto"/>
          </w:divBdr>
        </w:div>
        <w:div w:id="576867232">
          <w:marLeft w:val="0"/>
          <w:marRight w:val="0"/>
          <w:marTop w:val="0"/>
          <w:marBottom w:val="0"/>
          <w:divBdr>
            <w:top w:val="none" w:sz="0" w:space="0" w:color="auto"/>
            <w:left w:val="none" w:sz="0" w:space="0" w:color="auto"/>
            <w:bottom w:val="none" w:sz="0" w:space="0" w:color="auto"/>
            <w:right w:val="none" w:sz="0" w:space="0" w:color="auto"/>
          </w:divBdr>
        </w:div>
        <w:div w:id="1469660832">
          <w:marLeft w:val="0"/>
          <w:marRight w:val="0"/>
          <w:marTop w:val="0"/>
          <w:marBottom w:val="0"/>
          <w:divBdr>
            <w:top w:val="none" w:sz="0" w:space="0" w:color="auto"/>
            <w:left w:val="none" w:sz="0" w:space="0" w:color="auto"/>
            <w:bottom w:val="none" w:sz="0" w:space="0" w:color="auto"/>
            <w:right w:val="none" w:sz="0" w:space="0" w:color="auto"/>
          </w:divBdr>
        </w:div>
        <w:div w:id="167335736">
          <w:marLeft w:val="0"/>
          <w:marRight w:val="0"/>
          <w:marTop w:val="0"/>
          <w:marBottom w:val="0"/>
          <w:divBdr>
            <w:top w:val="none" w:sz="0" w:space="0" w:color="auto"/>
            <w:left w:val="none" w:sz="0" w:space="0" w:color="auto"/>
            <w:bottom w:val="none" w:sz="0" w:space="0" w:color="auto"/>
            <w:right w:val="none" w:sz="0" w:space="0" w:color="auto"/>
          </w:divBdr>
        </w:div>
        <w:div w:id="461851000">
          <w:marLeft w:val="0"/>
          <w:marRight w:val="0"/>
          <w:marTop w:val="0"/>
          <w:marBottom w:val="0"/>
          <w:divBdr>
            <w:top w:val="none" w:sz="0" w:space="0" w:color="auto"/>
            <w:left w:val="none" w:sz="0" w:space="0" w:color="auto"/>
            <w:bottom w:val="none" w:sz="0" w:space="0" w:color="auto"/>
            <w:right w:val="none" w:sz="0" w:space="0" w:color="auto"/>
          </w:divBdr>
        </w:div>
        <w:div w:id="504130451">
          <w:marLeft w:val="0"/>
          <w:marRight w:val="0"/>
          <w:marTop w:val="0"/>
          <w:marBottom w:val="0"/>
          <w:divBdr>
            <w:top w:val="none" w:sz="0" w:space="0" w:color="auto"/>
            <w:left w:val="none" w:sz="0" w:space="0" w:color="auto"/>
            <w:bottom w:val="none" w:sz="0" w:space="0" w:color="auto"/>
            <w:right w:val="none" w:sz="0" w:space="0" w:color="auto"/>
          </w:divBdr>
        </w:div>
        <w:div w:id="116802148">
          <w:marLeft w:val="0"/>
          <w:marRight w:val="0"/>
          <w:marTop w:val="0"/>
          <w:marBottom w:val="0"/>
          <w:divBdr>
            <w:top w:val="none" w:sz="0" w:space="0" w:color="auto"/>
            <w:left w:val="none" w:sz="0" w:space="0" w:color="auto"/>
            <w:bottom w:val="none" w:sz="0" w:space="0" w:color="auto"/>
            <w:right w:val="none" w:sz="0" w:space="0" w:color="auto"/>
          </w:divBdr>
        </w:div>
        <w:div w:id="179904234">
          <w:marLeft w:val="0"/>
          <w:marRight w:val="0"/>
          <w:marTop w:val="0"/>
          <w:marBottom w:val="0"/>
          <w:divBdr>
            <w:top w:val="none" w:sz="0" w:space="0" w:color="auto"/>
            <w:left w:val="none" w:sz="0" w:space="0" w:color="auto"/>
            <w:bottom w:val="none" w:sz="0" w:space="0" w:color="auto"/>
            <w:right w:val="none" w:sz="0" w:space="0" w:color="auto"/>
          </w:divBdr>
        </w:div>
        <w:div w:id="2131699226">
          <w:marLeft w:val="0"/>
          <w:marRight w:val="0"/>
          <w:marTop w:val="0"/>
          <w:marBottom w:val="0"/>
          <w:divBdr>
            <w:top w:val="none" w:sz="0" w:space="0" w:color="auto"/>
            <w:left w:val="none" w:sz="0" w:space="0" w:color="auto"/>
            <w:bottom w:val="none" w:sz="0" w:space="0" w:color="auto"/>
            <w:right w:val="none" w:sz="0" w:space="0" w:color="auto"/>
          </w:divBdr>
        </w:div>
        <w:div w:id="932324141">
          <w:marLeft w:val="0"/>
          <w:marRight w:val="0"/>
          <w:marTop w:val="0"/>
          <w:marBottom w:val="0"/>
          <w:divBdr>
            <w:top w:val="none" w:sz="0" w:space="0" w:color="auto"/>
            <w:left w:val="none" w:sz="0" w:space="0" w:color="auto"/>
            <w:bottom w:val="none" w:sz="0" w:space="0" w:color="auto"/>
            <w:right w:val="none" w:sz="0" w:space="0" w:color="auto"/>
          </w:divBdr>
        </w:div>
        <w:div w:id="2098167293">
          <w:marLeft w:val="0"/>
          <w:marRight w:val="0"/>
          <w:marTop w:val="0"/>
          <w:marBottom w:val="0"/>
          <w:divBdr>
            <w:top w:val="none" w:sz="0" w:space="0" w:color="auto"/>
            <w:left w:val="none" w:sz="0" w:space="0" w:color="auto"/>
            <w:bottom w:val="none" w:sz="0" w:space="0" w:color="auto"/>
            <w:right w:val="none" w:sz="0" w:space="0" w:color="auto"/>
          </w:divBdr>
        </w:div>
        <w:div w:id="1931158696">
          <w:marLeft w:val="0"/>
          <w:marRight w:val="0"/>
          <w:marTop w:val="0"/>
          <w:marBottom w:val="0"/>
          <w:divBdr>
            <w:top w:val="none" w:sz="0" w:space="0" w:color="auto"/>
            <w:left w:val="none" w:sz="0" w:space="0" w:color="auto"/>
            <w:bottom w:val="none" w:sz="0" w:space="0" w:color="auto"/>
            <w:right w:val="none" w:sz="0" w:space="0" w:color="auto"/>
          </w:divBdr>
        </w:div>
        <w:div w:id="1230772030">
          <w:marLeft w:val="0"/>
          <w:marRight w:val="0"/>
          <w:marTop w:val="0"/>
          <w:marBottom w:val="0"/>
          <w:divBdr>
            <w:top w:val="none" w:sz="0" w:space="0" w:color="auto"/>
            <w:left w:val="none" w:sz="0" w:space="0" w:color="auto"/>
            <w:bottom w:val="none" w:sz="0" w:space="0" w:color="auto"/>
            <w:right w:val="none" w:sz="0" w:space="0" w:color="auto"/>
          </w:divBdr>
        </w:div>
        <w:div w:id="921986026">
          <w:marLeft w:val="0"/>
          <w:marRight w:val="0"/>
          <w:marTop w:val="0"/>
          <w:marBottom w:val="0"/>
          <w:divBdr>
            <w:top w:val="none" w:sz="0" w:space="0" w:color="auto"/>
            <w:left w:val="none" w:sz="0" w:space="0" w:color="auto"/>
            <w:bottom w:val="none" w:sz="0" w:space="0" w:color="auto"/>
            <w:right w:val="none" w:sz="0" w:space="0" w:color="auto"/>
          </w:divBdr>
        </w:div>
        <w:div w:id="465591864">
          <w:marLeft w:val="0"/>
          <w:marRight w:val="0"/>
          <w:marTop w:val="0"/>
          <w:marBottom w:val="0"/>
          <w:divBdr>
            <w:top w:val="none" w:sz="0" w:space="0" w:color="auto"/>
            <w:left w:val="none" w:sz="0" w:space="0" w:color="auto"/>
            <w:bottom w:val="none" w:sz="0" w:space="0" w:color="auto"/>
            <w:right w:val="none" w:sz="0" w:space="0" w:color="auto"/>
          </w:divBdr>
        </w:div>
        <w:div w:id="538394520">
          <w:marLeft w:val="0"/>
          <w:marRight w:val="0"/>
          <w:marTop w:val="0"/>
          <w:marBottom w:val="0"/>
          <w:divBdr>
            <w:top w:val="none" w:sz="0" w:space="0" w:color="auto"/>
            <w:left w:val="none" w:sz="0" w:space="0" w:color="auto"/>
            <w:bottom w:val="none" w:sz="0" w:space="0" w:color="auto"/>
            <w:right w:val="none" w:sz="0" w:space="0" w:color="auto"/>
          </w:divBdr>
        </w:div>
        <w:div w:id="1449274979">
          <w:marLeft w:val="0"/>
          <w:marRight w:val="0"/>
          <w:marTop w:val="0"/>
          <w:marBottom w:val="0"/>
          <w:divBdr>
            <w:top w:val="none" w:sz="0" w:space="0" w:color="auto"/>
            <w:left w:val="none" w:sz="0" w:space="0" w:color="auto"/>
            <w:bottom w:val="none" w:sz="0" w:space="0" w:color="auto"/>
            <w:right w:val="none" w:sz="0" w:space="0" w:color="auto"/>
          </w:divBdr>
        </w:div>
        <w:div w:id="544951530">
          <w:marLeft w:val="0"/>
          <w:marRight w:val="0"/>
          <w:marTop w:val="0"/>
          <w:marBottom w:val="0"/>
          <w:divBdr>
            <w:top w:val="none" w:sz="0" w:space="0" w:color="auto"/>
            <w:left w:val="none" w:sz="0" w:space="0" w:color="auto"/>
            <w:bottom w:val="none" w:sz="0" w:space="0" w:color="auto"/>
            <w:right w:val="none" w:sz="0" w:space="0" w:color="auto"/>
          </w:divBdr>
        </w:div>
        <w:div w:id="1125394162">
          <w:marLeft w:val="0"/>
          <w:marRight w:val="0"/>
          <w:marTop w:val="0"/>
          <w:marBottom w:val="0"/>
          <w:divBdr>
            <w:top w:val="none" w:sz="0" w:space="0" w:color="auto"/>
            <w:left w:val="none" w:sz="0" w:space="0" w:color="auto"/>
            <w:bottom w:val="none" w:sz="0" w:space="0" w:color="auto"/>
            <w:right w:val="none" w:sz="0" w:space="0" w:color="auto"/>
          </w:divBdr>
        </w:div>
        <w:div w:id="654063812">
          <w:marLeft w:val="0"/>
          <w:marRight w:val="0"/>
          <w:marTop w:val="0"/>
          <w:marBottom w:val="0"/>
          <w:divBdr>
            <w:top w:val="none" w:sz="0" w:space="0" w:color="auto"/>
            <w:left w:val="none" w:sz="0" w:space="0" w:color="auto"/>
            <w:bottom w:val="none" w:sz="0" w:space="0" w:color="auto"/>
            <w:right w:val="none" w:sz="0" w:space="0" w:color="auto"/>
          </w:divBdr>
        </w:div>
        <w:div w:id="1582175899">
          <w:marLeft w:val="0"/>
          <w:marRight w:val="0"/>
          <w:marTop w:val="0"/>
          <w:marBottom w:val="0"/>
          <w:divBdr>
            <w:top w:val="none" w:sz="0" w:space="0" w:color="auto"/>
            <w:left w:val="none" w:sz="0" w:space="0" w:color="auto"/>
            <w:bottom w:val="none" w:sz="0" w:space="0" w:color="auto"/>
            <w:right w:val="none" w:sz="0" w:space="0" w:color="auto"/>
          </w:divBdr>
        </w:div>
        <w:div w:id="1233003593">
          <w:marLeft w:val="0"/>
          <w:marRight w:val="0"/>
          <w:marTop w:val="0"/>
          <w:marBottom w:val="0"/>
          <w:divBdr>
            <w:top w:val="none" w:sz="0" w:space="0" w:color="auto"/>
            <w:left w:val="none" w:sz="0" w:space="0" w:color="auto"/>
            <w:bottom w:val="none" w:sz="0" w:space="0" w:color="auto"/>
            <w:right w:val="none" w:sz="0" w:space="0" w:color="auto"/>
          </w:divBdr>
        </w:div>
        <w:div w:id="643312224">
          <w:marLeft w:val="0"/>
          <w:marRight w:val="0"/>
          <w:marTop w:val="0"/>
          <w:marBottom w:val="0"/>
          <w:divBdr>
            <w:top w:val="none" w:sz="0" w:space="0" w:color="auto"/>
            <w:left w:val="none" w:sz="0" w:space="0" w:color="auto"/>
            <w:bottom w:val="none" w:sz="0" w:space="0" w:color="auto"/>
            <w:right w:val="none" w:sz="0" w:space="0" w:color="auto"/>
          </w:divBdr>
        </w:div>
        <w:div w:id="1044252430">
          <w:marLeft w:val="0"/>
          <w:marRight w:val="0"/>
          <w:marTop w:val="0"/>
          <w:marBottom w:val="0"/>
          <w:divBdr>
            <w:top w:val="none" w:sz="0" w:space="0" w:color="auto"/>
            <w:left w:val="none" w:sz="0" w:space="0" w:color="auto"/>
            <w:bottom w:val="none" w:sz="0" w:space="0" w:color="auto"/>
            <w:right w:val="none" w:sz="0" w:space="0" w:color="auto"/>
          </w:divBdr>
        </w:div>
        <w:div w:id="1078862029">
          <w:marLeft w:val="0"/>
          <w:marRight w:val="0"/>
          <w:marTop w:val="0"/>
          <w:marBottom w:val="0"/>
          <w:divBdr>
            <w:top w:val="none" w:sz="0" w:space="0" w:color="auto"/>
            <w:left w:val="none" w:sz="0" w:space="0" w:color="auto"/>
            <w:bottom w:val="none" w:sz="0" w:space="0" w:color="auto"/>
            <w:right w:val="none" w:sz="0" w:space="0" w:color="auto"/>
          </w:divBdr>
        </w:div>
        <w:div w:id="1987514230">
          <w:marLeft w:val="0"/>
          <w:marRight w:val="0"/>
          <w:marTop w:val="0"/>
          <w:marBottom w:val="0"/>
          <w:divBdr>
            <w:top w:val="none" w:sz="0" w:space="0" w:color="auto"/>
            <w:left w:val="none" w:sz="0" w:space="0" w:color="auto"/>
            <w:bottom w:val="none" w:sz="0" w:space="0" w:color="auto"/>
            <w:right w:val="none" w:sz="0" w:space="0" w:color="auto"/>
          </w:divBdr>
        </w:div>
        <w:div w:id="543178024">
          <w:marLeft w:val="0"/>
          <w:marRight w:val="0"/>
          <w:marTop w:val="0"/>
          <w:marBottom w:val="0"/>
          <w:divBdr>
            <w:top w:val="none" w:sz="0" w:space="0" w:color="auto"/>
            <w:left w:val="none" w:sz="0" w:space="0" w:color="auto"/>
            <w:bottom w:val="none" w:sz="0" w:space="0" w:color="auto"/>
            <w:right w:val="none" w:sz="0" w:space="0" w:color="auto"/>
          </w:divBdr>
        </w:div>
        <w:div w:id="1152791608">
          <w:marLeft w:val="0"/>
          <w:marRight w:val="0"/>
          <w:marTop w:val="0"/>
          <w:marBottom w:val="0"/>
          <w:divBdr>
            <w:top w:val="none" w:sz="0" w:space="0" w:color="auto"/>
            <w:left w:val="none" w:sz="0" w:space="0" w:color="auto"/>
            <w:bottom w:val="none" w:sz="0" w:space="0" w:color="auto"/>
            <w:right w:val="none" w:sz="0" w:space="0" w:color="auto"/>
          </w:divBdr>
        </w:div>
        <w:div w:id="1859542457">
          <w:marLeft w:val="0"/>
          <w:marRight w:val="0"/>
          <w:marTop w:val="0"/>
          <w:marBottom w:val="0"/>
          <w:divBdr>
            <w:top w:val="none" w:sz="0" w:space="0" w:color="auto"/>
            <w:left w:val="none" w:sz="0" w:space="0" w:color="auto"/>
            <w:bottom w:val="none" w:sz="0" w:space="0" w:color="auto"/>
            <w:right w:val="none" w:sz="0" w:space="0" w:color="auto"/>
          </w:divBdr>
        </w:div>
        <w:div w:id="504587995">
          <w:marLeft w:val="0"/>
          <w:marRight w:val="0"/>
          <w:marTop w:val="0"/>
          <w:marBottom w:val="0"/>
          <w:divBdr>
            <w:top w:val="none" w:sz="0" w:space="0" w:color="auto"/>
            <w:left w:val="none" w:sz="0" w:space="0" w:color="auto"/>
            <w:bottom w:val="none" w:sz="0" w:space="0" w:color="auto"/>
            <w:right w:val="none" w:sz="0" w:space="0" w:color="auto"/>
          </w:divBdr>
        </w:div>
        <w:div w:id="102193283">
          <w:marLeft w:val="0"/>
          <w:marRight w:val="0"/>
          <w:marTop w:val="0"/>
          <w:marBottom w:val="0"/>
          <w:divBdr>
            <w:top w:val="none" w:sz="0" w:space="0" w:color="auto"/>
            <w:left w:val="none" w:sz="0" w:space="0" w:color="auto"/>
            <w:bottom w:val="none" w:sz="0" w:space="0" w:color="auto"/>
            <w:right w:val="none" w:sz="0" w:space="0" w:color="auto"/>
          </w:divBdr>
        </w:div>
        <w:div w:id="1110394368">
          <w:marLeft w:val="0"/>
          <w:marRight w:val="0"/>
          <w:marTop w:val="0"/>
          <w:marBottom w:val="0"/>
          <w:divBdr>
            <w:top w:val="none" w:sz="0" w:space="0" w:color="auto"/>
            <w:left w:val="none" w:sz="0" w:space="0" w:color="auto"/>
            <w:bottom w:val="none" w:sz="0" w:space="0" w:color="auto"/>
            <w:right w:val="none" w:sz="0" w:space="0" w:color="auto"/>
          </w:divBdr>
        </w:div>
        <w:div w:id="398331589">
          <w:marLeft w:val="0"/>
          <w:marRight w:val="0"/>
          <w:marTop w:val="0"/>
          <w:marBottom w:val="0"/>
          <w:divBdr>
            <w:top w:val="none" w:sz="0" w:space="0" w:color="auto"/>
            <w:left w:val="none" w:sz="0" w:space="0" w:color="auto"/>
            <w:bottom w:val="none" w:sz="0" w:space="0" w:color="auto"/>
            <w:right w:val="none" w:sz="0" w:space="0" w:color="auto"/>
          </w:divBdr>
        </w:div>
        <w:div w:id="896012582">
          <w:marLeft w:val="0"/>
          <w:marRight w:val="0"/>
          <w:marTop w:val="0"/>
          <w:marBottom w:val="0"/>
          <w:divBdr>
            <w:top w:val="none" w:sz="0" w:space="0" w:color="auto"/>
            <w:left w:val="none" w:sz="0" w:space="0" w:color="auto"/>
            <w:bottom w:val="none" w:sz="0" w:space="0" w:color="auto"/>
            <w:right w:val="none" w:sz="0" w:space="0" w:color="auto"/>
          </w:divBdr>
        </w:div>
        <w:div w:id="1569728163">
          <w:marLeft w:val="0"/>
          <w:marRight w:val="0"/>
          <w:marTop w:val="0"/>
          <w:marBottom w:val="0"/>
          <w:divBdr>
            <w:top w:val="none" w:sz="0" w:space="0" w:color="auto"/>
            <w:left w:val="none" w:sz="0" w:space="0" w:color="auto"/>
            <w:bottom w:val="none" w:sz="0" w:space="0" w:color="auto"/>
            <w:right w:val="none" w:sz="0" w:space="0" w:color="auto"/>
          </w:divBdr>
        </w:div>
        <w:div w:id="1231698237">
          <w:marLeft w:val="0"/>
          <w:marRight w:val="0"/>
          <w:marTop w:val="0"/>
          <w:marBottom w:val="0"/>
          <w:divBdr>
            <w:top w:val="none" w:sz="0" w:space="0" w:color="auto"/>
            <w:left w:val="none" w:sz="0" w:space="0" w:color="auto"/>
            <w:bottom w:val="none" w:sz="0" w:space="0" w:color="auto"/>
            <w:right w:val="none" w:sz="0" w:space="0" w:color="auto"/>
          </w:divBdr>
        </w:div>
        <w:div w:id="2063753615">
          <w:marLeft w:val="0"/>
          <w:marRight w:val="0"/>
          <w:marTop w:val="0"/>
          <w:marBottom w:val="0"/>
          <w:divBdr>
            <w:top w:val="none" w:sz="0" w:space="0" w:color="auto"/>
            <w:left w:val="none" w:sz="0" w:space="0" w:color="auto"/>
            <w:bottom w:val="none" w:sz="0" w:space="0" w:color="auto"/>
            <w:right w:val="none" w:sz="0" w:space="0" w:color="auto"/>
          </w:divBdr>
        </w:div>
        <w:div w:id="1345866691">
          <w:marLeft w:val="0"/>
          <w:marRight w:val="0"/>
          <w:marTop w:val="0"/>
          <w:marBottom w:val="0"/>
          <w:divBdr>
            <w:top w:val="none" w:sz="0" w:space="0" w:color="auto"/>
            <w:left w:val="none" w:sz="0" w:space="0" w:color="auto"/>
            <w:bottom w:val="none" w:sz="0" w:space="0" w:color="auto"/>
            <w:right w:val="none" w:sz="0" w:space="0" w:color="auto"/>
          </w:divBdr>
        </w:div>
        <w:div w:id="119493723">
          <w:marLeft w:val="0"/>
          <w:marRight w:val="0"/>
          <w:marTop w:val="0"/>
          <w:marBottom w:val="0"/>
          <w:divBdr>
            <w:top w:val="none" w:sz="0" w:space="0" w:color="auto"/>
            <w:left w:val="none" w:sz="0" w:space="0" w:color="auto"/>
            <w:bottom w:val="none" w:sz="0" w:space="0" w:color="auto"/>
            <w:right w:val="none" w:sz="0" w:space="0" w:color="auto"/>
          </w:divBdr>
        </w:div>
        <w:div w:id="1353602897">
          <w:marLeft w:val="0"/>
          <w:marRight w:val="0"/>
          <w:marTop w:val="0"/>
          <w:marBottom w:val="0"/>
          <w:divBdr>
            <w:top w:val="none" w:sz="0" w:space="0" w:color="auto"/>
            <w:left w:val="none" w:sz="0" w:space="0" w:color="auto"/>
            <w:bottom w:val="none" w:sz="0" w:space="0" w:color="auto"/>
            <w:right w:val="none" w:sz="0" w:space="0" w:color="auto"/>
          </w:divBdr>
        </w:div>
        <w:div w:id="1515995937">
          <w:marLeft w:val="0"/>
          <w:marRight w:val="0"/>
          <w:marTop w:val="0"/>
          <w:marBottom w:val="0"/>
          <w:divBdr>
            <w:top w:val="none" w:sz="0" w:space="0" w:color="auto"/>
            <w:left w:val="none" w:sz="0" w:space="0" w:color="auto"/>
            <w:bottom w:val="none" w:sz="0" w:space="0" w:color="auto"/>
            <w:right w:val="none" w:sz="0" w:space="0" w:color="auto"/>
          </w:divBdr>
        </w:div>
        <w:div w:id="1535999181">
          <w:marLeft w:val="0"/>
          <w:marRight w:val="0"/>
          <w:marTop w:val="0"/>
          <w:marBottom w:val="0"/>
          <w:divBdr>
            <w:top w:val="none" w:sz="0" w:space="0" w:color="auto"/>
            <w:left w:val="none" w:sz="0" w:space="0" w:color="auto"/>
            <w:bottom w:val="none" w:sz="0" w:space="0" w:color="auto"/>
            <w:right w:val="none" w:sz="0" w:space="0" w:color="auto"/>
          </w:divBdr>
        </w:div>
        <w:div w:id="80879836">
          <w:marLeft w:val="0"/>
          <w:marRight w:val="0"/>
          <w:marTop w:val="0"/>
          <w:marBottom w:val="0"/>
          <w:divBdr>
            <w:top w:val="none" w:sz="0" w:space="0" w:color="auto"/>
            <w:left w:val="none" w:sz="0" w:space="0" w:color="auto"/>
            <w:bottom w:val="none" w:sz="0" w:space="0" w:color="auto"/>
            <w:right w:val="none" w:sz="0" w:space="0" w:color="auto"/>
          </w:divBdr>
        </w:div>
        <w:div w:id="476578125">
          <w:marLeft w:val="0"/>
          <w:marRight w:val="0"/>
          <w:marTop w:val="0"/>
          <w:marBottom w:val="0"/>
          <w:divBdr>
            <w:top w:val="none" w:sz="0" w:space="0" w:color="auto"/>
            <w:left w:val="none" w:sz="0" w:space="0" w:color="auto"/>
            <w:bottom w:val="none" w:sz="0" w:space="0" w:color="auto"/>
            <w:right w:val="none" w:sz="0" w:space="0" w:color="auto"/>
          </w:divBdr>
        </w:div>
        <w:div w:id="2131169731">
          <w:marLeft w:val="0"/>
          <w:marRight w:val="0"/>
          <w:marTop w:val="0"/>
          <w:marBottom w:val="0"/>
          <w:divBdr>
            <w:top w:val="none" w:sz="0" w:space="0" w:color="auto"/>
            <w:left w:val="none" w:sz="0" w:space="0" w:color="auto"/>
            <w:bottom w:val="none" w:sz="0" w:space="0" w:color="auto"/>
            <w:right w:val="none" w:sz="0" w:space="0" w:color="auto"/>
          </w:divBdr>
        </w:div>
        <w:div w:id="2081518866">
          <w:marLeft w:val="0"/>
          <w:marRight w:val="0"/>
          <w:marTop w:val="0"/>
          <w:marBottom w:val="0"/>
          <w:divBdr>
            <w:top w:val="none" w:sz="0" w:space="0" w:color="auto"/>
            <w:left w:val="none" w:sz="0" w:space="0" w:color="auto"/>
            <w:bottom w:val="none" w:sz="0" w:space="0" w:color="auto"/>
            <w:right w:val="none" w:sz="0" w:space="0" w:color="auto"/>
          </w:divBdr>
        </w:div>
        <w:div w:id="1482386599">
          <w:marLeft w:val="0"/>
          <w:marRight w:val="0"/>
          <w:marTop w:val="0"/>
          <w:marBottom w:val="0"/>
          <w:divBdr>
            <w:top w:val="none" w:sz="0" w:space="0" w:color="auto"/>
            <w:left w:val="none" w:sz="0" w:space="0" w:color="auto"/>
            <w:bottom w:val="none" w:sz="0" w:space="0" w:color="auto"/>
            <w:right w:val="none" w:sz="0" w:space="0" w:color="auto"/>
          </w:divBdr>
        </w:div>
        <w:div w:id="2004043485">
          <w:marLeft w:val="0"/>
          <w:marRight w:val="0"/>
          <w:marTop w:val="0"/>
          <w:marBottom w:val="0"/>
          <w:divBdr>
            <w:top w:val="none" w:sz="0" w:space="0" w:color="auto"/>
            <w:left w:val="none" w:sz="0" w:space="0" w:color="auto"/>
            <w:bottom w:val="none" w:sz="0" w:space="0" w:color="auto"/>
            <w:right w:val="none" w:sz="0" w:space="0" w:color="auto"/>
          </w:divBdr>
        </w:div>
        <w:div w:id="480540576">
          <w:marLeft w:val="0"/>
          <w:marRight w:val="0"/>
          <w:marTop w:val="0"/>
          <w:marBottom w:val="0"/>
          <w:divBdr>
            <w:top w:val="none" w:sz="0" w:space="0" w:color="auto"/>
            <w:left w:val="none" w:sz="0" w:space="0" w:color="auto"/>
            <w:bottom w:val="none" w:sz="0" w:space="0" w:color="auto"/>
            <w:right w:val="none" w:sz="0" w:space="0" w:color="auto"/>
          </w:divBdr>
        </w:div>
        <w:div w:id="1398819958">
          <w:marLeft w:val="0"/>
          <w:marRight w:val="0"/>
          <w:marTop w:val="0"/>
          <w:marBottom w:val="0"/>
          <w:divBdr>
            <w:top w:val="none" w:sz="0" w:space="0" w:color="auto"/>
            <w:left w:val="none" w:sz="0" w:space="0" w:color="auto"/>
            <w:bottom w:val="none" w:sz="0" w:space="0" w:color="auto"/>
            <w:right w:val="none" w:sz="0" w:space="0" w:color="auto"/>
          </w:divBdr>
        </w:div>
        <w:div w:id="1706172908">
          <w:marLeft w:val="0"/>
          <w:marRight w:val="0"/>
          <w:marTop w:val="0"/>
          <w:marBottom w:val="0"/>
          <w:divBdr>
            <w:top w:val="none" w:sz="0" w:space="0" w:color="auto"/>
            <w:left w:val="none" w:sz="0" w:space="0" w:color="auto"/>
            <w:bottom w:val="none" w:sz="0" w:space="0" w:color="auto"/>
            <w:right w:val="none" w:sz="0" w:space="0" w:color="auto"/>
          </w:divBdr>
        </w:div>
        <w:div w:id="1986154845">
          <w:marLeft w:val="0"/>
          <w:marRight w:val="0"/>
          <w:marTop w:val="0"/>
          <w:marBottom w:val="0"/>
          <w:divBdr>
            <w:top w:val="none" w:sz="0" w:space="0" w:color="auto"/>
            <w:left w:val="none" w:sz="0" w:space="0" w:color="auto"/>
            <w:bottom w:val="none" w:sz="0" w:space="0" w:color="auto"/>
            <w:right w:val="none" w:sz="0" w:space="0" w:color="auto"/>
          </w:divBdr>
        </w:div>
        <w:div w:id="74711888">
          <w:marLeft w:val="0"/>
          <w:marRight w:val="0"/>
          <w:marTop w:val="0"/>
          <w:marBottom w:val="0"/>
          <w:divBdr>
            <w:top w:val="none" w:sz="0" w:space="0" w:color="auto"/>
            <w:left w:val="none" w:sz="0" w:space="0" w:color="auto"/>
            <w:bottom w:val="none" w:sz="0" w:space="0" w:color="auto"/>
            <w:right w:val="none" w:sz="0" w:space="0" w:color="auto"/>
          </w:divBdr>
        </w:div>
        <w:div w:id="200166236">
          <w:marLeft w:val="0"/>
          <w:marRight w:val="0"/>
          <w:marTop w:val="0"/>
          <w:marBottom w:val="0"/>
          <w:divBdr>
            <w:top w:val="none" w:sz="0" w:space="0" w:color="auto"/>
            <w:left w:val="none" w:sz="0" w:space="0" w:color="auto"/>
            <w:bottom w:val="none" w:sz="0" w:space="0" w:color="auto"/>
            <w:right w:val="none" w:sz="0" w:space="0" w:color="auto"/>
          </w:divBdr>
        </w:div>
        <w:div w:id="816845767">
          <w:marLeft w:val="0"/>
          <w:marRight w:val="0"/>
          <w:marTop w:val="0"/>
          <w:marBottom w:val="0"/>
          <w:divBdr>
            <w:top w:val="none" w:sz="0" w:space="0" w:color="auto"/>
            <w:left w:val="none" w:sz="0" w:space="0" w:color="auto"/>
            <w:bottom w:val="none" w:sz="0" w:space="0" w:color="auto"/>
            <w:right w:val="none" w:sz="0" w:space="0" w:color="auto"/>
          </w:divBdr>
        </w:div>
        <w:div w:id="1254823631">
          <w:marLeft w:val="0"/>
          <w:marRight w:val="0"/>
          <w:marTop w:val="0"/>
          <w:marBottom w:val="0"/>
          <w:divBdr>
            <w:top w:val="none" w:sz="0" w:space="0" w:color="auto"/>
            <w:left w:val="none" w:sz="0" w:space="0" w:color="auto"/>
            <w:bottom w:val="none" w:sz="0" w:space="0" w:color="auto"/>
            <w:right w:val="none" w:sz="0" w:space="0" w:color="auto"/>
          </w:divBdr>
        </w:div>
        <w:div w:id="9644568">
          <w:marLeft w:val="0"/>
          <w:marRight w:val="0"/>
          <w:marTop w:val="0"/>
          <w:marBottom w:val="0"/>
          <w:divBdr>
            <w:top w:val="none" w:sz="0" w:space="0" w:color="auto"/>
            <w:left w:val="none" w:sz="0" w:space="0" w:color="auto"/>
            <w:bottom w:val="none" w:sz="0" w:space="0" w:color="auto"/>
            <w:right w:val="none" w:sz="0" w:space="0" w:color="auto"/>
          </w:divBdr>
        </w:div>
        <w:div w:id="1995446045">
          <w:marLeft w:val="0"/>
          <w:marRight w:val="0"/>
          <w:marTop w:val="0"/>
          <w:marBottom w:val="0"/>
          <w:divBdr>
            <w:top w:val="none" w:sz="0" w:space="0" w:color="auto"/>
            <w:left w:val="none" w:sz="0" w:space="0" w:color="auto"/>
            <w:bottom w:val="none" w:sz="0" w:space="0" w:color="auto"/>
            <w:right w:val="none" w:sz="0" w:space="0" w:color="auto"/>
          </w:divBdr>
        </w:div>
        <w:div w:id="1293441127">
          <w:marLeft w:val="0"/>
          <w:marRight w:val="0"/>
          <w:marTop w:val="0"/>
          <w:marBottom w:val="0"/>
          <w:divBdr>
            <w:top w:val="none" w:sz="0" w:space="0" w:color="auto"/>
            <w:left w:val="none" w:sz="0" w:space="0" w:color="auto"/>
            <w:bottom w:val="none" w:sz="0" w:space="0" w:color="auto"/>
            <w:right w:val="none" w:sz="0" w:space="0" w:color="auto"/>
          </w:divBdr>
        </w:div>
        <w:div w:id="189418670">
          <w:marLeft w:val="0"/>
          <w:marRight w:val="0"/>
          <w:marTop w:val="0"/>
          <w:marBottom w:val="0"/>
          <w:divBdr>
            <w:top w:val="none" w:sz="0" w:space="0" w:color="auto"/>
            <w:left w:val="none" w:sz="0" w:space="0" w:color="auto"/>
            <w:bottom w:val="none" w:sz="0" w:space="0" w:color="auto"/>
            <w:right w:val="none" w:sz="0" w:space="0" w:color="auto"/>
          </w:divBdr>
        </w:div>
        <w:div w:id="1289049924">
          <w:marLeft w:val="0"/>
          <w:marRight w:val="0"/>
          <w:marTop w:val="0"/>
          <w:marBottom w:val="0"/>
          <w:divBdr>
            <w:top w:val="none" w:sz="0" w:space="0" w:color="auto"/>
            <w:left w:val="none" w:sz="0" w:space="0" w:color="auto"/>
            <w:bottom w:val="none" w:sz="0" w:space="0" w:color="auto"/>
            <w:right w:val="none" w:sz="0" w:space="0" w:color="auto"/>
          </w:divBdr>
        </w:div>
        <w:div w:id="1904564025">
          <w:marLeft w:val="0"/>
          <w:marRight w:val="0"/>
          <w:marTop w:val="0"/>
          <w:marBottom w:val="0"/>
          <w:divBdr>
            <w:top w:val="none" w:sz="0" w:space="0" w:color="auto"/>
            <w:left w:val="none" w:sz="0" w:space="0" w:color="auto"/>
            <w:bottom w:val="none" w:sz="0" w:space="0" w:color="auto"/>
            <w:right w:val="none" w:sz="0" w:space="0" w:color="auto"/>
          </w:divBdr>
        </w:div>
        <w:div w:id="1312833331">
          <w:marLeft w:val="0"/>
          <w:marRight w:val="0"/>
          <w:marTop w:val="0"/>
          <w:marBottom w:val="0"/>
          <w:divBdr>
            <w:top w:val="none" w:sz="0" w:space="0" w:color="auto"/>
            <w:left w:val="none" w:sz="0" w:space="0" w:color="auto"/>
            <w:bottom w:val="none" w:sz="0" w:space="0" w:color="auto"/>
            <w:right w:val="none" w:sz="0" w:space="0" w:color="auto"/>
          </w:divBdr>
        </w:div>
        <w:div w:id="293800683">
          <w:marLeft w:val="0"/>
          <w:marRight w:val="0"/>
          <w:marTop w:val="0"/>
          <w:marBottom w:val="0"/>
          <w:divBdr>
            <w:top w:val="none" w:sz="0" w:space="0" w:color="auto"/>
            <w:left w:val="none" w:sz="0" w:space="0" w:color="auto"/>
            <w:bottom w:val="none" w:sz="0" w:space="0" w:color="auto"/>
            <w:right w:val="none" w:sz="0" w:space="0" w:color="auto"/>
          </w:divBdr>
        </w:div>
        <w:div w:id="1785348135">
          <w:marLeft w:val="0"/>
          <w:marRight w:val="0"/>
          <w:marTop w:val="0"/>
          <w:marBottom w:val="0"/>
          <w:divBdr>
            <w:top w:val="none" w:sz="0" w:space="0" w:color="auto"/>
            <w:left w:val="none" w:sz="0" w:space="0" w:color="auto"/>
            <w:bottom w:val="none" w:sz="0" w:space="0" w:color="auto"/>
            <w:right w:val="none" w:sz="0" w:space="0" w:color="auto"/>
          </w:divBdr>
        </w:div>
        <w:div w:id="992299066">
          <w:marLeft w:val="0"/>
          <w:marRight w:val="0"/>
          <w:marTop w:val="0"/>
          <w:marBottom w:val="0"/>
          <w:divBdr>
            <w:top w:val="none" w:sz="0" w:space="0" w:color="auto"/>
            <w:left w:val="none" w:sz="0" w:space="0" w:color="auto"/>
            <w:bottom w:val="none" w:sz="0" w:space="0" w:color="auto"/>
            <w:right w:val="none" w:sz="0" w:space="0" w:color="auto"/>
          </w:divBdr>
        </w:div>
        <w:div w:id="145512045">
          <w:marLeft w:val="0"/>
          <w:marRight w:val="0"/>
          <w:marTop w:val="0"/>
          <w:marBottom w:val="0"/>
          <w:divBdr>
            <w:top w:val="none" w:sz="0" w:space="0" w:color="auto"/>
            <w:left w:val="none" w:sz="0" w:space="0" w:color="auto"/>
            <w:bottom w:val="none" w:sz="0" w:space="0" w:color="auto"/>
            <w:right w:val="none" w:sz="0" w:space="0" w:color="auto"/>
          </w:divBdr>
        </w:div>
        <w:div w:id="1150370305">
          <w:marLeft w:val="0"/>
          <w:marRight w:val="0"/>
          <w:marTop w:val="0"/>
          <w:marBottom w:val="0"/>
          <w:divBdr>
            <w:top w:val="none" w:sz="0" w:space="0" w:color="auto"/>
            <w:left w:val="none" w:sz="0" w:space="0" w:color="auto"/>
            <w:bottom w:val="none" w:sz="0" w:space="0" w:color="auto"/>
            <w:right w:val="none" w:sz="0" w:space="0" w:color="auto"/>
          </w:divBdr>
        </w:div>
        <w:div w:id="1171259909">
          <w:marLeft w:val="0"/>
          <w:marRight w:val="0"/>
          <w:marTop w:val="0"/>
          <w:marBottom w:val="0"/>
          <w:divBdr>
            <w:top w:val="none" w:sz="0" w:space="0" w:color="auto"/>
            <w:left w:val="none" w:sz="0" w:space="0" w:color="auto"/>
            <w:bottom w:val="none" w:sz="0" w:space="0" w:color="auto"/>
            <w:right w:val="none" w:sz="0" w:space="0" w:color="auto"/>
          </w:divBdr>
        </w:div>
        <w:div w:id="96147679">
          <w:marLeft w:val="0"/>
          <w:marRight w:val="0"/>
          <w:marTop w:val="0"/>
          <w:marBottom w:val="0"/>
          <w:divBdr>
            <w:top w:val="none" w:sz="0" w:space="0" w:color="auto"/>
            <w:left w:val="none" w:sz="0" w:space="0" w:color="auto"/>
            <w:bottom w:val="none" w:sz="0" w:space="0" w:color="auto"/>
            <w:right w:val="none" w:sz="0" w:space="0" w:color="auto"/>
          </w:divBdr>
        </w:div>
        <w:div w:id="619840319">
          <w:marLeft w:val="0"/>
          <w:marRight w:val="0"/>
          <w:marTop w:val="0"/>
          <w:marBottom w:val="0"/>
          <w:divBdr>
            <w:top w:val="none" w:sz="0" w:space="0" w:color="auto"/>
            <w:left w:val="none" w:sz="0" w:space="0" w:color="auto"/>
            <w:bottom w:val="none" w:sz="0" w:space="0" w:color="auto"/>
            <w:right w:val="none" w:sz="0" w:space="0" w:color="auto"/>
          </w:divBdr>
        </w:div>
        <w:div w:id="133064258">
          <w:marLeft w:val="0"/>
          <w:marRight w:val="0"/>
          <w:marTop w:val="0"/>
          <w:marBottom w:val="0"/>
          <w:divBdr>
            <w:top w:val="none" w:sz="0" w:space="0" w:color="auto"/>
            <w:left w:val="none" w:sz="0" w:space="0" w:color="auto"/>
            <w:bottom w:val="none" w:sz="0" w:space="0" w:color="auto"/>
            <w:right w:val="none" w:sz="0" w:space="0" w:color="auto"/>
          </w:divBdr>
        </w:div>
        <w:div w:id="687411438">
          <w:marLeft w:val="0"/>
          <w:marRight w:val="0"/>
          <w:marTop w:val="0"/>
          <w:marBottom w:val="0"/>
          <w:divBdr>
            <w:top w:val="none" w:sz="0" w:space="0" w:color="auto"/>
            <w:left w:val="none" w:sz="0" w:space="0" w:color="auto"/>
            <w:bottom w:val="none" w:sz="0" w:space="0" w:color="auto"/>
            <w:right w:val="none" w:sz="0" w:space="0" w:color="auto"/>
          </w:divBdr>
        </w:div>
        <w:div w:id="101458763">
          <w:marLeft w:val="0"/>
          <w:marRight w:val="0"/>
          <w:marTop w:val="0"/>
          <w:marBottom w:val="0"/>
          <w:divBdr>
            <w:top w:val="none" w:sz="0" w:space="0" w:color="auto"/>
            <w:left w:val="none" w:sz="0" w:space="0" w:color="auto"/>
            <w:bottom w:val="none" w:sz="0" w:space="0" w:color="auto"/>
            <w:right w:val="none" w:sz="0" w:space="0" w:color="auto"/>
          </w:divBdr>
        </w:div>
        <w:div w:id="307319702">
          <w:marLeft w:val="0"/>
          <w:marRight w:val="0"/>
          <w:marTop w:val="0"/>
          <w:marBottom w:val="0"/>
          <w:divBdr>
            <w:top w:val="none" w:sz="0" w:space="0" w:color="auto"/>
            <w:left w:val="none" w:sz="0" w:space="0" w:color="auto"/>
            <w:bottom w:val="none" w:sz="0" w:space="0" w:color="auto"/>
            <w:right w:val="none" w:sz="0" w:space="0" w:color="auto"/>
          </w:divBdr>
        </w:div>
        <w:div w:id="1365591389">
          <w:marLeft w:val="0"/>
          <w:marRight w:val="0"/>
          <w:marTop w:val="0"/>
          <w:marBottom w:val="0"/>
          <w:divBdr>
            <w:top w:val="none" w:sz="0" w:space="0" w:color="auto"/>
            <w:left w:val="none" w:sz="0" w:space="0" w:color="auto"/>
            <w:bottom w:val="none" w:sz="0" w:space="0" w:color="auto"/>
            <w:right w:val="none" w:sz="0" w:space="0" w:color="auto"/>
          </w:divBdr>
        </w:div>
        <w:div w:id="741873389">
          <w:marLeft w:val="0"/>
          <w:marRight w:val="0"/>
          <w:marTop w:val="0"/>
          <w:marBottom w:val="0"/>
          <w:divBdr>
            <w:top w:val="none" w:sz="0" w:space="0" w:color="auto"/>
            <w:left w:val="none" w:sz="0" w:space="0" w:color="auto"/>
            <w:bottom w:val="none" w:sz="0" w:space="0" w:color="auto"/>
            <w:right w:val="none" w:sz="0" w:space="0" w:color="auto"/>
          </w:divBdr>
        </w:div>
        <w:div w:id="279801666">
          <w:marLeft w:val="0"/>
          <w:marRight w:val="0"/>
          <w:marTop w:val="0"/>
          <w:marBottom w:val="0"/>
          <w:divBdr>
            <w:top w:val="none" w:sz="0" w:space="0" w:color="auto"/>
            <w:left w:val="none" w:sz="0" w:space="0" w:color="auto"/>
            <w:bottom w:val="none" w:sz="0" w:space="0" w:color="auto"/>
            <w:right w:val="none" w:sz="0" w:space="0" w:color="auto"/>
          </w:divBdr>
        </w:div>
        <w:div w:id="1723597952">
          <w:marLeft w:val="0"/>
          <w:marRight w:val="0"/>
          <w:marTop w:val="0"/>
          <w:marBottom w:val="0"/>
          <w:divBdr>
            <w:top w:val="none" w:sz="0" w:space="0" w:color="auto"/>
            <w:left w:val="none" w:sz="0" w:space="0" w:color="auto"/>
            <w:bottom w:val="none" w:sz="0" w:space="0" w:color="auto"/>
            <w:right w:val="none" w:sz="0" w:space="0" w:color="auto"/>
          </w:divBdr>
        </w:div>
        <w:div w:id="785395190">
          <w:marLeft w:val="0"/>
          <w:marRight w:val="0"/>
          <w:marTop w:val="0"/>
          <w:marBottom w:val="0"/>
          <w:divBdr>
            <w:top w:val="none" w:sz="0" w:space="0" w:color="auto"/>
            <w:left w:val="none" w:sz="0" w:space="0" w:color="auto"/>
            <w:bottom w:val="none" w:sz="0" w:space="0" w:color="auto"/>
            <w:right w:val="none" w:sz="0" w:space="0" w:color="auto"/>
          </w:divBdr>
        </w:div>
        <w:div w:id="1171601763">
          <w:marLeft w:val="0"/>
          <w:marRight w:val="0"/>
          <w:marTop w:val="0"/>
          <w:marBottom w:val="0"/>
          <w:divBdr>
            <w:top w:val="none" w:sz="0" w:space="0" w:color="auto"/>
            <w:left w:val="none" w:sz="0" w:space="0" w:color="auto"/>
            <w:bottom w:val="none" w:sz="0" w:space="0" w:color="auto"/>
            <w:right w:val="none" w:sz="0" w:space="0" w:color="auto"/>
          </w:divBdr>
        </w:div>
        <w:div w:id="806512419">
          <w:marLeft w:val="0"/>
          <w:marRight w:val="0"/>
          <w:marTop w:val="0"/>
          <w:marBottom w:val="0"/>
          <w:divBdr>
            <w:top w:val="none" w:sz="0" w:space="0" w:color="auto"/>
            <w:left w:val="none" w:sz="0" w:space="0" w:color="auto"/>
            <w:bottom w:val="none" w:sz="0" w:space="0" w:color="auto"/>
            <w:right w:val="none" w:sz="0" w:space="0" w:color="auto"/>
          </w:divBdr>
        </w:div>
        <w:div w:id="1576208778">
          <w:marLeft w:val="0"/>
          <w:marRight w:val="0"/>
          <w:marTop w:val="0"/>
          <w:marBottom w:val="0"/>
          <w:divBdr>
            <w:top w:val="none" w:sz="0" w:space="0" w:color="auto"/>
            <w:left w:val="none" w:sz="0" w:space="0" w:color="auto"/>
            <w:bottom w:val="none" w:sz="0" w:space="0" w:color="auto"/>
            <w:right w:val="none" w:sz="0" w:space="0" w:color="auto"/>
          </w:divBdr>
        </w:div>
        <w:div w:id="129907826">
          <w:marLeft w:val="0"/>
          <w:marRight w:val="0"/>
          <w:marTop w:val="0"/>
          <w:marBottom w:val="0"/>
          <w:divBdr>
            <w:top w:val="none" w:sz="0" w:space="0" w:color="auto"/>
            <w:left w:val="none" w:sz="0" w:space="0" w:color="auto"/>
            <w:bottom w:val="none" w:sz="0" w:space="0" w:color="auto"/>
            <w:right w:val="none" w:sz="0" w:space="0" w:color="auto"/>
          </w:divBdr>
        </w:div>
        <w:div w:id="1819574060">
          <w:marLeft w:val="0"/>
          <w:marRight w:val="0"/>
          <w:marTop w:val="0"/>
          <w:marBottom w:val="0"/>
          <w:divBdr>
            <w:top w:val="none" w:sz="0" w:space="0" w:color="auto"/>
            <w:left w:val="none" w:sz="0" w:space="0" w:color="auto"/>
            <w:bottom w:val="none" w:sz="0" w:space="0" w:color="auto"/>
            <w:right w:val="none" w:sz="0" w:space="0" w:color="auto"/>
          </w:divBdr>
        </w:div>
        <w:div w:id="1568373723">
          <w:marLeft w:val="0"/>
          <w:marRight w:val="0"/>
          <w:marTop w:val="0"/>
          <w:marBottom w:val="0"/>
          <w:divBdr>
            <w:top w:val="none" w:sz="0" w:space="0" w:color="auto"/>
            <w:left w:val="none" w:sz="0" w:space="0" w:color="auto"/>
            <w:bottom w:val="none" w:sz="0" w:space="0" w:color="auto"/>
            <w:right w:val="none" w:sz="0" w:space="0" w:color="auto"/>
          </w:divBdr>
        </w:div>
        <w:div w:id="795223035">
          <w:marLeft w:val="0"/>
          <w:marRight w:val="0"/>
          <w:marTop w:val="0"/>
          <w:marBottom w:val="0"/>
          <w:divBdr>
            <w:top w:val="none" w:sz="0" w:space="0" w:color="auto"/>
            <w:left w:val="none" w:sz="0" w:space="0" w:color="auto"/>
            <w:bottom w:val="none" w:sz="0" w:space="0" w:color="auto"/>
            <w:right w:val="none" w:sz="0" w:space="0" w:color="auto"/>
          </w:divBdr>
        </w:div>
        <w:div w:id="1433237896">
          <w:marLeft w:val="0"/>
          <w:marRight w:val="0"/>
          <w:marTop w:val="0"/>
          <w:marBottom w:val="0"/>
          <w:divBdr>
            <w:top w:val="none" w:sz="0" w:space="0" w:color="auto"/>
            <w:left w:val="none" w:sz="0" w:space="0" w:color="auto"/>
            <w:bottom w:val="none" w:sz="0" w:space="0" w:color="auto"/>
            <w:right w:val="none" w:sz="0" w:space="0" w:color="auto"/>
          </w:divBdr>
        </w:div>
        <w:div w:id="138616239">
          <w:marLeft w:val="0"/>
          <w:marRight w:val="0"/>
          <w:marTop w:val="0"/>
          <w:marBottom w:val="0"/>
          <w:divBdr>
            <w:top w:val="none" w:sz="0" w:space="0" w:color="auto"/>
            <w:left w:val="none" w:sz="0" w:space="0" w:color="auto"/>
            <w:bottom w:val="none" w:sz="0" w:space="0" w:color="auto"/>
            <w:right w:val="none" w:sz="0" w:space="0" w:color="auto"/>
          </w:divBdr>
        </w:div>
        <w:div w:id="1180857195">
          <w:marLeft w:val="0"/>
          <w:marRight w:val="0"/>
          <w:marTop w:val="0"/>
          <w:marBottom w:val="0"/>
          <w:divBdr>
            <w:top w:val="none" w:sz="0" w:space="0" w:color="auto"/>
            <w:left w:val="none" w:sz="0" w:space="0" w:color="auto"/>
            <w:bottom w:val="none" w:sz="0" w:space="0" w:color="auto"/>
            <w:right w:val="none" w:sz="0" w:space="0" w:color="auto"/>
          </w:divBdr>
        </w:div>
        <w:div w:id="1965035314">
          <w:marLeft w:val="0"/>
          <w:marRight w:val="0"/>
          <w:marTop w:val="0"/>
          <w:marBottom w:val="0"/>
          <w:divBdr>
            <w:top w:val="none" w:sz="0" w:space="0" w:color="auto"/>
            <w:left w:val="none" w:sz="0" w:space="0" w:color="auto"/>
            <w:bottom w:val="none" w:sz="0" w:space="0" w:color="auto"/>
            <w:right w:val="none" w:sz="0" w:space="0" w:color="auto"/>
          </w:divBdr>
        </w:div>
        <w:div w:id="147091607">
          <w:marLeft w:val="0"/>
          <w:marRight w:val="0"/>
          <w:marTop w:val="0"/>
          <w:marBottom w:val="0"/>
          <w:divBdr>
            <w:top w:val="none" w:sz="0" w:space="0" w:color="auto"/>
            <w:left w:val="none" w:sz="0" w:space="0" w:color="auto"/>
            <w:bottom w:val="none" w:sz="0" w:space="0" w:color="auto"/>
            <w:right w:val="none" w:sz="0" w:space="0" w:color="auto"/>
          </w:divBdr>
        </w:div>
        <w:div w:id="1824278606">
          <w:marLeft w:val="0"/>
          <w:marRight w:val="0"/>
          <w:marTop w:val="0"/>
          <w:marBottom w:val="0"/>
          <w:divBdr>
            <w:top w:val="none" w:sz="0" w:space="0" w:color="auto"/>
            <w:left w:val="none" w:sz="0" w:space="0" w:color="auto"/>
            <w:bottom w:val="none" w:sz="0" w:space="0" w:color="auto"/>
            <w:right w:val="none" w:sz="0" w:space="0" w:color="auto"/>
          </w:divBdr>
        </w:div>
        <w:div w:id="13458858">
          <w:marLeft w:val="0"/>
          <w:marRight w:val="0"/>
          <w:marTop w:val="0"/>
          <w:marBottom w:val="0"/>
          <w:divBdr>
            <w:top w:val="none" w:sz="0" w:space="0" w:color="auto"/>
            <w:left w:val="none" w:sz="0" w:space="0" w:color="auto"/>
            <w:bottom w:val="none" w:sz="0" w:space="0" w:color="auto"/>
            <w:right w:val="none" w:sz="0" w:space="0" w:color="auto"/>
          </w:divBdr>
        </w:div>
        <w:div w:id="1469980711">
          <w:marLeft w:val="0"/>
          <w:marRight w:val="0"/>
          <w:marTop w:val="0"/>
          <w:marBottom w:val="0"/>
          <w:divBdr>
            <w:top w:val="none" w:sz="0" w:space="0" w:color="auto"/>
            <w:left w:val="none" w:sz="0" w:space="0" w:color="auto"/>
            <w:bottom w:val="none" w:sz="0" w:space="0" w:color="auto"/>
            <w:right w:val="none" w:sz="0" w:space="0" w:color="auto"/>
          </w:divBdr>
        </w:div>
        <w:div w:id="405568320">
          <w:marLeft w:val="0"/>
          <w:marRight w:val="0"/>
          <w:marTop w:val="0"/>
          <w:marBottom w:val="0"/>
          <w:divBdr>
            <w:top w:val="none" w:sz="0" w:space="0" w:color="auto"/>
            <w:left w:val="none" w:sz="0" w:space="0" w:color="auto"/>
            <w:bottom w:val="none" w:sz="0" w:space="0" w:color="auto"/>
            <w:right w:val="none" w:sz="0" w:space="0" w:color="auto"/>
          </w:divBdr>
        </w:div>
        <w:div w:id="93937245">
          <w:marLeft w:val="0"/>
          <w:marRight w:val="0"/>
          <w:marTop w:val="0"/>
          <w:marBottom w:val="0"/>
          <w:divBdr>
            <w:top w:val="none" w:sz="0" w:space="0" w:color="auto"/>
            <w:left w:val="none" w:sz="0" w:space="0" w:color="auto"/>
            <w:bottom w:val="none" w:sz="0" w:space="0" w:color="auto"/>
            <w:right w:val="none" w:sz="0" w:space="0" w:color="auto"/>
          </w:divBdr>
        </w:div>
        <w:div w:id="707686660">
          <w:marLeft w:val="0"/>
          <w:marRight w:val="0"/>
          <w:marTop w:val="0"/>
          <w:marBottom w:val="0"/>
          <w:divBdr>
            <w:top w:val="none" w:sz="0" w:space="0" w:color="auto"/>
            <w:left w:val="none" w:sz="0" w:space="0" w:color="auto"/>
            <w:bottom w:val="none" w:sz="0" w:space="0" w:color="auto"/>
            <w:right w:val="none" w:sz="0" w:space="0" w:color="auto"/>
          </w:divBdr>
        </w:div>
        <w:div w:id="1554464427">
          <w:marLeft w:val="0"/>
          <w:marRight w:val="0"/>
          <w:marTop w:val="0"/>
          <w:marBottom w:val="0"/>
          <w:divBdr>
            <w:top w:val="none" w:sz="0" w:space="0" w:color="auto"/>
            <w:left w:val="none" w:sz="0" w:space="0" w:color="auto"/>
            <w:bottom w:val="none" w:sz="0" w:space="0" w:color="auto"/>
            <w:right w:val="none" w:sz="0" w:space="0" w:color="auto"/>
          </w:divBdr>
        </w:div>
        <w:div w:id="847673692">
          <w:marLeft w:val="0"/>
          <w:marRight w:val="0"/>
          <w:marTop w:val="0"/>
          <w:marBottom w:val="0"/>
          <w:divBdr>
            <w:top w:val="none" w:sz="0" w:space="0" w:color="auto"/>
            <w:left w:val="none" w:sz="0" w:space="0" w:color="auto"/>
            <w:bottom w:val="none" w:sz="0" w:space="0" w:color="auto"/>
            <w:right w:val="none" w:sz="0" w:space="0" w:color="auto"/>
          </w:divBdr>
        </w:div>
        <w:div w:id="1692340811">
          <w:marLeft w:val="0"/>
          <w:marRight w:val="0"/>
          <w:marTop w:val="0"/>
          <w:marBottom w:val="0"/>
          <w:divBdr>
            <w:top w:val="none" w:sz="0" w:space="0" w:color="auto"/>
            <w:left w:val="none" w:sz="0" w:space="0" w:color="auto"/>
            <w:bottom w:val="none" w:sz="0" w:space="0" w:color="auto"/>
            <w:right w:val="none" w:sz="0" w:space="0" w:color="auto"/>
          </w:divBdr>
        </w:div>
        <w:div w:id="1651445052">
          <w:marLeft w:val="0"/>
          <w:marRight w:val="0"/>
          <w:marTop w:val="0"/>
          <w:marBottom w:val="0"/>
          <w:divBdr>
            <w:top w:val="none" w:sz="0" w:space="0" w:color="auto"/>
            <w:left w:val="none" w:sz="0" w:space="0" w:color="auto"/>
            <w:bottom w:val="none" w:sz="0" w:space="0" w:color="auto"/>
            <w:right w:val="none" w:sz="0" w:space="0" w:color="auto"/>
          </w:divBdr>
        </w:div>
        <w:div w:id="1311905208">
          <w:marLeft w:val="0"/>
          <w:marRight w:val="0"/>
          <w:marTop w:val="0"/>
          <w:marBottom w:val="0"/>
          <w:divBdr>
            <w:top w:val="none" w:sz="0" w:space="0" w:color="auto"/>
            <w:left w:val="none" w:sz="0" w:space="0" w:color="auto"/>
            <w:bottom w:val="none" w:sz="0" w:space="0" w:color="auto"/>
            <w:right w:val="none" w:sz="0" w:space="0" w:color="auto"/>
          </w:divBdr>
        </w:div>
        <w:div w:id="1041174491">
          <w:marLeft w:val="0"/>
          <w:marRight w:val="0"/>
          <w:marTop w:val="0"/>
          <w:marBottom w:val="0"/>
          <w:divBdr>
            <w:top w:val="none" w:sz="0" w:space="0" w:color="auto"/>
            <w:left w:val="none" w:sz="0" w:space="0" w:color="auto"/>
            <w:bottom w:val="none" w:sz="0" w:space="0" w:color="auto"/>
            <w:right w:val="none" w:sz="0" w:space="0" w:color="auto"/>
          </w:divBdr>
        </w:div>
        <w:div w:id="1055197443">
          <w:marLeft w:val="0"/>
          <w:marRight w:val="0"/>
          <w:marTop w:val="0"/>
          <w:marBottom w:val="0"/>
          <w:divBdr>
            <w:top w:val="none" w:sz="0" w:space="0" w:color="auto"/>
            <w:left w:val="none" w:sz="0" w:space="0" w:color="auto"/>
            <w:bottom w:val="none" w:sz="0" w:space="0" w:color="auto"/>
            <w:right w:val="none" w:sz="0" w:space="0" w:color="auto"/>
          </w:divBdr>
        </w:div>
      </w:divsChild>
    </w:div>
    <w:div w:id="872622050">
      <w:bodyDiv w:val="1"/>
      <w:marLeft w:val="0"/>
      <w:marRight w:val="0"/>
      <w:marTop w:val="0"/>
      <w:marBottom w:val="0"/>
      <w:divBdr>
        <w:top w:val="none" w:sz="0" w:space="0" w:color="auto"/>
        <w:left w:val="none" w:sz="0" w:space="0" w:color="auto"/>
        <w:bottom w:val="none" w:sz="0" w:space="0" w:color="auto"/>
        <w:right w:val="none" w:sz="0" w:space="0" w:color="auto"/>
      </w:divBdr>
      <w:divsChild>
        <w:div w:id="1925915334">
          <w:marLeft w:val="0"/>
          <w:marRight w:val="0"/>
          <w:marTop w:val="0"/>
          <w:marBottom w:val="0"/>
          <w:divBdr>
            <w:top w:val="none" w:sz="0" w:space="0" w:color="auto"/>
            <w:left w:val="none" w:sz="0" w:space="0" w:color="auto"/>
            <w:bottom w:val="none" w:sz="0" w:space="0" w:color="auto"/>
            <w:right w:val="none" w:sz="0" w:space="0" w:color="auto"/>
          </w:divBdr>
        </w:div>
        <w:div w:id="123276660">
          <w:marLeft w:val="0"/>
          <w:marRight w:val="0"/>
          <w:marTop w:val="0"/>
          <w:marBottom w:val="0"/>
          <w:divBdr>
            <w:top w:val="none" w:sz="0" w:space="0" w:color="auto"/>
            <w:left w:val="none" w:sz="0" w:space="0" w:color="auto"/>
            <w:bottom w:val="none" w:sz="0" w:space="0" w:color="auto"/>
            <w:right w:val="none" w:sz="0" w:space="0" w:color="auto"/>
          </w:divBdr>
        </w:div>
        <w:div w:id="636379512">
          <w:marLeft w:val="0"/>
          <w:marRight w:val="0"/>
          <w:marTop w:val="0"/>
          <w:marBottom w:val="0"/>
          <w:divBdr>
            <w:top w:val="none" w:sz="0" w:space="0" w:color="auto"/>
            <w:left w:val="none" w:sz="0" w:space="0" w:color="auto"/>
            <w:bottom w:val="none" w:sz="0" w:space="0" w:color="auto"/>
            <w:right w:val="none" w:sz="0" w:space="0" w:color="auto"/>
          </w:divBdr>
        </w:div>
        <w:div w:id="1724209427">
          <w:marLeft w:val="0"/>
          <w:marRight w:val="0"/>
          <w:marTop w:val="0"/>
          <w:marBottom w:val="0"/>
          <w:divBdr>
            <w:top w:val="none" w:sz="0" w:space="0" w:color="auto"/>
            <w:left w:val="none" w:sz="0" w:space="0" w:color="auto"/>
            <w:bottom w:val="none" w:sz="0" w:space="0" w:color="auto"/>
            <w:right w:val="none" w:sz="0" w:space="0" w:color="auto"/>
          </w:divBdr>
        </w:div>
        <w:div w:id="1532567483">
          <w:marLeft w:val="0"/>
          <w:marRight w:val="0"/>
          <w:marTop w:val="0"/>
          <w:marBottom w:val="0"/>
          <w:divBdr>
            <w:top w:val="none" w:sz="0" w:space="0" w:color="auto"/>
            <w:left w:val="none" w:sz="0" w:space="0" w:color="auto"/>
            <w:bottom w:val="none" w:sz="0" w:space="0" w:color="auto"/>
            <w:right w:val="none" w:sz="0" w:space="0" w:color="auto"/>
          </w:divBdr>
        </w:div>
        <w:div w:id="1349599396">
          <w:marLeft w:val="0"/>
          <w:marRight w:val="0"/>
          <w:marTop w:val="0"/>
          <w:marBottom w:val="0"/>
          <w:divBdr>
            <w:top w:val="none" w:sz="0" w:space="0" w:color="auto"/>
            <w:left w:val="none" w:sz="0" w:space="0" w:color="auto"/>
            <w:bottom w:val="none" w:sz="0" w:space="0" w:color="auto"/>
            <w:right w:val="none" w:sz="0" w:space="0" w:color="auto"/>
          </w:divBdr>
        </w:div>
        <w:div w:id="1716663228">
          <w:marLeft w:val="0"/>
          <w:marRight w:val="0"/>
          <w:marTop w:val="0"/>
          <w:marBottom w:val="0"/>
          <w:divBdr>
            <w:top w:val="none" w:sz="0" w:space="0" w:color="auto"/>
            <w:left w:val="none" w:sz="0" w:space="0" w:color="auto"/>
            <w:bottom w:val="none" w:sz="0" w:space="0" w:color="auto"/>
            <w:right w:val="none" w:sz="0" w:space="0" w:color="auto"/>
          </w:divBdr>
        </w:div>
        <w:div w:id="1562326017">
          <w:marLeft w:val="0"/>
          <w:marRight w:val="0"/>
          <w:marTop w:val="0"/>
          <w:marBottom w:val="0"/>
          <w:divBdr>
            <w:top w:val="none" w:sz="0" w:space="0" w:color="auto"/>
            <w:left w:val="none" w:sz="0" w:space="0" w:color="auto"/>
            <w:bottom w:val="none" w:sz="0" w:space="0" w:color="auto"/>
            <w:right w:val="none" w:sz="0" w:space="0" w:color="auto"/>
          </w:divBdr>
        </w:div>
        <w:div w:id="774325186">
          <w:marLeft w:val="0"/>
          <w:marRight w:val="0"/>
          <w:marTop w:val="0"/>
          <w:marBottom w:val="0"/>
          <w:divBdr>
            <w:top w:val="none" w:sz="0" w:space="0" w:color="auto"/>
            <w:left w:val="none" w:sz="0" w:space="0" w:color="auto"/>
            <w:bottom w:val="none" w:sz="0" w:space="0" w:color="auto"/>
            <w:right w:val="none" w:sz="0" w:space="0" w:color="auto"/>
          </w:divBdr>
        </w:div>
        <w:div w:id="312367566">
          <w:marLeft w:val="0"/>
          <w:marRight w:val="0"/>
          <w:marTop w:val="0"/>
          <w:marBottom w:val="0"/>
          <w:divBdr>
            <w:top w:val="none" w:sz="0" w:space="0" w:color="auto"/>
            <w:left w:val="none" w:sz="0" w:space="0" w:color="auto"/>
            <w:bottom w:val="none" w:sz="0" w:space="0" w:color="auto"/>
            <w:right w:val="none" w:sz="0" w:space="0" w:color="auto"/>
          </w:divBdr>
        </w:div>
        <w:div w:id="1559513543">
          <w:marLeft w:val="0"/>
          <w:marRight w:val="0"/>
          <w:marTop w:val="0"/>
          <w:marBottom w:val="0"/>
          <w:divBdr>
            <w:top w:val="none" w:sz="0" w:space="0" w:color="auto"/>
            <w:left w:val="none" w:sz="0" w:space="0" w:color="auto"/>
            <w:bottom w:val="none" w:sz="0" w:space="0" w:color="auto"/>
            <w:right w:val="none" w:sz="0" w:space="0" w:color="auto"/>
          </w:divBdr>
        </w:div>
        <w:div w:id="125045534">
          <w:marLeft w:val="0"/>
          <w:marRight w:val="0"/>
          <w:marTop w:val="0"/>
          <w:marBottom w:val="0"/>
          <w:divBdr>
            <w:top w:val="none" w:sz="0" w:space="0" w:color="auto"/>
            <w:left w:val="none" w:sz="0" w:space="0" w:color="auto"/>
            <w:bottom w:val="none" w:sz="0" w:space="0" w:color="auto"/>
            <w:right w:val="none" w:sz="0" w:space="0" w:color="auto"/>
          </w:divBdr>
        </w:div>
        <w:div w:id="66270651">
          <w:marLeft w:val="0"/>
          <w:marRight w:val="0"/>
          <w:marTop w:val="0"/>
          <w:marBottom w:val="0"/>
          <w:divBdr>
            <w:top w:val="none" w:sz="0" w:space="0" w:color="auto"/>
            <w:left w:val="none" w:sz="0" w:space="0" w:color="auto"/>
            <w:bottom w:val="none" w:sz="0" w:space="0" w:color="auto"/>
            <w:right w:val="none" w:sz="0" w:space="0" w:color="auto"/>
          </w:divBdr>
        </w:div>
        <w:div w:id="1271161616">
          <w:marLeft w:val="0"/>
          <w:marRight w:val="0"/>
          <w:marTop w:val="0"/>
          <w:marBottom w:val="0"/>
          <w:divBdr>
            <w:top w:val="none" w:sz="0" w:space="0" w:color="auto"/>
            <w:left w:val="none" w:sz="0" w:space="0" w:color="auto"/>
            <w:bottom w:val="none" w:sz="0" w:space="0" w:color="auto"/>
            <w:right w:val="none" w:sz="0" w:space="0" w:color="auto"/>
          </w:divBdr>
        </w:div>
        <w:div w:id="1974366900">
          <w:marLeft w:val="0"/>
          <w:marRight w:val="0"/>
          <w:marTop w:val="0"/>
          <w:marBottom w:val="0"/>
          <w:divBdr>
            <w:top w:val="none" w:sz="0" w:space="0" w:color="auto"/>
            <w:left w:val="none" w:sz="0" w:space="0" w:color="auto"/>
            <w:bottom w:val="none" w:sz="0" w:space="0" w:color="auto"/>
            <w:right w:val="none" w:sz="0" w:space="0" w:color="auto"/>
          </w:divBdr>
        </w:div>
        <w:div w:id="2063363427">
          <w:marLeft w:val="0"/>
          <w:marRight w:val="0"/>
          <w:marTop w:val="0"/>
          <w:marBottom w:val="0"/>
          <w:divBdr>
            <w:top w:val="none" w:sz="0" w:space="0" w:color="auto"/>
            <w:left w:val="none" w:sz="0" w:space="0" w:color="auto"/>
            <w:bottom w:val="none" w:sz="0" w:space="0" w:color="auto"/>
            <w:right w:val="none" w:sz="0" w:space="0" w:color="auto"/>
          </w:divBdr>
        </w:div>
        <w:div w:id="415172109">
          <w:marLeft w:val="0"/>
          <w:marRight w:val="0"/>
          <w:marTop w:val="0"/>
          <w:marBottom w:val="0"/>
          <w:divBdr>
            <w:top w:val="none" w:sz="0" w:space="0" w:color="auto"/>
            <w:left w:val="none" w:sz="0" w:space="0" w:color="auto"/>
            <w:bottom w:val="none" w:sz="0" w:space="0" w:color="auto"/>
            <w:right w:val="none" w:sz="0" w:space="0" w:color="auto"/>
          </w:divBdr>
        </w:div>
        <w:div w:id="1004358229">
          <w:marLeft w:val="0"/>
          <w:marRight w:val="0"/>
          <w:marTop w:val="0"/>
          <w:marBottom w:val="0"/>
          <w:divBdr>
            <w:top w:val="none" w:sz="0" w:space="0" w:color="auto"/>
            <w:left w:val="none" w:sz="0" w:space="0" w:color="auto"/>
            <w:bottom w:val="none" w:sz="0" w:space="0" w:color="auto"/>
            <w:right w:val="none" w:sz="0" w:space="0" w:color="auto"/>
          </w:divBdr>
        </w:div>
        <w:div w:id="1300375555">
          <w:marLeft w:val="0"/>
          <w:marRight w:val="0"/>
          <w:marTop w:val="0"/>
          <w:marBottom w:val="0"/>
          <w:divBdr>
            <w:top w:val="none" w:sz="0" w:space="0" w:color="auto"/>
            <w:left w:val="none" w:sz="0" w:space="0" w:color="auto"/>
            <w:bottom w:val="none" w:sz="0" w:space="0" w:color="auto"/>
            <w:right w:val="none" w:sz="0" w:space="0" w:color="auto"/>
          </w:divBdr>
        </w:div>
        <w:div w:id="169755075">
          <w:marLeft w:val="0"/>
          <w:marRight w:val="0"/>
          <w:marTop w:val="0"/>
          <w:marBottom w:val="0"/>
          <w:divBdr>
            <w:top w:val="none" w:sz="0" w:space="0" w:color="auto"/>
            <w:left w:val="none" w:sz="0" w:space="0" w:color="auto"/>
            <w:bottom w:val="none" w:sz="0" w:space="0" w:color="auto"/>
            <w:right w:val="none" w:sz="0" w:space="0" w:color="auto"/>
          </w:divBdr>
        </w:div>
        <w:div w:id="1630083899">
          <w:marLeft w:val="0"/>
          <w:marRight w:val="0"/>
          <w:marTop w:val="0"/>
          <w:marBottom w:val="0"/>
          <w:divBdr>
            <w:top w:val="none" w:sz="0" w:space="0" w:color="auto"/>
            <w:left w:val="none" w:sz="0" w:space="0" w:color="auto"/>
            <w:bottom w:val="none" w:sz="0" w:space="0" w:color="auto"/>
            <w:right w:val="none" w:sz="0" w:space="0" w:color="auto"/>
          </w:divBdr>
        </w:div>
        <w:div w:id="1232737027">
          <w:marLeft w:val="0"/>
          <w:marRight w:val="0"/>
          <w:marTop w:val="0"/>
          <w:marBottom w:val="0"/>
          <w:divBdr>
            <w:top w:val="none" w:sz="0" w:space="0" w:color="auto"/>
            <w:left w:val="none" w:sz="0" w:space="0" w:color="auto"/>
            <w:bottom w:val="none" w:sz="0" w:space="0" w:color="auto"/>
            <w:right w:val="none" w:sz="0" w:space="0" w:color="auto"/>
          </w:divBdr>
        </w:div>
        <w:div w:id="1600404480">
          <w:marLeft w:val="0"/>
          <w:marRight w:val="0"/>
          <w:marTop w:val="0"/>
          <w:marBottom w:val="0"/>
          <w:divBdr>
            <w:top w:val="none" w:sz="0" w:space="0" w:color="auto"/>
            <w:left w:val="none" w:sz="0" w:space="0" w:color="auto"/>
            <w:bottom w:val="none" w:sz="0" w:space="0" w:color="auto"/>
            <w:right w:val="none" w:sz="0" w:space="0" w:color="auto"/>
          </w:divBdr>
        </w:div>
        <w:div w:id="1932931147">
          <w:marLeft w:val="0"/>
          <w:marRight w:val="0"/>
          <w:marTop w:val="0"/>
          <w:marBottom w:val="0"/>
          <w:divBdr>
            <w:top w:val="none" w:sz="0" w:space="0" w:color="auto"/>
            <w:left w:val="none" w:sz="0" w:space="0" w:color="auto"/>
            <w:bottom w:val="none" w:sz="0" w:space="0" w:color="auto"/>
            <w:right w:val="none" w:sz="0" w:space="0" w:color="auto"/>
          </w:divBdr>
        </w:div>
        <w:div w:id="1056398581">
          <w:marLeft w:val="0"/>
          <w:marRight w:val="0"/>
          <w:marTop w:val="0"/>
          <w:marBottom w:val="0"/>
          <w:divBdr>
            <w:top w:val="none" w:sz="0" w:space="0" w:color="auto"/>
            <w:left w:val="none" w:sz="0" w:space="0" w:color="auto"/>
            <w:bottom w:val="none" w:sz="0" w:space="0" w:color="auto"/>
            <w:right w:val="none" w:sz="0" w:space="0" w:color="auto"/>
          </w:divBdr>
        </w:div>
      </w:divsChild>
    </w:div>
    <w:div w:id="898445985">
      <w:bodyDiv w:val="1"/>
      <w:marLeft w:val="0"/>
      <w:marRight w:val="0"/>
      <w:marTop w:val="0"/>
      <w:marBottom w:val="0"/>
      <w:divBdr>
        <w:top w:val="none" w:sz="0" w:space="0" w:color="auto"/>
        <w:left w:val="none" w:sz="0" w:space="0" w:color="auto"/>
        <w:bottom w:val="none" w:sz="0" w:space="0" w:color="auto"/>
        <w:right w:val="none" w:sz="0" w:space="0" w:color="auto"/>
      </w:divBdr>
      <w:divsChild>
        <w:div w:id="756097983">
          <w:marLeft w:val="0"/>
          <w:marRight w:val="0"/>
          <w:marTop w:val="0"/>
          <w:marBottom w:val="0"/>
          <w:divBdr>
            <w:top w:val="none" w:sz="0" w:space="0" w:color="auto"/>
            <w:left w:val="none" w:sz="0" w:space="0" w:color="auto"/>
            <w:bottom w:val="none" w:sz="0" w:space="0" w:color="auto"/>
            <w:right w:val="none" w:sz="0" w:space="0" w:color="auto"/>
          </w:divBdr>
        </w:div>
        <w:div w:id="1588265483">
          <w:marLeft w:val="0"/>
          <w:marRight w:val="0"/>
          <w:marTop w:val="0"/>
          <w:marBottom w:val="0"/>
          <w:divBdr>
            <w:top w:val="none" w:sz="0" w:space="0" w:color="auto"/>
            <w:left w:val="none" w:sz="0" w:space="0" w:color="auto"/>
            <w:bottom w:val="none" w:sz="0" w:space="0" w:color="auto"/>
            <w:right w:val="none" w:sz="0" w:space="0" w:color="auto"/>
          </w:divBdr>
        </w:div>
        <w:div w:id="1769236076">
          <w:marLeft w:val="0"/>
          <w:marRight w:val="0"/>
          <w:marTop w:val="0"/>
          <w:marBottom w:val="0"/>
          <w:divBdr>
            <w:top w:val="none" w:sz="0" w:space="0" w:color="auto"/>
            <w:left w:val="none" w:sz="0" w:space="0" w:color="auto"/>
            <w:bottom w:val="none" w:sz="0" w:space="0" w:color="auto"/>
            <w:right w:val="none" w:sz="0" w:space="0" w:color="auto"/>
          </w:divBdr>
        </w:div>
        <w:div w:id="1594431114">
          <w:marLeft w:val="0"/>
          <w:marRight w:val="0"/>
          <w:marTop w:val="0"/>
          <w:marBottom w:val="0"/>
          <w:divBdr>
            <w:top w:val="none" w:sz="0" w:space="0" w:color="auto"/>
            <w:left w:val="none" w:sz="0" w:space="0" w:color="auto"/>
            <w:bottom w:val="none" w:sz="0" w:space="0" w:color="auto"/>
            <w:right w:val="none" w:sz="0" w:space="0" w:color="auto"/>
          </w:divBdr>
        </w:div>
        <w:div w:id="1074161857">
          <w:marLeft w:val="0"/>
          <w:marRight w:val="0"/>
          <w:marTop w:val="0"/>
          <w:marBottom w:val="0"/>
          <w:divBdr>
            <w:top w:val="none" w:sz="0" w:space="0" w:color="auto"/>
            <w:left w:val="none" w:sz="0" w:space="0" w:color="auto"/>
            <w:bottom w:val="none" w:sz="0" w:space="0" w:color="auto"/>
            <w:right w:val="none" w:sz="0" w:space="0" w:color="auto"/>
          </w:divBdr>
        </w:div>
        <w:div w:id="1623535271">
          <w:marLeft w:val="0"/>
          <w:marRight w:val="0"/>
          <w:marTop w:val="0"/>
          <w:marBottom w:val="0"/>
          <w:divBdr>
            <w:top w:val="none" w:sz="0" w:space="0" w:color="auto"/>
            <w:left w:val="none" w:sz="0" w:space="0" w:color="auto"/>
            <w:bottom w:val="none" w:sz="0" w:space="0" w:color="auto"/>
            <w:right w:val="none" w:sz="0" w:space="0" w:color="auto"/>
          </w:divBdr>
        </w:div>
        <w:div w:id="1539705045">
          <w:marLeft w:val="0"/>
          <w:marRight w:val="0"/>
          <w:marTop w:val="0"/>
          <w:marBottom w:val="0"/>
          <w:divBdr>
            <w:top w:val="none" w:sz="0" w:space="0" w:color="auto"/>
            <w:left w:val="none" w:sz="0" w:space="0" w:color="auto"/>
            <w:bottom w:val="none" w:sz="0" w:space="0" w:color="auto"/>
            <w:right w:val="none" w:sz="0" w:space="0" w:color="auto"/>
          </w:divBdr>
        </w:div>
        <w:div w:id="1284380365">
          <w:marLeft w:val="0"/>
          <w:marRight w:val="0"/>
          <w:marTop w:val="0"/>
          <w:marBottom w:val="0"/>
          <w:divBdr>
            <w:top w:val="none" w:sz="0" w:space="0" w:color="auto"/>
            <w:left w:val="none" w:sz="0" w:space="0" w:color="auto"/>
            <w:bottom w:val="none" w:sz="0" w:space="0" w:color="auto"/>
            <w:right w:val="none" w:sz="0" w:space="0" w:color="auto"/>
          </w:divBdr>
        </w:div>
        <w:div w:id="1034423767">
          <w:marLeft w:val="0"/>
          <w:marRight w:val="0"/>
          <w:marTop w:val="0"/>
          <w:marBottom w:val="0"/>
          <w:divBdr>
            <w:top w:val="none" w:sz="0" w:space="0" w:color="auto"/>
            <w:left w:val="none" w:sz="0" w:space="0" w:color="auto"/>
            <w:bottom w:val="none" w:sz="0" w:space="0" w:color="auto"/>
            <w:right w:val="none" w:sz="0" w:space="0" w:color="auto"/>
          </w:divBdr>
        </w:div>
        <w:div w:id="2097941127">
          <w:marLeft w:val="0"/>
          <w:marRight w:val="0"/>
          <w:marTop w:val="0"/>
          <w:marBottom w:val="0"/>
          <w:divBdr>
            <w:top w:val="none" w:sz="0" w:space="0" w:color="auto"/>
            <w:left w:val="none" w:sz="0" w:space="0" w:color="auto"/>
            <w:bottom w:val="none" w:sz="0" w:space="0" w:color="auto"/>
            <w:right w:val="none" w:sz="0" w:space="0" w:color="auto"/>
          </w:divBdr>
        </w:div>
        <w:div w:id="1868714810">
          <w:marLeft w:val="0"/>
          <w:marRight w:val="0"/>
          <w:marTop w:val="0"/>
          <w:marBottom w:val="0"/>
          <w:divBdr>
            <w:top w:val="none" w:sz="0" w:space="0" w:color="auto"/>
            <w:left w:val="none" w:sz="0" w:space="0" w:color="auto"/>
            <w:bottom w:val="none" w:sz="0" w:space="0" w:color="auto"/>
            <w:right w:val="none" w:sz="0" w:space="0" w:color="auto"/>
          </w:divBdr>
        </w:div>
        <w:div w:id="55518438">
          <w:marLeft w:val="0"/>
          <w:marRight w:val="0"/>
          <w:marTop w:val="0"/>
          <w:marBottom w:val="0"/>
          <w:divBdr>
            <w:top w:val="none" w:sz="0" w:space="0" w:color="auto"/>
            <w:left w:val="none" w:sz="0" w:space="0" w:color="auto"/>
            <w:bottom w:val="none" w:sz="0" w:space="0" w:color="auto"/>
            <w:right w:val="none" w:sz="0" w:space="0" w:color="auto"/>
          </w:divBdr>
        </w:div>
        <w:div w:id="533007070">
          <w:marLeft w:val="0"/>
          <w:marRight w:val="0"/>
          <w:marTop w:val="0"/>
          <w:marBottom w:val="0"/>
          <w:divBdr>
            <w:top w:val="none" w:sz="0" w:space="0" w:color="auto"/>
            <w:left w:val="none" w:sz="0" w:space="0" w:color="auto"/>
            <w:bottom w:val="none" w:sz="0" w:space="0" w:color="auto"/>
            <w:right w:val="none" w:sz="0" w:space="0" w:color="auto"/>
          </w:divBdr>
        </w:div>
        <w:div w:id="1647393795">
          <w:marLeft w:val="0"/>
          <w:marRight w:val="0"/>
          <w:marTop w:val="0"/>
          <w:marBottom w:val="0"/>
          <w:divBdr>
            <w:top w:val="none" w:sz="0" w:space="0" w:color="auto"/>
            <w:left w:val="none" w:sz="0" w:space="0" w:color="auto"/>
            <w:bottom w:val="none" w:sz="0" w:space="0" w:color="auto"/>
            <w:right w:val="none" w:sz="0" w:space="0" w:color="auto"/>
          </w:divBdr>
        </w:div>
        <w:div w:id="1508597332">
          <w:marLeft w:val="0"/>
          <w:marRight w:val="0"/>
          <w:marTop w:val="0"/>
          <w:marBottom w:val="0"/>
          <w:divBdr>
            <w:top w:val="none" w:sz="0" w:space="0" w:color="auto"/>
            <w:left w:val="none" w:sz="0" w:space="0" w:color="auto"/>
            <w:bottom w:val="none" w:sz="0" w:space="0" w:color="auto"/>
            <w:right w:val="none" w:sz="0" w:space="0" w:color="auto"/>
          </w:divBdr>
        </w:div>
        <w:div w:id="1404327464">
          <w:marLeft w:val="0"/>
          <w:marRight w:val="0"/>
          <w:marTop w:val="0"/>
          <w:marBottom w:val="0"/>
          <w:divBdr>
            <w:top w:val="none" w:sz="0" w:space="0" w:color="auto"/>
            <w:left w:val="none" w:sz="0" w:space="0" w:color="auto"/>
            <w:bottom w:val="none" w:sz="0" w:space="0" w:color="auto"/>
            <w:right w:val="none" w:sz="0" w:space="0" w:color="auto"/>
          </w:divBdr>
        </w:div>
        <w:div w:id="1820229480">
          <w:marLeft w:val="0"/>
          <w:marRight w:val="0"/>
          <w:marTop w:val="0"/>
          <w:marBottom w:val="0"/>
          <w:divBdr>
            <w:top w:val="none" w:sz="0" w:space="0" w:color="auto"/>
            <w:left w:val="none" w:sz="0" w:space="0" w:color="auto"/>
            <w:bottom w:val="none" w:sz="0" w:space="0" w:color="auto"/>
            <w:right w:val="none" w:sz="0" w:space="0" w:color="auto"/>
          </w:divBdr>
        </w:div>
        <w:div w:id="1444617844">
          <w:marLeft w:val="0"/>
          <w:marRight w:val="0"/>
          <w:marTop w:val="0"/>
          <w:marBottom w:val="0"/>
          <w:divBdr>
            <w:top w:val="none" w:sz="0" w:space="0" w:color="auto"/>
            <w:left w:val="none" w:sz="0" w:space="0" w:color="auto"/>
            <w:bottom w:val="none" w:sz="0" w:space="0" w:color="auto"/>
            <w:right w:val="none" w:sz="0" w:space="0" w:color="auto"/>
          </w:divBdr>
        </w:div>
        <w:div w:id="1659385041">
          <w:marLeft w:val="0"/>
          <w:marRight w:val="0"/>
          <w:marTop w:val="0"/>
          <w:marBottom w:val="0"/>
          <w:divBdr>
            <w:top w:val="none" w:sz="0" w:space="0" w:color="auto"/>
            <w:left w:val="none" w:sz="0" w:space="0" w:color="auto"/>
            <w:bottom w:val="none" w:sz="0" w:space="0" w:color="auto"/>
            <w:right w:val="none" w:sz="0" w:space="0" w:color="auto"/>
          </w:divBdr>
        </w:div>
        <w:div w:id="1074931499">
          <w:marLeft w:val="0"/>
          <w:marRight w:val="0"/>
          <w:marTop w:val="0"/>
          <w:marBottom w:val="0"/>
          <w:divBdr>
            <w:top w:val="none" w:sz="0" w:space="0" w:color="auto"/>
            <w:left w:val="none" w:sz="0" w:space="0" w:color="auto"/>
            <w:bottom w:val="none" w:sz="0" w:space="0" w:color="auto"/>
            <w:right w:val="none" w:sz="0" w:space="0" w:color="auto"/>
          </w:divBdr>
        </w:div>
      </w:divsChild>
    </w:div>
    <w:div w:id="903375474">
      <w:bodyDiv w:val="1"/>
      <w:marLeft w:val="0"/>
      <w:marRight w:val="0"/>
      <w:marTop w:val="0"/>
      <w:marBottom w:val="0"/>
      <w:divBdr>
        <w:top w:val="none" w:sz="0" w:space="0" w:color="auto"/>
        <w:left w:val="none" w:sz="0" w:space="0" w:color="auto"/>
        <w:bottom w:val="none" w:sz="0" w:space="0" w:color="auto"/>
        <w:right w:val="none" w:sz="0" w:space="0" w:color="auto"/>
      </w:divBdr>
    </w:div>
    <w:div w:id="912131042">
      <w:bodyDiv w:val="1"/>
      <w:marLeft w:val="0"/>
      <w:marRight w:val="0"/>
      <w:marTop w:val="0"/>
      <w:marBottom w:val="0"/>
      <w:divBdr>
        <w:top w:val="none" w:sz="0" w:space="0" w:color="auto"/>
        <w:left w:val="none" w:sz="0" w:space="0" w:color="auto"/>
        <w:bottom w:val="none" w:sz="0" w:space="0" w:color="auto"/>
        <w:right w:val="none" w:sz="0" w:space="0" w:color="auto"/>
      </w:divBdr>
    </w:div>
    <w:div w:id="923296367">
      <w:bodyDiv w:val="1"/>
      <w:marLeft w:val="0"/>
      <w:marRight w:val="0"/>
      <w:marTop w:val="0"/>
      <w:marBottom w:val="0"/>
      <w:divBdr>
        <w:top w:val="none" w:sz="0" w:space="0" w:color="auto"/>
        <w:left w:val="none" w:sz="0" w:space="0" w:color="auto"/>
        <w:bottom w:val="none" w:sz="0" w:space="0" w:color="auto"/>
        <w:right w:val="none" w:sz="0" w:space="0" w:color="auto"/>
      </w:divBdr>
      <w:divsChild>
        <w:div w:id="1208640625">
          <w:marLeft w:val="0"/>
          <w:marRight w:val="0"/>
          <w:marTop w:val="0"/>
          <w:marBottom w:val="0"/>
          <w:divBdr>
            <w:top w:val="none" w:sz="0" w:space="0" w:color="auto"/>
            <w:left w:val="none" w:sz="0" w:space="0" w:color="auto"/>
            <w:bottom w:val="none" w:sz="0" w:space="0" w:color="auto"/>
            <w:right w:val="none" w:sz="0" w:space="0" w:color="auto"/>
          </w:divBdr>
        </w:div>
        <w:div w:id="1602494324">
          <w:marLeft w:val="0"/>
          <w:marRight w:val="0"/>
          <w:marTop w:val="0"/>
          <w:marBottom w:val="0"/>
          <w:divBdr>
            <w:top w:val="none" w:sz="0" w:space="0" w:color="auto"/>
            <w:left w:val="none" w:sz="0" w:space="0" w:color="auto"/>
            <w:bottom w:val="none" w:sz="0" w:space="0" w:color="auto"/>
            <w:right w:val="none" w:sz="0" w:space="0" w:color="auto"/>
          </w:divBdr>
        </w:div>
        <w:div w:id="975767669">
          <w:marLeft w:val="0"/>
          <w:marRight w:val="0"/>
          <w:marTop w:val="0"/>
          <w:marBottom w:val="0"/>
          <w:divBdr>
            <w:top w:val="none" w:sz="0" w:space="0" w:color="auto"/>
            <w:left w:val="none" w:sz="0" w:space="0" w:color="auto"/>
            <w:bottom w:val="none" w:sz="0" w:space="0" w:color="auto"/>
            <w:right w:val="none" w:sz="0" w:space="0" w:color="auto"/>
          </w:divBdr>
        </w:div>
        <w:div w:id="2001544067">
          <w:marLeft w:val="0"/>
          <w:marRight w:val="0"/>
          <w:marTop w:val="0"/>
          <w:marBottom w:val="0"/>
          <w:divBdr>
            <w:top w:val="none" w:sz="0" w:space="0" w:color="auto"/>
            <w:left w:val="none" w:sz="0" w:space="0" w:color="auto"/>
            <w:bottom w:val="none" w:sz="0" w:space="0" w:color="auto"/>
            <w:right w:val="none" w:sz="0" w:space="0" w:color="auto"/>
          </w:divBdr>
        </w:div>
        <w:div w:id="1931818241">
          <w:marLeft w:val="0"/>
          <w:marRight w:val="0"/>
          <w:marTop w:val="0"/>
          <w:marBottom w:val="0"/>
          <w:divBdr>
            <w:top w:val="none" w:sz="0" w:space="0" w:color="auto"/>
            <w:left w:val="none" w:sz="0" w:space="0" w:color="auto"/>
            <w:bottom w:val="none" w:sz="0" w:space="0" w:color="auto"/>
            <w:right w:val="none" w:sz="0" w:space="0" w:color="auto"/>
          </w:divBdr>
        </w:div>
        <w:div w:id="263731108">
          <w:marLeft w:val="0"/>
          <w:marRight w:val="0"/>
          <w:marTop w:val="0"/>
          <w:marBottom w:val="0"/>
          <w:divBdr>
            <w:top w:val="none" w:sz="0" w:space="0" w:color="auto"/>
            <w:left w:val="none" w:sz="0" w:space="0" w:color="auto"/>
            <w:bottom w:val="none" w:sz="0" w:space="0" w:color="auto"/>
            <w:right w:val="none" w:sz="0" w:space="0" w:color="auto"/>
          </w:divBdr>
        </w:div>
      </w:divsChild>
    </w:div>
    <w:div w:id="923760881">
      <w:bodyDiv w:val="1"/>
      <w:marLeft w:val="0"/>
      <w:marRight w:val="0"/>
      <w:marTop w:val="0"/>
      <w:marBottom w:val="0"/>
      <w:divBdr>
        <w:top w:val="none" w:sz="0" w:space="0" w:color="auto"/>
        <w:left w:val="none" w:sz="0" w:space="0" w:color="auto"/>
        <w:bottom w:val="none" w:sz="0" w:space="0" w:color="auto"/>
        <w:right w:val="none" w:sz="0" w:space="0" w:color="auto"/>
      </w:divBdr>
      <w:divsChild>
        <w:div w:id="1824853712">
          <w:marLeft w:val="0"/>
          <w:marRight w:val="0"/>
          <w:marTop w:val="0"/>
          <w:marBottom w:val="0"/>
          <w:divBdr>
            <w:top w:val="none" w:sz="0" w:space="0" w:color="auto"/>
            <w:left w:val="none" w:sz="0" w:space="0" w:color="auto"/>
            <w:bottom w:val="none" w:sz="0" w:space="0" w:color="auto"/>
            <w:right w:val="none" w:sz="0" w:space="0" w:color="auto"/>
          </w:divBdr>
        </w:div>
        <w:div w:id="1481072104">
          <w:marLeft w:val="0"/>
          <w:marRight w:val="0"/>
          <w:marTop w:val="0"/>
          <w:marBottom w:val="0"/>
          <w:divBdr>
            <w:top w:val="none" w:sz="0" w:space="0" w:color="auto"/>
            <w:left w:val="none" w:sz="0" w:space="0" w:color="auto"/>
            <w:bottom w:val="none" w:sz="0" w:space="0" w:color="auto"/>
            <w:right w:val="none" w:sz="0" w:space="0" w:color="auto"/>
          </w:divBdr>
        </w:div>
        <w:div w:id="972758227">
          <w:marLeft w:val="0"/>
          <w:marRight w:val="0"/>
          <w:marTop w:val="0"/>
          <w:marBottom w:val="0"/>
          <w:divBdr>
            <w:top w:val="none" w:sz="0" w:space="0" w:color="auto"/>
            <w:left w:val="none" w:sz="0" w:space="0" w:color="auto"/>
            <w:bottom w:val="none" w:sz="0" w:space="0" w:color="auto"/>
            <w:right w:val="none" w:sz="0" w:space="0" w:color="auto"/>
          </w:divBdr>
        </w:div>
        <w:div w:id="1657951809">
          <w:marLeft w:val="0"/>
          <w:marRight w:val="0"/>
          <w:marTop w:val="0"/>
          <w:marBottom w:val="0"/>
          <w:divBdr>
            <w:top w:val="none" w:sz="0" w:space="0" w:color="auto"/>
            <w:left w:val="none" w:sz="0" w:space="0" w:color="auto"/>
            <w:bottom w:val="none" w:sz="0" w:space="0" w:color="auto"/>
            <w:right w:val="none" w:sz="0" w:space="0" w:color="auto"/>
          </w:divBdr>
        </w:div>
        <w:div w:id="255794068">
          <w:marLeft w:val="0"/>
          <w:marRight w:val="0"/>
          <w:marTop w:val="0"/>
          <w:marBottom w:val="0"/>
          <w:divBdr>
            <w:top w:val="none" w:sz="0" w:space="0" w:color="auto"/>
            <w:left w:val="none" w:sz="0" w:space="0" w:color="auto"/>
            <w:bottom w:val="none" w:sz="0" w:space="0" w:color="auto"/>
            <w:right w:val="none" w:sz="0" w:space="0" w:color="auto"/>
          </w:divBdr>
        </w:div>
        <w:div w:id="392772636">
          <w:marLeft w:val="0"/>
          <w:marRight w:val="0"/>
          <w:marTop w:val="0"/>
          <w:marBottom w:val="0"/>
          <w:divBdr>
            <w:top w:val="none" w:sz="0" w:space="0" w:color="auto"/>
            <w:left w:val="none" w:sz="0" w:space="0" w:color="auto"/>
            <w:bottom w:val="none" w:sz="0" w:space="0" w:color="auto"/>
            <w:right w:val="none" w:sz="0" w:space="0" w:color="auto"/>
          </w:divBdr>
        </w:div>
        <w:div w:id="693652058">
          <w:marLeft w:val="0"/>
          <w:marRight w:val="0"/>
          <w:marTop w:val="0"/>
          <w:marBottom w:val="0"/>
          <w:divBdr>
            <w:top w:val="none" w:sz="0" w:space="0" w:color="auto"/>
            <w:left w:val="none" w:sz="0" w:space="0" w:color="auto"/>
            <w:bottom w:val="none" w:sz="0" w:space="0" w:color="auto"/>
            <w:right w:val="none" w:sz="0" w:space="0" w:color="auto"/>
          </w:divBdr>
        </w:div>
        <w:div w:id="1878735592">
          <w:marLeft w:val="0"/>
          <w:marRight w:val="0"/>
          <w:marTop w:val="0"/>
          <w:marBottom w:val="0"/>
          <w:divBdr>
            <w:top w:val="none" w:sz="0" w:space="0" w:color="auto"/>
            <w:left w:val="none" w:sz="0" w:space="0" w:color="auto"/>
            <w:bottom w:val="none" w:sz="0" w:space="0" w:color="auto"/>
            <w:right w:val="none" w:sz="0" w:space="0" w:color="auto"/>
          </w:divBdr>
        </w:div>
        <w:div w:id="1712413078">
          <w:marLeft w:val="0"/>
          <w:marRight w:val="0"/>
          <w:marTop w:val="0"/>
          <w:marBottom w:val="0"/>
          <w:divBdr>
            <w:top w:val="none" w:sz="0" w:space="0" w:color="auto"/>
            <w:left w:val="none" w:sz="0" w:space="0" w:color="auto"/>
            <w:bottom w:val="none" w:sz="0" w:space="0" w:color="auto"/>
            <w:right w:val="none" w:sz="0" w:space="0" w:color="auto"/>
          </w:divBdr>
        </w:div>
        <w:div w:id="1624995624">
          <w:marLeft w:val="0"/>
          <w:marRight w:val="0"/>
          <w:marTop w:val="0"/>
          <w:marBottom w:val="0"/>
          <w:divBdr>
            <w:top w:val="none" w:sz="0" w:space="0" w:color="auto"/>
            <w:left w:val="none" w:sz="0" w:space="0" w:color="auto"/>
            <w:bottom w:val="none" w:sz="0" w:space="0" w:color="auto"/>
            <w:right w:val="none" w:sz="0" w:space="0" w:color="auto"/>
          </w:divBdr>
        </w:div>
        <w:div w:id="2009097042">
          <w:marLeft w:val="0"/>
          <w:marRight w:val="0"/>
          <w:marTop w:val="0"/>
          <w:marBottom w:val="0"/>
          <w:divBdr>
            <w:top w:val="none" w:sz="0" w:space="0" w:color="auto"/>
            <w:left w:val="none" w:sz="0" w:space="0" w:color="auto"/>
            <w:bottom w:val="none" w:sz="0" w:space="0" w:color="auto"/>
            <w:right w:val="none" w:sz="0" w:space="0" w:color="auto"/>
          </w:divBdr>
        </w:div>
        <w:div w:id="2029595634">
          <w:marLeft w:val="0"/>
          <w:marRight w:val="0"/>
          <w:marTop w:val="0"/>
          <w:marBottom w:val="0"/>
          <w:divBdr>
            <w:top w:val="none" w:sz="0" w:space="0" w:color="auto"/>
            <w:left w:val="none" w:sz="0" w:space="0" w:color="auto"/>
            <w:bottom w:val="none" w:sz="0" w:space="0" w:color="auto"/>
            <w:right w:val="none" w:sz="0" w:space="0" w:color="auto"/>
          </w:divBdr>
        </w:div>
        <w:div w:id="1997761078">
          <w:marLeft w:val="0"/>
          <w:marRight w:val="0"/>
          <w:marTop w:val="0"/>
          <w:marBottom w:val="0"/>
          <w:divBdr>
            <w:top w:val="none" w:sz="0" w:space="0" w:color="auto"/>
            <w:left w:val="none" w:sz="0" w:space="0" w:color="auto"/>
            <w:bottom w:val="none" w:sz="0" w:space="0" w:color="auto"/>
            <w:right w:val="none" w:sz="0" w:space="0" w:color="auto"/>
          </w:divBdr>
        </w:div>
        <w:div w:id="1271352561">
          <w:marLeft w:val="0"/>
          <w:marRight w:val="0"/>
          <w:marTop w:val="0"/>
          <w:marBottom w:val="0"/>
          <w:divBdr>
            <w:top w:val="none" w:sz="0" w:space="0" w:color="auto"/>
            <w:left w:val="none" w:sz="0" w:space="0" w:color="auto"/>
            <w:bottom w:val="none" w:sz="0" w:space="0" w:color="auto"/>
            <w:right w:val="none" w:sz="0" w:space="0" w:color="auto"/>
          </w:divBdr>
        </w:div>
        <w:div w:id="1199273767">
          <w:marLeft w:val="0"/>
          <w:marRight w:val="0"/>
          <w:marTop w:val="0"/>
          <w:marBottom w:val="0"/>
          <w:divBdr>
            <w:top w:val="none" w:sz="0" w:space="0" w:color="auto"/>
            <w:left w:val="none" w:sz="0" w:space="0" w:color="auto"/>
            <w:bottom w:val="none" w:sz="0" w:space="0" w:color="auto"/>
            <w:right w:val="none" w:sz="0" w:space="0" w:color="auto"/>
          </w:divBdr>
        </w:div>
        <w:div w:id="732045791">
          <w:marLeft w:val="0"/>
          <w:marRight w:val="0"/>
          <w:marTop w:val="0"/>
          <w:marBottom w:val="0"/>
          <w:divBdr>
            <w:top w:val="none" w:sz="0" w:space="0" w:color="auto"/>
            <w:left w:val="none" w:sz="0" w:space="0" w:color="auto"/>
            <w:bottom w:val="none" w:sz="0" w:space="0" w:color="auto"/>
            <w:right w:val="none" w:sz="0" w:space="0" w:color="auto"/>
          </w:divBdr>
        </w:div>
        <w:div w:id="2030713935">
          <w:marLeft w:val="0"/>
          <w:marRight w:val="0"/>
          <w:marTop w:val="0"/>
          <w:marBottom w:val="0"/>
          <w:divBdr>
            <w:top w:val="none" w:sz="0" w:space="0" w:color="auto"/>
            <w:left w:val="none" w:sz="0" w:space="0" w:color="auto"/>
            <w:bottom w:val="none" w:sz="0" w:space="0" w:color="auto"/>
            <w:right w:val="none" w:sz="0" w:space="0" w:color="auto"/>
          </w:divBdr>
        </w:div>
        <w:div w:id="800536143">
          <w:marLeft w:val="0"/>
          <w:marRight w:val="0"/>
          <w:marTop w:val="0"/>
          <w:marBottom w:val="0"/>
          <w:divBdr>
            <w:top w:val="none" w:sz="0" w:space="0" w:color="auto"/>
            <w:left w:val="none" w:sz="0" w:space="0" w:color="auto"/>
            <w:bottom w:val="none" w:sz="0" w:space="0" w:color="auto"/>
            <w:right w:val="none" w:sz="0" w:space="0" w:color="auto"/>
          </w:divBdr>
        </w:div>
        <w:div w:id="16078315">
          <w:marLeft w:val="0"/>
          <w:marRight w:val="0"/>
          <w:marTop w:val="0"/>
          <w:marBottom w:val="0"/>
          <w:divBdr>
            <w:top w:val="none" w:sz="0" w:space="0" w:color="auto"/>
            <w:left w:val="none" w:sz="0" w:space="0" w:color="auto"/>
            <w:bottom w:val="none" w:sz="0" w:space="0" w:color="auto"/>
            <w:right w:val="none" w:sz="0" w:space="0" w:color="auto"/>
          </w:divBdr>
        </w:div>
        <w:div w:id="1044988192">
          <w:marLeft w:val="0"/>
          <w:marRight w:val="0"/>
          <w:marTop w:val="0"/>
          <w:marBottom w:val="0"/>
          <w:divBdr>
            <w:top w:val="none" w:sz="0" w:space="0" w:color="auto"/>
            <w:left w:val="none" w:sz="0" w:space="0" w:color="auto"/>
            <w:bottom w:val="none" w:sz="0" w:space="0" w:color="auto"/>
            <w:right w:val="none" w:sz="0" w:space="0" w:color="auto"/>
          </w:divBdr>
        </w:div>
        <w:div w:id="2064404310">
          <w:marLeft w:val="0"/>
          <w:marRight w:val="0"/>
          <w:marTop w:val="0"/>
          <w:marBottom w:val="0"/>
          <w:divBdr>
            <w:top w:val="none" w:sz="0" w:space="0" w:color="auto"/>
            <w:left w:val="none" w:sz="0" w:space="0" w:color="auto"/>
            <w:bottom w:val="none" w:sz="0" w:space="0" w:color="auto"/>
            <w:right w:val="none" w:sz="0" w:space="0" w:color="auto"/>
          </w:divBdr>
        </w:div>
      </w:divsChild>
    </w:div>
    <w:div w:id="955717831">
      <w:bodyDiv w:val="1"/>
      <w:marLeft w:val="0"/>
      <w:marRight w:val="0"/>
      <w:marTop w:val="0"/>
      <w:marBottom w:val="0"/>
      <w:divBdr>
        <w:top w:val="none" w:sz="0" w:space="0" w:color="auto"/>
        <w:left w:val="none" w:sz="0" w:space="0" w:color="auto"/>
        <w:bottom w:val="none" w:sz="0" w:space="0" w:color="auto"/>
        <w:right w:val="none" w:sz="0" w:space="0" w:color="auto"/>
      </w:divBdr>
      <w:divsChild>
        <w:div w:id="2032761452">
          <w:marLeft w:val="0"/>
          <w:marRight w:val="0"/>
          <w:marTop w:val="0"/>
          <w:marBottom w:val="0"/>
          <w:divBdr>
            <w:top w:val="none" w:sz="0" w:space="0" w:color="auto"/>
            <w:left w:val="none" w:sz="0" w:space="0" w:color="auto"/>
            <w:bottom w:val="none" w:sz="0" w:space="0" w:color="auto"/>
            <w:right w:val="none" w:sz="0" w:space="0" w:color="auto"/>
          </w:divBdr>
        </w:div>
        <w:div w:id="1034572605">
          <w:marLeft w:val="0"/>
          <w:marRight w:val="0"/>
          <w:marTop w:val="0"/>
          <w:marBottom w:val="0"/>
          <w:divBdr>
            <w:top w:val="none" w:sz="0" w:space="0" w:color="auto"/>
            <w:left w:val="none" w:sz="0" w:space="0" w:color="auto"/>
            <w:bottom w:val="none" w:sz="0" w:space="0" w:color="auto"/>
            <w:right w:val="none" w:sz="0" w:space="0" w:color="auto"/>
          </w:divBdr>
        </w:div>
        <w:div w:id="2048724669">
          <w:marLeft w:val="0"/>
          <w:marRight w:val="0"/>
          <w:marTop w:val="0"/>
          <w:marBottom w:val="0"/>
          <w:divBdr>
            <w:top w:val="none" w:sz="0" w:space="0" w:color="auto"/>
            <w:left w:val="none" w:sz="0" w:space="0" w:color="auto"/>
            <w:bottom w:val="none" w:sz="0" w:space="0" w:color="auto"/>
            <w:right w:val="none" w:sz="0" w:space="0" w:color="auto"/>
          </w:divBdr>
        </w:div>
        <w:div w:id="62607575">
          <w:marLeft w:val="0"/>
          <w:marRight w:val="0"/>
          <w:marTop w:val="0"/>
          <w:marBottom w:val="0"/>
          <w:divBdr>
            <w:top w:val="none" w:sz="0" w:space="0" w:color="auto"/>
            <w:left w:val="none" w:sz="0" w:space="0" w:color="auto"/>
            <w:bottom w:val="none" w:sz="0" w:space="0" w:color="auto"/>
            <w:right w:val="none" w:sz="0" w:space="0" w:color="auto"/>
          </w:divBdr>
        </w:div>
        <w:div w:id="1737246020">
          <w:marLeft w:val="0"/>
          <w:marRight w:val="0"/>
          <w:marTop w:val="0"/>
          <w:marBottom w:val="0"/>
          <w:divBdr>
            <w:top w:val="none" w:sz="0" w:space="0" w:color="auto"/>
            <w:left w:val="none" w:sz="0" w:space="0" w:color="auto"/>
            <w:bottom w:val="none" w:sz="0" w:space="0" w:color="auto"/>
            <w:right w:val="none" w:sz="0" w:space="0" w:color="auto"/>
          </w:divBdr>
        </w:div>
        <w:div w:id="1889949567">
          <w:marLeft w:val="0"/>
          <w:marRight w:val="0"/>
          <w:marTop w:val="0"/>
          <w:marBottom w:val="0"/>
          <w:divBdr>
            <w:top w:val="none" w:sz="0" w:space="0" w:color="auto"/>
            <w:left w:val="none" w:sz="0" w:space="0" w:color="auto"/>
            <w:bottom w:val="none" w:sz="0" w:space="0" w:color="auto"/>
            <w:right w:val="none" w:sz="0" w:space="0" w:color="auto"/>
          </w:divBdr>
        </w:div>
        <w:div w:id="967862105">
          <w:marLeft w:val="0"/>
          <w:marRight w:val="0"/>
          <w:marTop w:val="0"/>
          <w:marBottom w:val="0"/>
          <w:divBdr>
            <w:top w:val="none" w:sz="0" w:space="0" w:color="auto"/>
            <w:left w:val="none" w:sz="0" w:space="0" w:color="auto"/>
            <w:bottom w:val="none" w:sz="0" w:space="0" w:color="auto"/>
            <w:right w:val="none" w:sz="0" w:space="0" w:color="auto"/>
          </w:divBdr>
        </w:div>
        <w:div w:id="1529830132">
          <w:marLeft w:val="0"/>
          <w:marRight w:val="0"/>
          <w:marTop w:val="0"/>
          <w:marBottom w:val="0"/>
          <w:divBdr>
            <w:top w:val="none" w:sz="0" w:space="0" w:color="auto"/>
            <w:left w:val="none" w:sz="0" w:space="0" w:color="auto"/>
            <w:bottom w:val="none" w:sz="0" w:space="0" w:color="auto"/>
            <w:right w:val="none" w:sz="0" w:space="0" w:color="auto"/>
          </w:divBdr>
        </w:div>
        <w:div w:id="1598556640">
          <w:marLeft w:val="0"/>
          <w:marRight w:val="0"/>
          <w:marTop w:val="0"/>
          <w:marBottom w:val="0"/>
          <w:divBdr>
            <w:top w:val="none" w:sz="0" w:space="0" w:color="auto"/>
            <w:left w:val="none" w:sz="0" w:space="0" w:color="auto"/>
            <w:bottom w:val="none" w:sz="0" w:space="0" w:color="auto"/>
            <w:right w:val="none" w:sz="0" w:space="0" w:color="auto"/>
          </w:divBdr>
        </w:div>
        <w:div w:id="1657107923">
          <w:marLeft w:val="0"/>
          <w:marRight w:val="0"/>
          <w:marTop w:val="0"/>
          <w:marBottom w:val="0"/>
          <w:divBdr>
            <w:top w:val="none" w:sz="0" w:space="0" w:color="auto"/>
            <w:left w:val="none" w:sz="0" w:space="0" w:color="auto"/>
            <w:bottom w:val="none" w:sz="0" w:space="0" w:color="auto"/>
            <w:right w:val="none" w:sz="0" w:space="0" w:color="auto"/>
          </w:divBdr>
        </w:div>
        <w:div w:id="1392535496">
          <w:marLeft w:val="0"/>
          <w:marRight w:val="0"/>
          <w:marTop w:val="0"/>
          <w:marBottom w:val="0"/>
          <w:divBdr>
            <w:top w:val="none" w:sz="0" w:space="0" w:color="auto"/>
            <w:left w:val="none" w:sz="0" w:space="0" w:color="auto"/>
            <w:bottom w:val="none" w:sz="0" w:space="0" w:color="auto"/>
            <w:right w:val="none" w:sz="0" w:space="0" w:color="auto"/>
          </w:divBdr>
        </w:div>
        <w:div w:id="444663618">
          <w:marLeft w:val="0"/>
          <w:marRight w:val="0"/>
          <w:marTop w:val="0"/>
          <w:marBottom w:val="0"/>
          <w:divBdr>
            <w:top w:val="none" w:sz="0" w:space="0" w:color="auto"/>
            <w:left w:val="none" w:sz="0" w:space="0" w:color="auto"/>
            <w:bottom w:val="none" w:sz="0" w:space="0" w:color="auto"/>
            <w:right w:val="none" w:sz="0" w:space="0" w:color="auto"/>
          </w:divBdr>
        </w:div>
        <w:div w:id="1913536938">
          <w:marLeft w:val="0"/>
          <w:marRight w:val="0"/>
          <w:marTop w:val="0"/>
          <w:marBottom w:val="0"/>
          <w:divBdr>
            <w:top w:val="none" w:sz="0" w:space="0" w:color="auto"/>
            <w:left w:val="none" w:sz="0" w:space="0" w:color="auto"/>
            <w:bottom w:val="none" w:sz="0" w:space="0" w:color="auto"/>
            <w:right w:val="none" w:sz="0" w:space="0" w:color="auto"/>
          </w:divBdr>
        </w:div>
        <w:div w:id="721557924">
          <w:marLeft w:val="0"/>
          <w:marRight w:val="0"/>
          <w:marTop w:val="0"/>
          <w:marBottom w:val="0"/>
          <w:divBdr>
            <w:top w:val="none" w:sz="0" w:space="0" w:color="auto"/>
            <w:left w:val="none" w:sz="0" w:space="0" w:color="auto"/>
            <w:bottom w:val="none" w:sz="0" w:space="0" w:color="auto"/>
            <w:right w:val="none" w:sz="0" w:space="0" w:color="auto"/>
          </w:divBdr>
        </w:div>
      </w:divsChild>
    </w:div>
    <w:div w:id="969017464">
      <w:bodyDiv w:val="1"/>
      <w:marLeft w:val="0"/>
      <w:marRight w:val="0"/>
      <w:marTop w:val="0"/>
      <w:marBottom w:val="0"/>
      <w:divBdr>
        <w:top w:val="none" w:sz="0" w:space="0" w:color="auto"/>
        <w:left w:val="none" w:sz="0" w:space="0" w:color="auto"/>
        <w:bottom w:val="none" w:sz="0" w:space="0" w:color="auto"/>
        <w:right w:val="none" w:sz="0" w:space="0" w:color="auto"/>
      </w:divBdr>
    </w:div>
    <w:div w:id="983311422">
      <w:bodyDiv w:val="1"/>
      <w:marLeft w:val="0"/>
      <w:marRight w:val="0"/>
      <w:marTop w:val="0"/>
      <w:marBottom w:val="0"/>
      <w:divBdr>
        <w:top w:val="none" w:sz="0" w:space="0" w:color="auto"/>
        <w:left w:val="none" w:sz="0" w:space="0" w:color="auto"/>
        <w:bottom w:val="none" w:sz="0" w:space="0" w:color="auto"/>
        <w:right w:val="none" w:sz="0" w:space="0" w:color="auto"/>
      </w:divBdr>
      <w:divsChild>
        <w:div w:id="1521313701">
          <w:marLeft w:val="0"/>
          <w:marRight w:val="0"/>
          <w:marTop w:val="0"/>
          <w:marBottom w:val="0"/>
          <w:divBdr>
            <w:top w:val="none" w:sz="0" w:space="0" w:color="auto"/>
            <w:left w:val="none" w:sz="0" w:space="0" w:color="auto"/>
            <w:bottom w:val="none" w:sz="0" w:space="0" w:color="auto"/>
            <w:right w:val="none" w:sz="0" w:space="0" w:color="auto"/>
          </w:divBdr>
        </w:div>
        <w:div w:id="964694693">
          <w:marLeft w:val="0"/>
          <w:marRight w:val="0"/>
          <w:marTop w:val="0"/>
          <w:marBottom w:val="0"/>
          <w:divBdr>
            <w:top w:val="none" w:sz="0" w:space="0" w:color="auto"/>
            <w:left w:val="none" w:sz="0" w:space="0" w:color="auto"/>
            <w:bottom w:val="none" w:sz="0" w:space="0" w:color="auto"/>
            <w:right w:val="none" w:sz="0" w:space="0" w:color="auto"/>
          </w:divBdr>
        </w:div>
        <w:div w:id="1392923553">
          <w:marLeft w:val="0"/>
          <w:marRight w:val="0"/>
          <w:marTop w:val="0"/>
          <w:marBottom w:val="0"/>
          <w:divBdr>
            <w:top w:val="none" w:sz="0" w:space="0" w:color="auto"/>
            <w:left w:val="none" w:sz="0" w:space="0" w:color="auto"/>
            <w:bottom w:val="none" w:sz="0" w:space="0" w:color="auto"/>
            <w:right w:val="none" w:sz="0" w:space="0" w:color="auto"/>
          </w:divBdr>
        </w:div>
        <w:div w:id="1804350512">
          <w:marLeft w:val="0"/>
          <w:marRight w:val="0"/>
          <w:marTop w:val="0"/>
          <w:marBottom w:val="0"/>
          <w:divBdr>
            <w:top w:val="none" w:sz="0" w:space="0" w:color="auto"/>
            <w:left w:val="none" w:sz="0" w:space="0" w:color="auto"/>
            <w:bottom w:val="none" w:sz="0" w:space="0" w:color="auto"/>
            <w:right w:val="none" w:sz="0" w:space="0" w:color="auto"/>
          </w:divBdr>
        </w:div>
        <w:div w:id="488986911">
          <w:marLeft w:val="0"/>
          <w:marRight w:val="0"/>
          <w:marTop w:val="0"/>
          <w:marBottom w:val="0"/>
          <w:divBdr>
            <w:top w:val="none" w:sz="0" w:space="0" w:color="auto"/>
            <w:left w:val="none" w:sz="0" w:space="0" w:color="auto"/>
            <w:bottom w:val="none" w:sz="0" w:space="0" w:color="auto"/>
            <w:right w:val="none" w:sz="0" w:space="0" w:color="auto"/>
          </w:divBdr>
        </w:div>
        <w:div w:id="594829581">
          <w:marLeft w:val="0"/>
          <w:marRight w:val="0"/>
          <w:marTop w:val="0"/>
          <w:marBottom w:val="0"/>
          <w:divBdr>
            <w:top w:val="none" w:sz="0" w:space="0" w:color="auto"/>
            <w:left w:val="none" w:sz="0" w:space="0" w:color="auto"/>
            <w:bottom w:val="none" w:sz="0" w:space="0" w:color="auto"/>
            <w:right w:val="none" w:sz="0" w:space="0" w:color="auto"/>
          </w:divBdr>
        </w:div>
        <w:div w:id="1731683766">
          <w:marLeft w:val="0"/>
          <w:marRight w:val="0"/>
          <w:marTop w:val="0"/>
          <w:marBottom w:val="0"/>
          <w:divBdr>
            <w:top w:val="none" w:sz="0" w:space="0" w:color="auto"/>
            <w:left w:val="none" w:sz="0" w:space="0" w:color="auto"/>
            <w:bottom w:val="none" w:sz="0" w:space="0" w:color="auto"/>
            <w:right w:val="none" w:sz="0" w:space="0" w:color="auto"/>
          </w:divBdr>
        </w:div>
        <w:div w:id="385684924">
          <w:marLeft w:val="0"/>
          <w:marRight w:val="0"/>
          <w:marTop w:val="0"/>
          <w:marBottom w:val="0"/>
          <w:divBdr>
            <w:top w:val="none" w:sz="0" w:space="0" w:color="auto"/>
            <w:left w:val="none" w:sz="0" w:space="0" w:color="auto"/>
            <w:bottom w:val="none" w:sz="0" w:space="0" w:color="auto"/>
            <w:right w:val="none" w:sz="0" w:space="0" w:color="auto"/>
          </w:divBdr>
        </w:div>
        <w:div w:id="1518931310">
          <w:marLeft w:val="0"/>
          <w:marRight w:val="0"/>
          <w:marTop w:val="0"/>
          <w:marBottom w:val="0"/>
          <w:divBdr>
            <w:top w:val="none" w:sz="0" w:space="0" w:color="auto"/>
            <w:left w:val="none" w:sz="0" w:space="0" w:color="auto"/>
            <w:bottom w:val="none" w:sz="0" w:space="0" w:color="auto"/>
            <w:right w:val="none" w:sz="0" w:space="0" w:color="auto"/>
          </w:divBdr>
        </w:div>
        <w:div w:id="1139883001">
          <w:marLeft w:val="0"/>
          <w:marRight w:val="0"/>
          <w:marTop w:val="0"/>
          <w:marBottom w:val="0"/>
          <w:divBdr>
            <w:top w:val="none" w:sz="0" w:space="0" w:color="auto"/>
            <w:left w:val="none" w:sz="0" w:space="0" w:color="auto"/>
            <w:bottom w:val="none" w:sz="0" w:space="0" w:color="auto"/>
            <w:right w:val="none" w:sz="0" w:space="0" w:color="auto"/>
          </w:divBdr>
        </w:div>
        <w:div w:id="1642037121">
          <w:marLeft w:val="0"/>
          <w:marRight w:val="0"/>
          <w:marTop w:val="0"/>
          <w:marBottom w:val="0"/>
          <w:divBdr>
            <w:top w:val="none" w:sz="0" w:space="0" w:color="auto"/>
            <w:left w:val="none" w:sz="0" w:space="0" w:color="auto"/>
            <w:bottom w:val="none" w:sz="0" w:space="0" w:color="auto"/>
            <w:right w:val="none" w:sz="0" w:space="0" w:color="auto"/>
          </w:divBdr>
        </w:div>
        <w:div w:id="569779406">
          <w:marLeft w:val="0"/>
          <w:marRight w:val="0"/>
          <w:marTop w:val="0"/>
          <w:marBottom w:val="0"/>
          <w:divBdr>
            <w:top w:val="none" w:sz="0" w:space="0" w:color="auto"/>
            <w:left w:val="none" w:sz="0" w:space="0" w:color="auto"/>
            <w:bottom w:val="none" w:sz="0" w:space="0" w:color="auto"/>
            <w:right w:val="none" w:sz="0" w:space="0" w:color="auto"/>
          </w:divBdr>
        </w:div>
        <w:div w:id="38166368">
          <w:marLeft w:val="0"/>
          <w:marRight w:val="0"/>
          <w:marTop w:val="0"/>
          <w:marBottom w:val="0"/>
          <w:divBdr>
            <w:top w:val="none" w:sz="0" w:space="0" w:color="auto"/>
            <w:left w:val="none" w:sz="0" w:space="0" w:color="auto"/>
            <w:bottom w:val="none" w:sz="0" w:space="0" w:color="auto"/>
            <w:right w:val="none" w:sz="0" w:space="0" w:color="auto"/>
          </w:divBdr>
        </w:div>
        <w:div w:id="203295980">
          <w:marLeft w:val="0"/>
          <w:marRight w:val="0"/>
          <w:marTop w:val="0"/>
          <w:marBottom w:val="0"/>
          <w:divBdr>
            <w:top w:val="none" w:sz="0" w:space="0" w:color="auto"/>
            <w:left w:val="none" w:sz="0" w:space="0" w:color="auto"/>
            <w:bottom w:val="none" w:sz="0" w:space="0" w:color="auto"/>
            <w:right w:val="none" w:sz="0" w:space="0" w:color="auto"/>
          </w:divBdr>
        </w:div>
      </w:divsChild>
    </w:div>
    <w:div w:id="1013066501">
      <w:bodyDiv w:val="1"/>
      <w:marLeft w:val="0"/>
      <w:marRight w:val="0"/>
      <w:marTop w:val="0"/>
      <w:marBottom w:val="0"/>
      <w:divBdr>
        <w:top w:val="none" w:sz="0" w:space="0" w:color="auto"/>
        <w:left w:val="none" w:sz="0" w:space="0" w:color="auto"/>
        <w:bottom w:val="none" w:sz="0" w:space="0" w:color="auto"/>
        <w:right w:val="none" w:sz="0" w:space="0" w:color="auto"/>
      </w:divBdr>
    </w:div>
    <w:div w:id="1035539877">
      <w:bodyDiv w:val="1"/>
      <w:marLeft w:val="0"/>
      <w:marRight w:val="0"/>
      <w:marTop w:val="0"/>
      <w:marBottom w:val="0"/>
      <w:divBdr>
        <w:top w:val="none" w:sz="0" w:space="0" w:color="auto"/>
        <w:left w:val="none" w:sz="0" w:space="0" w:color="auto"/>
        <w:bottom w:val="none" w:sz="0" w:space="0" w:color="auto"/>
        <w:right w:val="none" w:sz="0" w:space="0" w:color="auto"/>
      </w:divBdr>
    </w:div>
    <w:div w:id="1096053104">
      <w:bodyDiv w:val="1"/>
      <w:marLeft w:val="0"/>
      <w:marRight w:val="0"/>
      <w:marTop w:val="0"/>
      <w:marBottom w:val="0"/>
      <w:divBdr>
        <w:top w:val="none" w:sz="0" w:space="0" w:color="auto"/>
        <w:left w:val="none" w:sz="0" w:space="0" w:color="auto"/>
        <w:bottom w:val="none" w:sz="0" w:space="0" w:color="auto"/>
        <w:right w:val="none" w:sz="0" w:space="0" w:color="auto"/>
      </w:divBdr>
    </w:div>
    <w:div w:id="1135299792">
      <w:bodyDiv w:val="1"/>
      <w:marLeft w:val="0"/>
      <w:marRight w:val="0"/>
      <w:marTop w:val="0"/>
      <w:marBottom w:val="0"/>
      <w:divBdr>
        <w:top w:val="none" w:sz="0" w:space="0" w:color="auto"/>
        <w:left w:val="none" w:sz="0" w:space="0" w:color="auto"/>
        <w:bottom w:val="none" w:sz="0" w:space="0" w:color="auto"/>
        <w:right w:val="none" w:sz="0" w:space="0" w:color="auto"/>
      </w:divBdr>
      <w:divsChild>
        <w:div w:id="904488489">
          <w:marLeft w:val="0"/>
          <w:marRight w:val="0"/>
          <w:marTop w:val="0"/>
          <w:marBottom w:val="0"/>
          <w:divBdr>
            <w:top w:val="none" w:sz="0" w:space="0" w:color="auto"/>
            <w:left w:val="none" w:sz="0" w:space="0" w:color="auto"/>
            <w:bottom w:val="none" w:sz="0" w:space="0" w:color="auto"/>
            <w:right w:val="none" w:sz="0" w:space="0" w:color="auto"/>
          </w:divBdr>
        </w:div>
        <w:div w:id="1439134833">
          <w:marLeft w:val="0"/>
          <w:marRight w:val="0"/>
          <w:marTop w:val="0"/>
          <w:marBottom w:val="0"/>
          <w:divBdr>
            <w:top w:val="none" w:sz="0" w:space="0" w:color="auto"/>
            <w:left w:val="none" w:sz="0" w:space="0" w:color="auto"/>
            <w:bottom w:val="none" w:sz="0" w:space="0" w:color="auto"/>
            <w:right w:val="none" w:sz="0" w:space="0" w:color="auto"/>
          </w:divBdr>
        </w:div>
        <w:div w:id="791561445">
          <w:marLeft w:val="0"/>
          <w:marRight w:val="0"/>
          <w:marTop w:val="0"/>
          <w:marBottom w:val="0"/>
          <w:divBdr>
            <w:top w:val="none" w:sz="0" w:space="0" w:color="auto"/>
            <w:left w:val="none" w:sz="0" w:space="0" w:color="auto"/>
            <w:bottom w:val="none" w:sz="0" w:space="0" w:color="auto"/>
            <w:right w:val="none" w:sz="0" w:space="0" w:color="auto"/>
          </w:divBdr>
        </w:div>
        <w:div w:id="851653093">
          <w:marLeft w:val="0"/>
          <w:marRight w:val="0"/>
          <w:marTop w:val="0"/>
          <w:marBottom w:val="0"/>
          <w:divBdr>
            <w:top w:val="none" w:sz="0" w:space="0" w:color="auto"/>
            <w:left w:val="none" w:sz="0" w:space="0" w:color="auto"/>
            <w:bottom w:val="none" w:sz="0" w:space="0" w:color="auto"/>
            <w:right w:val="none" w:sz="0" w:space="0" w:color="auto"/>
          </w:divBdr>
        </w:div>
        <w:div w:id="930939399">
          <w:marLeft w:val="0"/>
          <w:marRight w:val="0"/>
          <w:marTop w:val="0"/>
          <w:marBottom w:val="0"/>
          <w:divBdr>
            <w:top w:val="none" w:sz="0" w:space="0" w:color="auto"/>
            <w:left w:val="none" w:sz="0" w:space="0" w:color="auto"/>
            <w:bottom w:val="none" w:sz="0" w:space="0" w:color="auto"/>
            <w:right w:val="none" w:sz="0" w:space="0" w:color="auto"/>
          </w:divBdr>
        </w:div>
        <w:div w:id="1492331375">
          <w:marLeft w:val="0"/>
          <w:marRight w:val="0"/>
          <w:marTop w:val="0"/>
          <w:marBottom w:val="0"/>
          <w:divBdr>
            <w:top w:val="none" w:sz="0" w:space="0" w:color="auto"/>
            <w:left w:val="none" w:sz="0" w:space="0" w:color="auto"/>
            <w:bottom w:val="none" w:sz="0" w:space="0" w:color="auto"/>
            <w:right w:val="none" w:sz="0" w:space="0" w:color="auto"/>
          </w:divBdr>
        </w:div>
        <w:div w:id="1737125576">
          <w:marLeft w:val="0"/>
          <w:marRight w:val="0"/>
          <w:marTop w:val="0"/>
          <w:marBottom w:val="0"/>
          <w:divBdr>
            <w:top w:val="none" w:sz="0" w:space="0" w:color="auto"/>
            <w:left w:val="none" w:sz="0" w:space="0" w:color="auto"/>
            <w:bottom w:val="none" w:sz="0" w:space="0" w:color="auto"/>
            <w:right w:val="none" w:sz="0" w:space="0" w:color="auto"/>
          </w:divBdr>
        </w:div>
        <w:div w:id="537283221">
          <w:marLeft w:val="0"/>
          <w:marRight w:val="0"/>
          <w:marTop w:val="0"/>
          <w:marBottom w:val="0"/>
          <w:divBdr>
            <w:top w:val="none" w:sz="0" w:space="0" w:color="auto"/>
            <w:left w:val="none" w:sz="0" w:space="0" w:color="auto"/>
            <w:bottom w:val="none" w:sz="0" w:space="0" w:color="auto"/>
            <w:right w:val="none" w:sz="0" w:space="0" w:color="auto"/>
          </w:divBdr>
        </w:div>
        <w:div w:id="1613825218">
          <w:marLeft w:val="0"/>
          <w:marRight w:val="0"/>
          <w:marTop w:val="0"/>
          <w:marBottom w:val="0"/>
          <w:divBdr>
            <w:top w:val="none" w:sz="0" w:space="0" w:color="auto"/>
            <w:left w:val="none" w:sz="0" w:space="0" w:color="auto"/>
            <w:bottom w:val="none" w:sz="0" w:space="0" w:color="auto"/>
            <w:right w:val="none" w:sz="0" w:space="0" w:color="auto"/>
          </w:divBdr>
        </w:div>
        <w:div w:id="396822007">
          <w:marLeft w:val="0"/>
          <w:marRight w:val="0"/>
          <w:marTop w:val="0"/>
          <w:marBottom w:val="0"/>
          <w:divBdr>
            <w:top w:val="none" w:sz="0" w:space="0" w:color="auto"/>
            <w:left w:val="none" w:sz="0" w:space="0" w:color="auto"/>
            <w:bottom w:val="none" w:sz="0" w:space="0" w:color="auto"/>
            <w:right w:val="none" w:sz="0" w:space="0" w:color="auto"/>
          </w:divBdr>
        </w:div>
        <w:div w:id="1642418630">
          <w:marLeft w:val="0"/>
          <w:marRight w:val="0"/>
          <w:marTop w:val="0"/>
          <w:marBottom w:val="0"/>
          <w:divBdr>
            <w:top w:val="none" w:sz="0" w:space="0" w:color="auto"/>
            <w:left w:val="none" w:sz="0" w:space="0" w:color="auto"/>
            <w:bottom w:val="none" w:sz="0" w:space="0" w:color="auto"/>
            <w:right w:val="none" w:sz="0" w:space="0" w:color="auto"/>
          </w:divBdr>
        </w:div>
        <w:div w:id="1243829806">
          <w:marLeft w:val="0"/>
          <w:marRight w:val="0"/>
          <w:marTop w:val="0"/>
          <w:marBottom w:val="0"/>
          <w:divBdr>
            <w:top w:val="none" w:sz="0" w:space="0" w:color="auto"/>
            <w:left w:val="none" w:sz="0" w:space="0" w:color="auto"/>
            <w:bottom w:val="none" w:sz="0" w:space="0" w:color="auto"/>
            <w:right w:val="none" w:sz="0" w:space="0" w:color="auto"/>
          </w:divBdr>
        </w:div>
        <w:div w:id="1167476326">
          <w:marLeft w:val="0"/>
          <w:marRight w:val="0"/>
          <w:marTop w:val="0"/>
          <w:marBottom w:val="0"/>
          <w:divBdr>
            <w:top w:val="none" w:sz="0" w:space="0" w:color="auto"/>
            <w:left w:val="none" w:sz="0" w:space="0" w:color="auto"/>
            <w:bottom w:val="none" w:sz="0" w:space="0" w:color="auto"/>
            <w:right w:val="none" w:sz="0" w:space="0" w:color="auto"/>
          </w:divBdr>
        </w:div>
        <w:div w:id="1625885268">
          <w:marLeft w:val="0"/>
          <w:marRight w:val="0"/>
          <w:marTop w:val="0"/>
          <w:marBottom w:val="0"/>
          <w:divBdr>
            <w:top w:val="none" w:sz="0" w:space="0" w:color="auto"/>
            <w:left w:val="none" w:sz="0" w:space="0" w:color="auto"/>
            <w:bottom w:val="none" w:sz="0" w:space="0" w:color="auto"/>
            <w:right w:val="none" w:sz="0" w:space="0" w:color="auto"/>
          </w:divBdr>
        </w:div>
        <w:div w:id="1123619971">
          <w:marLeft w:val="0"/>
          <w:marRight w:val="0"/>
          <w:marTop w:val="0"/>
          <w:marBottom w:val="0"/>
          <w:divBdr>
            <w:top w:val="none" w:sz="0" w:space="0" w:color="auto"/>
            <w:left w:val="none" w:sz="0" w:space="0" w:color="auto"/>
            <w:bottom w:val="none" w:sz="0" w:space="0" w:color="auto"/>
            <w:right w:val="none" w:sz="0" w:space="0" w:color="auto"/>
          </w:divBdr>
        </w:div>
        <w:div w:id="1772823321">
          <w:marLeft w:val="0"/>
          <w:marRight w:val="0"/>
          <w:marTop w:val="0"/>
          <w:marBottom w:val="0"/>
          <w:divBdr>
            <w:top w:val="none" w:sz="0" w:space="0" w:color="auto"/>
            <w:left w:val="none" w:sz="0" w:space="0" w:color="auto"/>
            <w:bottom w:val="none" w:sz="0" w:space="0" w:color="auto"/>
            <w:right w:val="none" w:sz="0" w:space="0" w:color="auto"/>
          </w:divBdr>
        </w:div>
        <w:div w:id="162161226">
          <w:marLeft w:val="0"/>
          <w:marRight w:val="0"/>
          <w:marTop w:val="0"/>
          <w:marBottom w:val="0"/>
          <w:divBdr>
            <w:top w:val="none" w:sz="0" w:space="0" w:color="auto"/>
            <w:left w:val="none" w:sz="0" w:space="0" w:color="auto"/>
            <w:bottom w:val="none" w:sz="0" w:space="0" w:color="auto"/>
            <w:right w:val="none" w:sz="0" w:space="0" w:color="auto"/>
          </w:divBdr>
        </w:div>
        <w:div w:id="1730349059">
          <w:marLeft w:val="0"/>
          <w:marRight w:val="0"/>
          <w:marTop w:val="0"/>
          <w:marBottom w:val="0"/>
          <w:divBdr>
            <w:top w:val="none" w:sz="0" w:space="0" w:color="auto"/>
            <w:left w:val="none" w:sz="0" w:space="0" w:color="auto"/>
            <w:bottom w:val="none" w:sz="0" w:space="0" w:color="auto"/>
            <w:right w:val="none" w:sz="0" w:space="0" w:color="auto"/>
          </w:divBdr>
        </w:div>
        <w:div w:id="1905481746">
          <w:marLeft w:val="0"/>
          <w:marRight w:val="0"/>
          <w:marTop w:val="0"/>
          <w:marBottom w:val="0"/>
          <w:divBdr>
            <w:top w:val="none" w:sz="0" w:space="0" w:color="auto"/>
            <w:left w:val="none" w:sz="0" w:space="0" w:color="auto"/>
            <w:bottom w:val="none" w:sz="0" w:space="0" w:color="auto"/>
            <w:right w:val="none" w:sz="0" w:space="0" w:color="auto"/>
          </w:divBdr>
        </w:div>
        <w:div w:id="1392074791">
          <w:marLeft w:val="0"/>
          <w:marRight w:val="0"/>
          <w:marTop w:val="0"/>
          <w:marBottom w:val="0"/>
          <w:divBdr>
            <w:top w:val="none" w:sz="0" w:space="0" w:color="auto"/>
            <w:left w:val="none" w:sz="0" w:space="0" w:color="auto"/>
            <w:bottom w:val="none" w:sz="0" w:space="0" w:color="auto"/>
            <w:right w:val="none" w:sz="0" w:space="0" w:color="auto"/>
          </w:divBdr>
        </w:div>
        <w:div w:id="1353843771">
          <w:marLeft w:val="0"/>
          <w:marRight w:val="0"/>
          <w:marTop w:val="0"/>
          <w:marBottom w:val="0"/>
          <w:divBdr>
            <w:top w:val="none" w:sz="0" w:space="0" w:color="auto"/>
            <w:left w:val="none" w:sz="0" w:space="0" w:color="auto"/>
            <w:bottom w:val="none" w:sz="0" w:space="0" w:color="auto"/>
            <w:right w:val="none" w:sz="0" w:space="0" w:color="auto"/>
          </w:divBdr>
        </w:div>
        <w:div w:id="1624771417">
          <w:marLeft w:val="0"/>
          <w:marRight w:val="0"/>
          <w:marTop w:val="0"/>
          <w:marBottom w:val="0"/>
          <w:divBdr>
            <w:top w:val="none" w:sz="0" w:space="0" w:color="auto"/>
            <w:left w:val="none" w:sz="0" w:space="0" w:color="auto"/>
            <w:bottom w:val="none" w:sz="0" w:space="0" w:color="auto"/>
            <w:right w:val="none" w:sz="0" w:space="0" w:color="auto"/>
          </w:divBdr>
        </w:div>
        <w:div w:id="1697728539">
          <w:marLeft w:val="0"/>
          <w:marRight w:val="0"/>
          <w:marTop w:val="0"/>
          <w:marBottom w:val="0"/>
          <w:divBdr>
            <w:top w:val="none" w:sz="0" w:space="0" w:color="auto"/>
            <w:left w:val="none" w:sz="0" w:space="0" w:color="auto"/>
            <w:bottom w:val="none" w:sz="0" w:space="0" w:color="auto"/>
            <w:right w:val="none" w:sz="0" w:space="0" w:color="auto"/>
          </w:divBdr>
        </w:div>
      </w:divsChild>
    </w:div>
    <w:div w:id="1141581579">
      <w:bodyDiv w:val="1"/>
      <w:marLeft w:val="0"/>
      <w:marRight w:val="0"/>
      <w:marTop w:val="0"/>
      <w:marBottom w:val="0"/>
      <w:divBdr>
        <w:top w:val="none" w:sz="0" w:space="0" w:color="auto"/>
        <w:left w:val="none" w:sz="0" w:space="0" w:color="auto"/>
        <w:bottom w:val="none" w:sz="0" w:space="0" w:color="auto"/>
        <w:right w:val="none" w:sz="0" w:space="0" w:color="auto"/>
      </w:divBdr>
      <w:divsChild>
        <w:div w:id="752550591">
          <w:marLeft w:val="0"/>
          <w:marRight w:val="0"/>
          <w:marTop w:val="0"/>
          <w:marBottom w:val="0"/>
          <w:divBdr>
            <w:top w:val="none" w:sz="0" w:space="0" w:color="auto"/>
            <w:left w:val="none" w:sz="0" w:space="0" w:color="auto"/>
            <w:bottom w:val="none" w:sz="0" w:space="0" w:color="auto"/>
            <w:right w:val="none" w:sz="0" w:space="0" w:color="auto"/>
          </w:divBdr>
        </w:div>
        <w:div w:id="1714693029">
          <w:marLeft w:val="0"/>
          <w:marRight w:val="0"/>
          <w:marTop w:val="0"/>
          <w:marBottom w:val="0"/>
          <w:divBdr>
            <w:top w:val="none" w:sz="0" w:space="0" w:color="auto"/>
            <w:left w:val="none" w:sz="0" w:space="0" w:color="auto"/>
            <w:bottom w:val="none" w:sz="0" w:space="0" w:color="auto"/>
            <w:right w:val="none" w:sz="0" w:space="0" w:color="auto"/>
          </w:divBdr>
        </w:div>
        <w:div w:id="36203803">
          <w:marLeft w:val="0"/>
          <w:marRight w:val="0"/>
          <w:marTop w:val="0"/>
          <w:marBottom w:val="0"/>
          <w:divBdr>
            <w:top w:val="none" w:sz="0" w:space="0" w:color="auto"/>
            <w:left w:val="none" w:sz="0" w:space="0" w:color="auto"/>
            <w:bottom w:val="none" w:sz="0" w:space="0" w:color="auto"/>
            <w:right w:val="none" w:sz="0" w:space="0" w:color="auto"/>
          </w:divBdr>
        </w:div>
        <w:div w:id="1486894896">
          <w:marLeft w:val="0"/>
          <w:marRight w:val="0"/>
          <w:marTop w:val="0"/>
          <w:marBottom w:val="0"/>
          <w:divBdr>
            <w:top w:val="none" w:sz="0" w:space="0" w:color="auto"/>
            <w:left w:val="none" w:sz="0" w:space="0" w:color="auto"/>
            <w:bottom w:val="none" w:sz="0" w:space="0" w:color="auto"/>
            <w:right w:val="none" w:sz="0" w:space="0" w:color="auto"/>
          </w:divBdr>
        </w:div>
        <w:div w:id="1120537133">
          <w:marLeft w:val="0"/>
          <w:marRight w:val="0"/>
          <w:marTop w:val="0"/>
          <w:marBottom w:val="0"/>
          <w:divBdr>
            <w:top w:val="none" w:sz="0" w:space="0" w:color="auto"/>
            <w:left w:val="none" w:sz="0" w:space="0" w:color="auto"/>
            <w:bottom w:val="none" w:sz="0" w:space="0" w:color="auto"/>
            <w:right w:val="none" w:sz="0" w:space="0" w:color="auto"/>
          </w:divBdr>
        </w:div>
        <w:div w:id="2045909383">
          <w:marLeft w:val="0"/>
          <w:marRight w:val="0"/>
          <w:marTop w:val="0"/>
          <w:marBottom w:val="0"/>
          <w:divBdr>
            <w:top w:val="none" w:sz="0" w:space="0" w:color="auto"/>
            <w:left w:val="none" w:sz="0" w:space="0" w:color="auto"/>
            <w:bottom w:val="none" w:sz="0" w:space="0" w:color="auto"/>
            <w:right w:val="none" w:sz="0" w:space="0" w:color="auto"/>
          </w:divBdr>
        </w:div>
        <w:div w:id="1428887273">
          <w:marLeft w:val="0"/>
          <w:marRight w:val="0"/>
          <w:marTop w:val="0"/>
          <w:marBottom w:val="0"/>
          <w:divBdr>
            <w:top w:val="none" w:sz="0" w:space="0" w:color="auto"/>
            <w:left w:val="none" w:sz="0" w:space="0" w:color="auto"/>
            <w:bottom w:val="none" w:sz="0" w:space="0" w:color="auto"/>
            <w:right w:val="none" w:sz="0" w:space="0" w:color="auto"/>
          </w:divBdr>
        </w:div>
        <w:div w:id="1739135328">
          <w:marLeft w:val="0"/>
          <w:marRight w:val="0"/>
          <w:marTop w:val="0"/>
          <w:marBottom w:val="0"/>
          <w:divBdr>
            <w:top w:val="none" w:sz="0" w:space="0" w:color="auto"/>
            <w:left w:val="none" w:sz="0" w:space="0" w:color="auto"/>
            <w:bottom w:val="none" w:sz="0" w:space="0" w:color="auto"/>
            <w:right w:val="none" w:sz="0" w:space="0" w:color="auto"/>
          </w:divBdr>
        </w:div>
        <w:div w:id="2114207523">
          <w:marLeft w:val="0"/>
          <w:marRight w:val="0"/>
          <w:marTop w:val="0"/>
          <w:marBottom w:val="0"/>
          <w:divBdr>
            <w:top w:val="none" w:sz="0" w:space="0" w:color="auto"/>
            <w:left w:val="none" w:sz="0" w:space="0" w:color="auto"/>
            <w:bottom w:val="none" w:sz="0" w:space="0" w:color="auto"/>
            <w:right w:val="none" w:sz="0" w:space="0" w:color="auto"/>
          </w:divBdr>
        </w:div>
        <w:div w:id="876548569">
          <w:marLeft w:val="0"/>
          <w:marRight w:val="0"/>
          <w:marTop w:val="0"/>
          <w:marBottom w:val="0"/>
          <w:divBdr>
            <w:top w:val="none" w:sz="0" w:space="0" w:color="auto"/>
            <w:left w:val="none" w:sz="0" w:space="0" w:color="auto"/>
            <w:bottom w:val="none" w:sz="0" w:space="0" w:color="auto"/>
            <w:right w:val="none" w:sz="0" w:space="0" w:color="auto"/>
          </w:divBdr>
        </w:div>
        <w:div w:id="1278877159">
          <w:marLeft w:val="0"/>
          <w:marRight w:val="0"/>
          <w:marTop w:val="0"/>
          <w:marBottom w:val="0"/>
          <w:divBdr>
            <w:top w:val="none" w:sz="0" w:space="0" w:color="auto"/>
            <w:left w:val="none" w:sz="0" w:space="0" w:color="auto"/>
            <w:bottom w:val="none" w:sz="0" w:space="0" w:color="auto"/>
            <w:right w:val="none" w:sz="0" w:space="0" w:color="auto"/>
          </w:divBdr>
        </w:div>
        <w:div w:id="727342381">
          <w:marLeft w:val="0"/>
          <w:marRight w:val="0"/>
          <w:marTop w:val="0"/>
          <w:marBottom w:val="0"/>
          <w:divBdr>
            <w:top w:val="none" w:sz="0" w:space="0" w:color="auto"/>
            <w:left w:val="none" w:sz="0" w:space="0" w:color="auto"/>
            <w:bottom w:val="none" w:sz="0" w:space="0" w:color="auto"/>
            <w:right w:val="none" w:sz="0" w:space="0" w:color="auto"/>
          </w:divBdr>
        </w:div>
        <w:div w:id="832380302">
          <w:marLeft w:val="0"/>
          <w:marRight w:val="0"/>
          <w:marTop w:val="0"/>
          <w:marBottom w:val="0"/>
          <w:divBdr>
            <w:top w:val="none" w:sz="0" w:space="0" w:color="auto"/>
            <w:left w:val="none" w:sz="0" w:space="0" w:color="auto"/>
            <w:bottom w:val="none" w:sz="0" w:space="0" w:color="auto"/>
            <w:right w:val="none" w:sz="0" w:space="0" w:color="auto"/>
          </w:divBdr>
        </w:div>
        <w:div w:id="1497188599">
          <w:marLeft w:val="0"/>
          <w:marRight w:val="0"/>
          <w:marTop w:val="0"/>
          <w:marBottom w:val="0"/>
          <w:divBdr>
            <w:top w:val="none" w:sz="0" w:space="0" w:color="auto"/>
            <w:left w:val="none" w:sz="0" w:space="0" w:color="auto"/>
            <w:bottom w:val="none" w:sz="0" w:space="0" w:color="auto"/>
            <w:right w:val="none" w:sz="0" w:space="0" w:color="auto"/>
          </w:divBdr>
        </w:div>
        <w:div w:id="1301612894">
          <w:marLeft w:val="0"/>
          <w:marRight w:val="0"/>
          <w:marTop w:val="0"/>
          <w:marBottom w:val="0"/>
          <w:divBdr>
            <w:top w:val="none" w:sz="0" w:space="0" w:color="auto"/>
            <w:left w:val="none" w:sz="0" w:space="0" w:color="auto"/>
            <w:bottom w:val="none" w:sz="0" w:space="0" w:color="auto"/>
            <w:right w:val="none" w:sz="0" w:space="0" w:color="auto"/>
          </w:divBdr>
        </w:div>
        <w:div w:id="1604534978">
          <w:marLeft w:val="0"/>
          <w:marRight w:val="0"/>
          <w:marTop w:val="0"/>
          <w:marBottom w:val="0"/>
          <w:divBdr>
            <w:top w:val="none" w:sz="0" w:space="0" w:color="auto"/>
            <w:left w:val="none" w:sz="0" w:space="0" w:color="auto"/>
            <w:bottom w:val="none" w:sz="0" w:space="0" w:color="auto"/>
            <w:right w:val="none" w:sz="0" w:space="0" w:color="auto"/>
          </w:divBdr>
        </w:div>
        <w:div w:id="962464379">
          <w:marLeft w:val="0"/>
          <w:marRight w:val="0"/>
          <w:marTop w:val="0"/>
          <w:marBottom w:val="0"/>
          <w:divBdr>
            <w:top w:val="none" w:sz="0" w:space="0" w:color="auto"/>
            <w:left w:val="none" w:sz="0" w:space="0" w:color="auto"/>
            <w:bottom w:val="none" w:sz="0" w:space="0" w:color="auto"/>
            <w:right w:val="none" w:sz="0" w:space="0" w:color="auto"/>
          </w:divBdr>
        </w:div>
        <w:div w:id="160971177">
          <w:marLeft w:val="0"/>
          <w:marRight w:val="0"/>
          <w:marTop w:val="0"/>
          <w:marBottom w:val="0"/>
          <w:divBdr>
            <w:top w:val="none" w:sz="0" w:space="0" w:color="auto"/>
            <w:left w:val="none" w:sz="0" w:space="0" w:color="auto"/>
            <w:bottom w:val="none" w:sz="0" w:space="0" w:color="auto"/>
            <w:right w:val="none" w:sz="0" w:space="0" w:color="auto"/>
          </w:divBdr>
        </w:div>
        <w:div w:id="262958372">
          <w:marLeft w:val="0"/>
          <w:marRight w:val="0"/>
          <w:marTop w:val="0"/>
          <w:marBottom w:val="0"/>
          <w:divBdr>
            <w:top w:val="none" w:sz="0" w:space="0" w:color="auto"/>
            <w:left w:val="none" w:sz="0" w:space="0" w:color="auto"/>
            <w:bottom w:val="none" w:sz="0" w:space="0" w:color="auto"/>
            <w:right w:val="none" w:sz="0" w:space="0" w:color="auto"/>
          </w:divBdr>
        </w:div>
        <w:div w:id="900409509">
          <w:marLeft w:val="0"/>
          <w:marRight w:val="0"/>
          <w:marTop w:val="0"/>
          <w:marBottom w:val="0"/>
          <w:divBdr>
            <w:top w:val="none" w:sz="0" w:space="0" w:color="auto"/>
            <w:left w:val="none" w:sz="0" w:space="0" w:color="auto"/>
            <w:bottom w:val="none" w:sz="0" w:space="0" w:color="auto"/>
            <w:right w:val="none" w:sz="0" w:space="0" w:color="auto"/>
          </w:divBdr>
        </w:div>
        <w:div w:id="1232236638">
          <w:marLeft w:val="0"/>
          <w:marRight w:val="0"/>
          <w:marTop w:val="0"/>
          <w:marBottom w:val="0"/>
          <w:divBdr>
            <w:top w:val="none" w:sz="0" w:space="0" w:color="auto"/>
            <w:left w:val="none" w:sz="0" w:space="0" w:color="auto"/>
            <w:bottom w:val="none" w:sz="0" w:space="0" w:color="auto"/>
            <w:right w:val="none" w:sz="0" w:space="0" w:color="auto"/>
          </w:divBdr>
        </w:div>
        <w:div w:id="1610316268">
          <w:marLeft w:val="0"/>
          <w:marRight w:val="0"/>
          <w:marTop w:val="0"/>
          <w:marBottom w:val="0"/>
          <w:divBdr>
            <w:top w:val="none" w:sz="0" w:space="0" w:color="auto"/>
            <w:left w:val="none" w:sz="0" w:space="0" w:color="auto"/>
            <w:bottom w:val="none" w:sz="0" w:space="0" w:color="auto"/>
            <w:right w:val="none" w:sz="0" w:space="0" w:color="auto"/>
          </w:divBdr>
        </w:div>
        <w:div w:id="1956403846">
          <w:marLeft w:val="0"/>
          <w:marRight w:val="0"/>
          <w:marTop w:val="0"/>
          <w:marBottom w:val="0"/>
          <w:divBdr>
            <w:top w:val="none" w:sz="0" w:space="0" w:color="auto"/>
            <w:left w:val="none" w:sz="0" w:space="0" w:color="auto"/>
            <w:bottom w:val="none" w:sz="0" w:space="0" w:color="auto"/>
            <w:right w:val="none" w:sz="0" w:space="0" w:color="auto"/>
          </w:divBdr>
        </w:div>
        <w:div w:id="1819224148">
          <w:marLeft w:val="0"/>
          <w:marRight w:val="0"/>
          <w:marTop w:val="0"/>
          <w:marBottom w:val="0"/>
          <w:divBdr>
            <w:top w:val="none" w:sz="0" w:space="0" w:color="auto"/>
            <w:left w:val="none" w:sz="0" w:space="0" w:color="auto"/>
            <w:bottom w:val="none" w:sz="0" w:space="0" w:color="auto"/>
            <w:right w:val="none" w:sz="0" w:space="0" w:color="auto"/>
          </w:divBdr>
        </w:div>
      </w:divsChild>
    </w:div>
    <w:div w:id="1159811693">
      <w:bodyDiv w:val="1"/>
      <w:marLeft w:val="0"/>
      <w:marRight w:val="0"/>
      <w:marTop w:val="0"/>
      <w:marBottom w:val="0"/>
      <w:divBdr>
        <w:top w:val="none" w:sz="0" w:space="0" w:color="auto"/>
        <w:left w:val="none" w:sz="0" w:space="0" w:color="auto"/>
        <w:bottom w:val="none" w:sz="0" w:space="0" w:color="auto"/>
        <w:right w:val="none" w:sz="0" w:space="0" w:color="auto"/>
      </w:divBdr>
      <w:divsChild>
        <w:div w:id="1221549928">
          <w:marLeft w:val="0"/>
          <w:marRight w:val="0"/>
          <w:marTop w:val="0"/>
          <w:marBottom w:val="0"/>
          <w:divBdr>
            <w:top w:val="none" w:sz="0" w:space="0" w:color="auto"/>
            <w:left w:val="none" w:sz="0" w:space="0" w:color="auto"/>
            <w:bottom w:val="none" w:sz="0" w:space="0" w:color="auto"/>
            <w:right w:val="none" w:sz="0" w:space="0" w:color="auto"/>
          </w:divBdr>
        </w:div>
        <w:div w:id="1160927848">
          <w:marLeft w:val="0"/>
          <w:marRight w:val="0"/>
          <w:marTop w:val="0"/>
          <w:marBottom w:val="0"/>
          <w:divBdr>
            <w:top w:val="none" w:sz="0" w:space="0" w:color="auto"/>
            <w:left w:val="none" w:sz="0" w:space="0" w:color="auto"/>
            <w:bottom w:val="none" w:sz="0" w:space="0" w:color="auto"/>
            <w:right w:val="none" w:sz="0" w:space="0" w:color="auto"/>
          </w:divBdr>
        </w:div>
        <w:div w:id="2073430127">
          <w:marLeft w:val="0"/>
          <w:marRight w:val="0"/>
          <w:marTop w:val="0"/>
          <w:marBottom w:val="0"/>
          <w:divBdr>
            <w:top w:val="none" w:sz="0" w:space="0" w:color="auto"/>
            <w:left w:val="none" w:sz="0" w:space="0" w:color="auto"/>
            <w:bottom w:val="none" w:sz="0" w:space="0" w:color="auto"/>
            <w:right w:val="none" w:sz="0" w:space="0" w:color="auto"/>
          </w:divBdr>
        </w:div>
        <w:div w:id="579483891">
          <w:marLeft w:val="0"/>
          <w:marRight w:val="0"/>
          <w:marTop w:val="0"/>
          <w:marBottom w:val="0"/>
          <w:divBdr>
            <w:top w:val="none" w:sz="0" w:space="0" w:color="auto"/>
            <w:left w:val="none" w:sz="0" w:space="0" w:color="auto"/>
            <w:bottom w:val="none" w:sz="0" w:space="0" w:color="auto"/>
            <w:right w:val="none" w:sz="0" w:space="0" w:color="auto"/>
          </w:divBdr>
        </w:div>
        <w:div w:id="1698461038">
          <w:marLeft w:val="0"/>
          <w:marRight w:val="0"/>
          <w:marTop w:val="0"/>
          <w:marBottom w:val="0"/>
          <w:divBdr>
            <w:top w:val="none" w:sz="0" w:space="0" w:color="auto"/>
            <w:left w:val="none" w:sz="0" w:space="0" w:color="auto"/>
            <w:bottom w:val="none" w:sz="0" w:space="0" w:color="auto"/>
            <w:right w:val="none" w:sz="0" w:space="0" w:color="auto"/>
          </w:divBdr>
        </w:div>
        <w:div w:id="716586666">
          <w:marLeft w:val="0"/>
          <w:marRight w:val="0"/>
          <w:marTop w:val="0"/>
          <w:marBottom w:val="0"/>
          <w:divBdr>
            <w:top w:val="none" w:sz="0" w:space="0" w:color="auto"/>
            <w:left w:val="none" w:sz="0" w:space="0" w:color="auto"/>
            <w:bottom w:val="none" w:sz="0" w:space="0" w:color="auto"/>
            <w:right w:val="none" w:sz="0" w:space="0" w:color="auto"/>
          </w:divBdr>
        </w:div>
        <w:div w:id="473257420">
          <w:marLeft w:val="0"/>
          <w:marRight w:val="0"/>
          <w:marTop w:val="0"/>
          <w:marBottom w:val="0"/>
          <w:divBdr>
            <w:top w:val="none" w:sz="0" w:space="0" w:color="auto"/>
            <w:left w:val="none" w:sz="0" w:space="0" w:color="auto"/>
            <w:bottom w:val="none" w:sz="0" w:space="0" w:color="auto"/>
            <w:right w:val="none" w:sz="0" w:space="0" w:color="auto"/>
          </w:divBdr>
        </w:div>
        <w:div w:id="562330599">
          <w:marLeft w:val="0"/>
          <w:marRight w:val="0"/>
          <w:marTop w:val="0"/>
          <w:marBottom w:val="0"/>
          <w:divBdr>
            <w:top w:val="none" w:sz="0" w:space="0" w:color="auto"/>
            <w:left w:val="none" w:sz="0" w:space="0" w:color="auto"/>
            <w:bottom w:val="none" w:sz="0" w:space="0" w:color="auto"/>
            <w:right w:val="none" w:sz="0" w:space="0" w:color="auto"/>
          </w:divBdr>
        </w:div>
        <w:div w:id="192621934">
          <w:marLeft w:val="0"/>
          <w:marRight w:val="0"/>
          <w:marTop w:val="0"/>
          <w:marBottom w:val="0"/>
          <w:divBdr>
            <w:top w:val="none" w:sz="0" w:space="0" w:color="auto"/>
            <w:left w:val="none" w:sz="0" w:space="0" w:color="auto"/>
            <w:bottom w:val="none" w:sz="0" w:space="0" w:color="auto"/>
            <w:right w:val="none" w:sz="0" w:space="0" w:color="auto"/>
          </w:divBdr>
        </w:div>
        <w:div w:id="1598707231">
          <w:marLeft w:val="0"/>
          <w:marRight w:val="0"/>
          <w:marTop w:val="0"/>
          <w:marBottom w:val="0"/>
          <w:divBdr>
            <w:top w:val="none" w:sz="0" w:space="0" w:color="auto"/>
            <w:left w:val="none" w:sz="0" w:space="0" w:color="auto"/>
            <w:bottom w:val="none" w:sz="0" w:space="0" w:color="auto"/>
            <w:right w:val="none" w:sz="0" w:space="0" w:color="auto"/>
          </w:divBdr>
        </w:div>
        <w:div w:id="120150686">
          <w:marLeft w:val="0"/>
          <w:marRight w:val="0"/>
          <w:marTop w:val="0"/>
          <w:marBottom w:val="0"/>
          <w:divBdr>
            <w:top w:val="none" w:sz="0" w:space="0" w:color="auto"/>
            <w:left w:val="none" w:sz="0" w:space="0" w:color="auto"/>
            <w:bottom w:val="none" w:sz="0" w:space="0" w:color="auto"/>
            <w:right w:val="none" w:sz="0" w:space="0" w:color="auto"/>
          </w:divBdr>
        </w:div>
        <w:div w:id="166479452">
          <w:marLeft w:val="0"/>
          <w:marRight w:val="0"/>
          <w:marTop w:val="0"/>
          <w:marBottom w:val="0"/>
          <w:divBdr>
            <w:top w:val="none" w:sz="0" w:space="0" w:color="auto"/>
            <w:left w:val="none" w:sz="0" w:space="0" w:color="auto"/>
            <w:bottom w:val="none" w:sz="0" w:space="0" w:color="auto"/>
            <w:right w:val="none" w:sz="0" w:space="0" w:color="auto"/>
          </w:divBdr>
        </w:div>
        <w:div w:id="1502431801">
          <w:marLeft w:val="0"/>
          <w:marRight w:val="0"/>
          <w:marTop w:val="0"/>
          <w:marBottom w:val="0"/>
          <w:divBdr>
            <w:top w:val="none" w:sz="0" w:space="0" w:color="auto"/>
            <w:left w:val="none" w:sz="0" w:space="0" w:color="auto"/>
            <w:bottom w:val="none" w:sz="0" w:space="0" w:color="auto"/>
            <w:right w:val="none" w:sz="0" w:space="0" w:color="auto"/>
          </w:divBdr>
        </w:div>
        <w:div w:id="80034177">
          <w:marLeft w:val="0"/>
          <w:marRight w:val="0"/>
          <w:marTop w:val="0"/>
          <w:marBottom w:val="0"/>
          <w:divBdr>
            <w:top w:val="none" w:sz="0" w:space="0" w:color="auto"/>
            <w:left w:val="none" w:sz="0" w:space="0" w:color="auto"/>
            <w:bottom w:val="none" w:sz="0" w:space="0" w:color="auto"/>
            <w:right w:val="none" w:sz="0" w:space="0" w:color="auto"/>
          </w:divBdr>
        </w:div>
        <w:div w:id="274866897">
          <w:marLeft w:val="0"/>
          <w:marRight w:val="0"/>
          <w:marTop w:val="0"/>
          <w:marBottom w:val="0"/>
          <w:divBdr>
            <w:top w:val="none" w:sz="0" w:space="0" w:color="auto"/>
            <w:left w:val="none" w:sz="0" w:space="0" w:color="auto"/>
            <w:bottom w:val="none" w:sz="0" w:space="0" w:color="auto"/>
            <w:right w:val="none" w:sz="0" w:space="0" w:color="auto"/>
          </w:divBdr>
        </w:div>
      </w:divsChild>
    </w:div>
    <w:div w:id="1170949028">
      <w:bodyDiv w:val="1"/>
      <w:marLeft w:val="0"/>
      <w:marRight w:val="0"/>
      <w:marTop w:val="0"/>
      <w:marBottom w:val="0"/>
      <w:divBdr>
        <w:top w:val="none" w:sz="0" w:space="0" w:color="auto"/>
        <w:left w:val="none" w:sz="0" w:space="0" w:color="auto"/>
        <w:bottom w:val="none" w:sz="0" w:space="0" w:color="auto"/>
        <w:right w:val="none" w:sz="0" w:space="0" w:color="auto"/>
      </w:divBdr>
      <w:divsChild>
        <w:div w:id="1645968391">
          <w:marLeft w:val="0"/>
          <w:marRight w:val="0"/>
          <w:marTop w:val="120"/>
          <w:marBottom w:val="0"/>
          <w:divBdr>
            <w:top w:val="none" w:sz="0" w:space="0" w:color="auto"/>
            <w:left w:val="none" w:sz="0" w:space="0" w:color="auto"/>
            <w:bottom w:val="none" w:sz="0" w:space="0" w:color="auto"/>
            <w:right w:val="none" w:sz="0" w:space="0" w:color="auto"/>
          </w:divBdr>
          <w:divsChild>
            <w:div w:id="627249079">
              <w:marLeft w:val="0"/>
              <w:marRight w:val="0"/>
              <w:marTop w:val="0"/>
              <w:marBottom w:val="0"/>
              <w:divBdr>
                <w:top w:val="none" w:sz="0" w:space="0" w:color="auto"/>
                <w:left w:val="none" w:sz="0" w:space="0" w:color="auto"/>
                <w:bottom w:val="none" w:sz="0" w:space="0" w:color="auto"/>
                <w:right w:val="none" w:sz="0" w:space="0" w:color="auto"/>
              </w:divBdr>
              <w:divsChild>
                <w:div w:id="91900897">
                  <w:marLeft w:val="225"/>
                  <w:marRight w:val="0"/>
                  <w:marTop w:val="0"/>
                  <w:marBottom w:val="0"/>
                  <w:divBdr>
                    <w:top w:val="none" w:sz="0" w:space="0" w:color="auto"/>
                    <w:left w:val="none" w:sz="0" w:space="0" w:color="auto"/>
                    <w:bottom w:val="none" w:sz="0" w:space="0" w:color="auto"/>
                    <w:right w:val="none" w:sz="0" w:space="0" w:color="auto"/>
                  </w:divBdr>
                  <w:divsChild>
                    <w:div w:id="132442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059320">
      <w:bodyDiv w:val="1"/>
      <w:marLeft w:val="0"/>
      <w:marRight w:val="0"/>
      <w:marTop w:val="0"/>
      <w:marBottom w:val="0"/>
      <w:divBdr>
        <w:top w:val="none" w:sz="0" w:space="0" w:color="auto"/>
        <w:left w:val="none" w:sz="0" w:space="0" w:color="auto"/>
        <w:bottom w:val="none" w:sz="0" w:space="0" w:color="auto"/>
        <w:right w:val="none" w:sz="0" w:space="0" w:color="auto"/>
      </w:divBdr>
    </w:div>
    <w:div w:id="1265848126">
      <w:bodyDiv w:val="1"/>
      <w:marLeft w:val="0"/>
      <w:marRight w:val="0"/>
      <w:marTop w:val="0"/>
      <w:marBottom w:val="0"/>
      <w:divBdr>
        <w:top w:val="none" w:sz="0" w:space="0" w:color="auto"/>
        <w:left w:val="none" w:sz="0" w:space="0" w:color="auto"/>
        <w:bottom w:val="none" w:sz="0" w:space="0" w:color="auto"/>
        <w:right w:val="none" w:sz="0" w:space="0" w:color="auto"/>
      </w:divBdr>
      <w:divsChild>
        <w:div w:id="2514152">
          <w:marLeft w:val="0"/>
          <w:marRight w:val="0"/>
          <w:marTop w:val="0"/>
          <w:marBottom w:val="0"/>
          <w:divBdr>
            <w:top w:val="none" w:sz="0" w:space="0" w:color="auto"/>
            <w:left w:val="none" w:sz="0" w:space="0" w:color="auto"/>
            <w:bottom w:val="none" w:sz="0" w:space="0" w:color="auto"/>
            <w:right w:val="none" w:sz="0" w:space="0" w:color="auto"/>
          </w:divBdr>
        </w:div>
        <w:div w:id="1589848524">
          <w:marLeft w:val="0"/>
          <w:marRight w:val="0"/>
          <w:marTop w:val="0"/>
          <w:marBottom w:val="0"/>
          <w:divBdr>
            <w:top w:val="none" w:sz="0" w:space="0" w:color="auto"/>
            <w:left w:val="none" w:sz="0" w:space="0" w:color="auto"/>
            <w:bottom w:val="none" w:sz="0" w:space="0" w:color="auto"/>
            <w:right w:val="none" w:sz="0" w:space="0" w:color="auto"/>
          </w:divBdr>
        </w:div>
        <w:div w:id="409549157">
          <w:marLeft w:val="0"/>
          <w:marRight w:val="0"/>
          <w:marTop w:val="0"/>
          <w:marBottom w:val="0"/>
          <w:divBdr>
            <w:top w:val="none" w:sz="0" w:space="0" w:color="auto"/>
            <w:left w:val="none" w:sz="0" w:space="0" w:color="auto"/>
            <w:bottom w:val="none" w:sz="0" w:space="0" w:color="auto"/>
            <w:right w:val="none" w:sz="0" w:space="0" w:color="auto"/>
          </w:divBdr>
        </w:div>
        <w:div w:id="1681620637">
          <w:marLeft w:val="0"/>
          <w:marRight w:val="0"/>
          <w:marTop w:val="0"/>
          <w:marBottom w:val="0"/>
          <w:divBdr>
            <w:top w:val="none" w:sz="0" w:space="0" w:color="auto"/>
            <w:left w:val="none" w:sz="0" w:space="0" w:color="auto"/>
            <w:bottom w:val="none" w:sz="0" w:space="0" w:color="auto"/>
            <w:right w:val="none" w:sz="0" w:space="0" w:color="auto"/>
          </w:divBdr>
        </w:div>
        <w:div w:id="2010205324">
          <w:marLeft w:val="0"/>
          <w:marRight w:val="0"/>
          <w:marTop w:val="0"/>
          <w:marBottom w:val="0"/>
          <w:divBdr>
            <w:top w:val="none" w:sz="0" w:space="0" w:color="auto"/>
            <w:left w:val="none" w:sz="0" w:space="0" w:color="auto"/>
            <w:bottom w:val="none" w:sz="0" w:space="0" w:color="auto"/>
            <w:right w:val="none" w:sz="0" w:space="0" w:color="auto"/>
          </w:divBdr>
        </w:div>
        <w:div w:id="1084911344">
          <w:marLeft w:val="0"/>
          <w:marRight w:val="0"/>
          <w:marTop w:val="0"/>
          <w:marBottom w:val="0"/>
          <w:divBdr>
            <w:top w:val="none" w:sz="0" w:space="0" w:color="auto"/>
            <w:left w:val="none" w:sz="0" w:space="0" w:color="auto"/>
            <w:bottom w:val="none" w:sz="0" w:space="0" w:color="auto"/>
            <w:right w:val="none" w:sz="0" w:space="0" w:color="auto"/>
          </w:divBdr>
        </w:div>
        <w:div w:id="365371253">
          <w:marLeft w:val="0"/>
          <w:marRight w:val="0"/>
          <w:marTop w:val="0"/>
          <w:marBottom w:val="0"/>
          <w:divBdr>
            <w:top w:val="none" w:sz="0" w:space="0" w:color="auto"/>
            <w:left w:val="none" w:sz="0" w:space="0" w:color="auto"/>
            <w:bottom w:val="none" w:sz="0" w:space="0" w:color="auto"/>
            <w:right w:val="none" w:sz="0" w:space="0" w:color="auto"/>
          </w:divBdr>
        </w:div>
      </w:divsChild>
    </w:div>
    <w:div w:id="1273200550">
      <w:bodyDiv w:val="1"/>
      <w:marLeft w:val="0"/>
      <w:marRight w:val="0"/>
      <w:marTop w:val="0"/>
      <w:marBottom w:val="0"/>
      <w:divBdr>
        <w:top w:val="none" w:sz="0" w:space="0" w:color="auto"/>
        <w:left w:val="none" w:sz="0" w:space="0" w:color="auto"/>
        <w:bottom w:val="none" w:sz="0" w:space="0" w:color="auto"/>
        <w:right w:val="none" w:sz="0" w:space="0" w:color="auto"/>
      </w:divBdr>
      <w:divsChild>
        <w:div w:id="1121726660">
          <w:marLeft w:val="0"/>
          <w:marRight w:val="0"/>
          <w:marTop w:val="0"/>
          <w:marBottom w:val="0"/>
          <w:divBdr>
            <w:top w:val="none" w:sz="0" w:space="0" w:color="auto"/>
            <w:left w:val="none" w:sz="0" w:space="0" w:color="auto"/>
            <w:bottom w:val="none" w:sz="0" w:space="0" w:color="auto"/>
            <w:right w:val="none" w:sz="0" w:space="0" w:color="auto"/>
          </w:divBdr>
        </w:div>
        <w:div w:id="1392192768">
          <w:marLeft w:val="0"/>
          <w:marRight w:val="0"/>
          <w:marTop w:val="0"/>
          <w:marBottom w:val="0"/>
          <w:divBdr>
            <w:top w:val="none" w:sz="0" w:space="0" w:color="auto"/>
            <w:left w:val="none" w:sz="0" w:space="0" w:color="auto"/>
            <w:bottom w:val="none" w:sz="0" w:space="0" w:color="auto"/>
            <w:right w:val="none" w:sz="0" w:space="0" w:color="auto"/>
          </w:divBdr>
        </w:div>
        <w:div w:id="1653413790">
          <w:marLeft w:val="0"/>
          <w:marRight w:val="0"/>
          <w:marTop w:val="0"/>
          <w:marBottom w:val="0"/>
          <w:divBdr>
            <w:top w:val="none" w:sz="0" w:space="0" w:color="auto"/>
            <w:left w:val="none" w:sz="0" w:space="0" w:color="auto"/>
            <w:bottom w:val="none" w:sz="0" w:space="0" w:color="auto"/>
            <w:right w:val="none" w:sz="0" w:space="0" w:color="auto"/>
          </w:divBdr>
        </w:div>
        <w:div w:id="116608513">
          <w:marLeft w:val="0"/>
          <w:marRight w:val="0"/>
          <w:marTop w:val="0"/>
          <w:marBottom w:val="0"/>
          <w:divBdr>
            <w:top w:val="none" w:sz="0" w:space="0" w:color="auto"/>
            <w:left w:val="none" w:sz="0" w:space="0" w:color="auto"/>
            <w:bottom w:val="none" w:sz="0" w:space="0" w:color="auto"/>
            <w:right w:val="none" w:sz="0" w:space="0" w:color="auto"/>
          </w:divBdr>
        </w:div>
        <w:div w:id="489056843">
          <w:marLeft w:val="0"/>
          <w:marRight w:val="0"/>
          <w:marTop w:val="0"/>
          <w:marBottom w:val="0"/>
          <w:divBdr>
            <w:top w:val="none" w:sz="0" w:space="0" w:color="auto"/>
            <w:left w:val="none" w:sz="0" w:space="0" w:color="auto"/>
            <w:bottom w:val="none" w:sz="0" w:space="0" w:color="auto"/>
            <w:right w:val="none" w:sz="0" w:space="0" w:color="auto"/>
          </w:divBdr>
        </w:div>
        <w:div w:id="1873491019">
          <w:marLeft w:val="0"/>
          <w:marRight w:val="0"/>
          <w:marTop w:val="0"/>
          <w:marBottom w:val="0"/>
          <w:divBdr>
            <w:top w:val="none" w:sz="0" w:space="0" w:color="auto"/>
            <w:left w:val="none" w:sz="0" w:space="0" w:color="auto"/>
            <w:bottom w:val="none" w:sz="0" w:space="0" w:color="auto"/>
            <w:right w:val="none" w:sz="0" w:space="0" w:color="auto"/>
          </w:divBdr>
        </w:div>
        <w:div w:id="1238327152">
          <w:marLeft w:val="0"/>
          <w:marRight w:val="0"/>
          <w:marTop w:val="0"/>
          <w:marBottom w:val="0"/>
          <w:divBdr>
            <w:top w:val="none" w:sz="0" w:space="0" w:color="auto"/>
            <w:left w:val="none" w:sz="0" w:space="0" w:color="auto"/>
            <w:bottom w:val="none" w:sz="0" w:space="0" w:color="auto"/>
            <w:right w:val="none" w:sz="0" w:space="0" w:color="auto"/>
          </w:divBdr>
        </w:div>
        <w:div w:id="1580212321">
          <w:marLeft w:val="0"/>
          <w:marRight w:val="0"/>
          <w:marTop w:val="0"/>
          <w:marBottom w:val="0"/>
          <w:divBdr>
            <w:top w:val="none" w:sz="0" w:space="0" w:color="auto"/>
            <w:left w:val="none" w:sz="0" w:space="0" w:color="auto"/>
            <w:bottom w:val="none" w:sz="0" w:space="0" w:color="auto"/>
            <w:right w:val="none" w:sz="0" w:space="0" w:color="auto"/>
          </w:divBdr>
        </w:div>
        <w:div w:id="825168871">
          <w:marLeft w:val="0"/>
          <w:marRight w:val="0"/>
          <w:marTop w:val="0"/>
          <w:marBottom w:val="0"/>
          <w:divBdr>
            <w:top w:val="none" w:sz="0" w:space="0" w:color="auto"/>
            <w:left w:val="none" w:sz="0" w:space="0" w:color="auto"/>
            <w:bottom w:val="none" w:sz="0" w:space="0" w:color="auto"/>
            <w:right w:val="none" w:sz="0" w:space="0" w:color="auto"/>
          </w:divBdr>
        </w:div>
        <w:div w:id="202524806">
          <w:marLeft w:val="0"/>
          <w:marRight w:val="0"/>
          <w:marTop w:val="0"/>
          <w:marBottom w:val="0"/>
          <w:divBdr>
            <w:top w:val="none" w:sz="0" w:space="0" w:color="auto"/>
            <w:left w:val="none" w:sz="0" w:space="0" w:color="auto"/>
            <w:bottom w:val="none" w:sz="0" w:space="0" w:color="auto"/>
            <w:right w:val="none" w:sz="0" w:space="0" w:color="auto"/>
          </w:divBdr>
        </w:div>
      </w:divsChild>
    </w:div>
    <w:div w:id="1274903950">
      <w:bodyDiv w:val="1"/>
      <w:marLeft w:val="0"/>
      <w:marRight w:val="0"/>
      <w:marTop w:val="0"/>
      <w:marBottom w:val="0"/>
      <w:divBdr>
        <w:top w:val="none" w:sz="0" w:space="0" w:color="auto"/>
        <w:left w:val="none" w:sz="0" w:space="0" w:color="auto"/>
        <w:bottom w:val="none" w:sz="0" w:space="0" w:color="auto"/>
        <w:right w:val="none" w:sz="0" w:space="0" w:color="auto"/>
      </w:divBdr>
      <w:divsChild>
        <w:div w:id="1432627450">
          <w:marLeft w:val="0"/>
          <w:marRight w:val="0"/>
          <w:marTop w:val="0"/>
          <w:marBottom w:val="0"/>
          <w:divBdr>
            <w:top w:val="none" w:sz="0" w:space="0" w:color="auto"/>
            <w:left w:val="none" w:sz="0" w:space="0" w:color="auto"/>
            <w:bottom w:val="none" w:sz="0" w:space="0" w:color="auto"/>
            <w:right w:val="none" w:sz="0" w:space="0" w:color="auto"/>
          </w:divBdr>
        </w:div>
        <w:div w:id="488054639">
          <w:marLeft w:val="0"/>
          <w:marRight w:val="0"/>
          <w:marTop w:val="0"/>
          <w:marBottom w:val="0"/>
          <w:divBdr>
            <w:top w:val="none" w:sz="0" w:space="0" w:color="auto"/>
            <w:left w:val="none" w:sz="0" w:space="0" w:color="auto"/>
            <w:bottom w:val="none" w:sz="0" w:space="0" w:color="auto"/>
            <w:right w:val="none" w:sz="0" w:space="0" w:color="auto"/>
          </w:divBdr>
        </w:div>
        <w:div w:id="2145077404">
          <w:marLeft w:val="0"/>
          <w:marRight w:val="0"/>
          <w:marTop w:val="0"/>
          <w:marBottom w:val="0"/>
          <w:divBdr>
            <w:top w:val="none" w:sz="0" w:space="0" w:color="auto"/>
            <w:left w:val="none" w:sz="0" w:space="0" w:color="auto"/>
            <w:bottom w:val="none" w:sz="0" w:space="0" w:color="auto"/>
            <w:right w:val="none" w:sz="0" w:space="0" w:color="auto"/>
          </w:divBdr>
        </w:div>
        <w:div w:id="828249893">
          <w:marLeft w:val="0"/>
          <w:marRight w:val="0"/>
          <w:marTop w:val="0"/>
          <w:marBottom w:val="0"/>
          <w:divBdr>
            <w:top w:val="none" w:sz="0" w:space="0" w:color="auto"/>
            <w:left w:val="none" w:sz="0" w:space="0" w:color="auto"/>
            <w:bottom w:val="none" w:sz="0" w:space="0" w:color="auto"/>
            <w:right w:val="none" w:sz="0" w:space="0" w:color="auto"/>
          </w:divBdr>
        </w:div>
        <w:div w:id="82262907">
          <w:marLeft w:val="0"/>
          <w:marRight w:val="0"/>
          <w:marTop w:val="0"/>
          <w:marBottom w:val="0"/>
          <w:divBdr>
            <w:top w:val="none" w:sz="0" w:space="0" w:color="auto"/>
            <w:left w:val="none" w:sz="0" w:space="0" w:color="auto"/>
            <w:bottom w:val="none" w:sz="0" w:space="0" w:color="auto"/>
            <w:right w:val="none" w:sz="0" w:space="0" w:color="auto"/>
          </w:divBdr>
        </w:div>
        <w:div w:id="145826842">
          <w:marLeft w:val="0"/>
          <w:marRight w:val="0"/>
          <w:marTop w:val="0"/>
          <w:marBottom w:val="0"/>
          <w:divBdr>
            <w:top w:val="none" w:sz="0" w:space="0" w:color="auto"/>
            <w:left w:val="none" w:sz="0" w:space="0" w:color="auto"/>
            <w:bottom w:val="none" w:sz="0" w:space="0" w:color="auto"/>
            <w:right w:val="none" w:sz="0" w:space="0" w:color="auto"/>
          </w:divBdr>
        </w:div>
        <w:div w:id="162740022">
          <w:marLeft w:val="0"/>
          <w:marRight w:val="0"/>
          <w:marTop w:val="0"/>
          <w:marBottom w:val="0"/>
          <w:divBdr>
            <w:top w:val="none" w:sz="0" w:space="0" w:color="auto"/>
            <w:left w:val="none" w:sz="0" w:space="0" w:color="auto"/>
            <w:bottom w:val="none" w:sz="0" w:space="0" w:color="auto"/>
            <w:right w:val="none" w:sz="0" w:space="0" w:color="auto"/>
          </w:divBdr>
        </w:div>
        <w:div w:id="655458191">
          <w:marLeft w:val="0"/>
          <w:marRight w:val="0"/>
          <w:marTop w:val="0"/>
          <w:marBottom w:val="0"/>
          <w:divBdr>
            <w:top w:val="none" w:sz="0" w:space="0" w:color="auto"/>
            <w:left w:val="none" w:sz="0" w:space="0" w:color="auto"/>
            <w:bottom w:val="none" w:sz="0" w:space="0" w:color="auto"/>
            <w:right w:val="none" w:sz="0" w:space="0" w:color="auto"/>
          </w:divBdr>
        </w:div>
        <w:div w:id="741678468">
          <w:marLeft w:val="0"/>
          <w:marRight w:val="0"/>
          <w:marTop w:val="0"/>
          <w:marBottom w:val="0"/>
          <w:divBdr>
            <w:top w:val="none" w:sz="0" w:space="0" w:color="auto"/>
            <w:left w:val="none" w:sz="0" w:space="0" w:color="auto"/>
            <w:bottom w:val="none" w:sz="0" w:space="0" w:color="auto"/>
            <w:right w:val="none" w:sz="0" w:space="0" w:color="auto"/>
          </w:divBdr>
        </w:div>
        <w:div w:id="1445882730">
          <w:marLeft w:val="0"/>
          <w:marRight w:val="0"/>
          <w:marTop w:val="0"/>
          <w:marBottom w:val="0"/>
          <w:divBdr>
            <w:top w:val="none" w:sz="0" w:space="0" w:color="auto"/>
            <w:left w:val="none" w:sz="0" w:space="0" w:color="auto"/>
            <w:bottom w:val="none" w:sz="0" w:space="0" w:color="auto"/>
            <w:right w:val="none" w:sz="0" w:space="0" w:color="auto"/>
          </w:divBdr>
        </w:div>
        <w:div w:id="1597712074">
          <w:marLeft w:val="0"/>
          <w:marRight w:val="0"/>
          <w:marTop w:val="0"/>
          <w:marBottom w:val="0"/>
          <w:divBdr>
            <w:top w:val="none" w:sz="0" w:space="0" w:color="auto"/>
            <w:left w:val="none" w:sz="0" w:space="0" w:color="auto"/>
            <w:bottom w:val="none" w:sz="0" w:space="0" w:color="auto"/>
            <w:right w:val="none" w:sz="0" w:space="0" w:color="auto"/>
          </w:divBdr>
        </w:div>
        <w:div w:id="739987730">
          <w:marLeft w:val="0"/>
          <w:marRight w:val="0"/>
          <w:marTop w:val="0"/>
          <w:marBottom w:val="0"/>
          <w:divBdr>
            <w:top w:val="none" w:sz="0" w:space="0" w:color="auto"/>
            <w:left w:val="none" w:sz="0" w:space="0" w:color="auto"/>
            <w:bottom w:val="none" w:sz="0" w:space="0" w:color="auto"/>
            <w:right w:val="none" w:sz="0" w:space="0" w:color="auto"/>
          </w:divBdr>
        </w:div>
        <w:div w:id="887690151">
          <w:marLeft w:val="0"/>
          <w:marRight w:val="0"/>
          <w:marTop w:val="0"/>
          <w:marBottom w:val="0"/>
          <w:divBdr>
            <w:top w:val="none" w:sz="0" w:space="0" w:color="auto"/>
            <w:left w:val="none" w:sz="0" w:space="0" w:color="auto"/>
            <w:bottom w:val="none" w:sz="0" w:space="0" w:color="auto"/>
            <w:right w:val="none" w:sz="0" w:space="0" w:color="auto"/>
          </w:divBdr>
        </w:div>
        <w:div w:id="2098942418">
          <w:marLeft w:val="0"/>
          <w:marRight w:val="0"/>
          <w:marTop w:val="0"/>
          <w:marBottom w:val="0"/>
          <w:divBdr>
            <w:top w:val="none" w:sz="0" w:space="0" w:color="auto"/>
            <w:left w:val="none" w:sz="0" w:space="0" w:color="auto"/>
            <w:bottom w:val="none" w:sz="0" w:space="0" w:color="auto"/>
            <w:right w:val="none" w:sz="0" w:space="0" w:color="auto"/>
          </w:divBdr>
        </w:div>
        <w:div w:id="105004520">
          <w:marLeft w:val="0"/>
          <w:marRight w:val="0"/>
          <w:marTop w:val="0"/>
          <w:marBottom w:val="0"/>
          <w:divBdr>
            <w:top w:val="none" w:sz="0" w:space="0" w:color="auto"/>
            <w:left w:val="none" w:sz="0" w:space="0" w:color="auto"/>
            <w:bottom w:val="none" w:sz="0" w:space="0" w:color="auto"/>
            <w:right w:val="none" w:sz="0" w:space="0" w:color="auto"/>
          </w:divBdr>
        </w:div>
        <w:div w:id="2107382818">
          <w:marLeft w:val="0"/>
          <w:marRight w:val="0"/>
          <w:marTop w:val="0"/>
          <w:marBottom w:val="0"/>
          <w:divBdr>
            <w:top w:val="none" w:sz="0" w:space="0" w:color="auto"/>
            <w:left w:val="none" w:sz="0" w:space="0" w:color="auto"/>
            <w:bottom w:val="none" w:sz="0" w:space="0" w:color="auto"/>
            <w:right w:val="none" w:sz="0" w:space="0" w:color="auto"/>
          </w:divBdr>
        </w:div>
        <w:div w:id="1263999299">
          <w:marLeft w:val="0"/>
          <w:marRight w:val="0"/>
          <w:marTop w:val="0"/>
          <w:marBottom w:val="0"/>
          <w:divBdr>
            <w:top w:val="none" w:sz="0" w:space="0" w:color="auto"/>
            <w:left w:val="none" w:sz="0" w:space="0" w:color="auto"/>
            <w:bottom w:val="none" w:sz="0" w:space="0" w:color="auto"/>
            <w:right w:val="none" w:sz="0" w:space="0" w:color="auto"/>
          </w:divBdr>
        </w:div>
        <w:div w:id="923681893">
          <w:marLeft w:val="0"/>
          <w:marRight w:val="0"/>
          <w:marTop w:val="0"/>
          <w:marBottom w:val="0"/>
          <w:divBdr>
            <w:top w:val="none" w:sz="0" w:space="0" w:color="auto"/>
            <w:left w:val="none" w:sz="0" w:space="0" w:color="auto"/>
            <w:bottom w:val="none" w:sz="0" w:space="0" w:color="auto"/>
            <w:right w:val="none" w:sz="0" w:space="0" w:color="auto"/>
          </w:divBdr>
        </w:div>
        <w:div w:id="22365450">
          <w:marLeft w:val="0"/>
          <w:marRight w:val="0"/>
          <w:marTop w:val="0"/>
          <w:marBottom w:val="0"/>
          <w:divBdr>
            <w:top w:val="none" w:sz="0" w:space="0" w:color="auto"/>
            <w:left w:val="none" w:sz="0" w:space="0" w:color="auto"/>
            <w:bottom w:val="none" w:sz="0" w:space="0" w:color="auto"/>
            <w:right w:val="none" w:sz="0" w:space="0" w:color="auto"/>
          </w:divBdr>
        </w:div>
        <w:div w:id="694770750">
          <w:marLeft w:val="0"/>
          <w:marRight w:val="0"/>
          <w:marTop w:val="0"/>
          <w:marBottom w:val="0"/>
          <w:divBdr>
            <w:top w:val="none" w:sz="0" w:space="0" w:color="auto"/>
            <w:left w:val="none" w:sz="0" w:space="0" w:color="auto"/>
            <w:bottom w:val="none" w:sz="0" w:space="0" w:color="auto"/>
            <w:right w:val="none" w:sz="0" w:space="0" w:color="auto"/>
          </w:divBdr>
        </w:div>
        <w:div w:id="1365404094">
          <w:marLeft w:val="0"/>
          <w:marRight w:val="0"/>
          <w:marTop w:val="0"/>
          <w:marBottom w:val="0"/>
          <w:divBdr>
            <w:top w:val="none" w:sz="0" w:space="0" w:color="auto"/>
            <w:left w:val="none" w:sz="0" w:space="0" w:color="auto"/>
            <w:bottom w:val="none" w:sz="0" w:space="0" w:color="auto"/>
            <w:right w:val="none" w:sz="0" w:space="0" w:color="auto"/>
          </w:divBdr>
        </w:div>
        <w:div w:id="1155759968">
          <w:marLeft w:val="0"/>
          <w:marRight w:val="0"/>
          <w:marTop w:val="0"/>
          <w:marBottom w:val="0"/>
          <w:divBdr>
            <w:top w:val="none" w:sz="0" w:space="0" w:color="auto"/>
            <w:left w:val="none" w:sz="0" w:space="0" w:color="auto"/>
            <w:bottom w:val="none" w:sz="0" w:space="0" w:color="auto"/>
            <w:right w:val="none" w:sz="0" w:space="0" w:color="auto"/>
          </w:divBdr>
        </w:div>
        <w:div w:id="780685362">
          <w:marLeft w:val="0"/>
          <w:marRight w:val="0"/>
          <w:marTop w:val="0"/>
          <w:marBottom w:val="0"/>
          <w:divBdr>
            <w:top w:val="none" w:sz="0" w:space="0" w:color="auto"/>
            <w:left w:val="none" w:sz="0" w:space="0" w:color="auto"/>
            <w:bottom w:val="none" w:sz="0" w:space="0" w:color="auto"/>
            <w:right w:val="none" w:sz="0" w:space="0" w:color="auto"/>
          </w:divBdr>
        </w:div>
        <w:div w:id="1018503921">
          <w:marLeft w:val="0"/>
          <w:marRight w:val="0"/>
          <w:marTop w:val="0"/>
          <w:marBottom w:val="0"/>
          <w:divBdr>
            <w:top w:val="none" w:sz="0" w:space="0" w:color="auto"/>
            <w:left w:val="none" w:sz="0" w:space="0" w:color="auto"/>
            <w:bottom w:val="none" w:sz="0" w:space="0" w:color="auto"/>
            <w:right w:val="none" w:sz="0" w:space="0" w:color="auto"/>
          </w:divBdr>
        </w:div>
        <w:div w:id="476413929">
          <w:marLeft w:val="0"/>
          <w:marRight w:val="0"/>
          <w:marTop w:val="0"/>
          <w:marBottom w:val="0"/>
          <w:divBdr>
            <w:top w:val="none" w:sz="0" w:space="0" w:color="auto"/>
            <w:left w:val="none" w:sz="0" w:space="0" w:color="auto"/>
            <w:bottom w:val="none" w:sz="0" w:space="0" w:color="auto"/>
            <w:right w:val="none" w:sz="0" w:space="0" w:color="auto"/>
          </w:divBdr>
        </w:div>
      </w:divsChild>
    </w:div>
    <w:div w:id="1278178379">
      <w:bodyDiv w:val="1"/>
      <w:marLeft w:val="0"/>
      <w:marRight w:val="0"/>
      <w:marTop w:val="0"/>
      <w:marBottom w:val="0"/>
      <w:divBdr>
        <w:top w:val="none" w:sz="0" w:space="0" w:color="auto"/>
        <w:left w:val="none" w:sz="0" w:space="0" w:color="auto"/>
        <w:bottom w:val="none" w:sz="0" w:space="0" w:color="auto"/>
        <w:right w:val="none" w:sz="0" w:space="0" w:color="auto"/>
      </w:divBdr>
      <w:divsChild>
        <w:div w:id="1657028893">
          <w:marLeft w:val="0"/>
          <w:marRight w:val="0"/>
          <w:marTop w:val="0"/>
          <w:marBottom w:val="0"/>
          <w:divBdr>
            <w:top w:val="none" w:sz="0" w:space="0" w:color="auto"/>
            <w:left w:val="none" w:sz="0" w:space="0" w:color="auto"/>
            <w:bottom w:val="none" w:sz="0" w:space="0" w:color="auto"/>
            <w:right w:val="none" w:sz="0" w:space="0" w:color="auto"/>
          </w:divBdr>
        </w:div>
        <w:div w:id="519046933">
          <w:marLeft w:val="0"/>
          <w:marRight w:val="0"/>
          <w:marTop w:val="0"/>
          <w:marBottom w:val="0"/>
          <w:divBdr>
            <w:top w:val="none" w:sz="0" w:space="0" w:color="auto"/>
            <w:left w:val="none" w:sz="0" w:space="0" w:color="auto"/>
            <w:bottom w:val="none" w:sz="0" w:space="0" w:color="auto"/>
            <w:right w:val="none" w:sz="0" w:space="0" w:color="auto"/>
          </w:divBdr>
        </w:div>
      </w:divsChild>
    </w:div>
    <w:div w:id="1293637646">
      <w:bodyDiv w:val="1"/>
      <w:marLeft w:val="0"/>
      <w:marRight w:val="0"/>
      <w:marTop w:val="0"/>
      <w:marBottom w:val="0"/>
      <w:divBdr>
        <w:top w:val="none" w:sz="0" w:space="0" w:color="auto"/>
        <w:left w:val="none" w:sz="0" w:space="0" w:color="auto"/>
        <w:bottom w:val="none" w:sz="0" w:space="0" w:color="auto"/>
        <w:right w:val="none" w:sz="0" w:space="0" w:color="auto"/>
      </w:divBdr>
      <w:divsChild>
        <w:div w:id="2079286334">
          <w:marLeft w:val="0"/>
          <w:marRight w:val="0"/>
          <w:marTop w:val="0"/>
          <w:marBottom w:val="0"/>
          <w:divBdr>
            <w:top w:val="none" w:sz="0" w:space="0" w:color="auto"/>
            <w:left w:val="none" w:sz="0" w:space="0" w:color="auto"/>
            <w:bottom w:val="none" w:sz="0" w:space="0" w:color="auto"/>
            <w:right w:val="none" w:sz="0" w:space="0" w:color="auto"/>
          </w:divBdr>
          <w:divsChild>
            <w:div w:id="1840845628">
              <w:marLeft w:val="0"/>
              <w:marRight w:val="0"/>
              <w:marTop w:val="0"/>
              <w:marBottom w:val="0"/>
              <w:divBdr>
                <w:top w:val="none" w:sz="0" w:space="0" w:color="auto"/>
                <w:left w:val="none" w:sz="0" w:space="0" w:color="auto"/>
                <w:bottom w:val="none" w:sz="0" w:space="0" w:color="auto"/>
                <w:right w:val="none" w:sz="0" w:space="0" w:color="auto"/>
              </w:divBdr>
              <w:divsChild>
                <w:div w:id="1722901681">
                  <w:marLeft w:val="0"/>
                  <w:marRight w:val="0"/>
                  <w:marTop w:val="0"/>
                  <w:marBottom w:val="0"/>
                  <w:divBdr>
                    <w:top w:val="none" w:sz="0" w:space="0" w:color="auto"/>
                    <w:left w:val="none" w:sz="0" w:space="0" w:color="auto"/>
                    <w:bottom w:val="none" w:sz="0" w:space="0" w:color="auto"/>
                    <w:right w:val="none" w:sz="0" w:space="0" w:color="auto"/>
                  </w:divBdr>
                  <w:divsChild>
                    <w:div w:id="1445533854">
                      <w:marLeft w:val="0"/>
                      <w:marRight w:val="0"/>
                      <w:marTop w:val="0"/>
                      <w:marBottom w:val="0"/>
                      <w:divBdr>
                        <w:top w:val="none" w:sz="0" w:space="0" w:color="auto"/>
                        <w:left w:val="none" w:sz="0" w:space="0" w:color="auto"/>
                        <w:bottom w:val="none" w:sz="0" w:space="0" w:color="auto"/>
                        <w:right w:val="none" w:sz="0" w:space="0" w:color="auto"/>
                      </w:divBdr>
                      <w:divsChild>
                        <w:div w:id="1876886040">
                          <w:marLeft w:val="0"/>
                          <w:marRight w:val="0"/>
                          <w:marTop w:val="0"/>
                          <w:marBottom w:val="0"/>
                          <w:divBdr>
                            <w:top w:val="none" w:sz="0" w:space="0" w:color="auto"/>
                            <w:left w:val="none" w:sz="0" w:space="0" w:color="auto"/>
                            <w:bottom w:val="none" w:sz="0" w:space="0" w:color="auto"/>
                            <w:right w:val="none" w:sz="0" w:space="0" w:color="auto"/>
                          </w:divBdr>
                          <w:divsChild>
                            <w:div w:id="1669480328">
                              <w:marLeft w:val="0"/>
                              <w:marRight w:val="0"/>
                              <w:marTop w:val="0"/>
                              <w:marBottom w:val="0"/>
                              <w:divBdr>
                                <w:top w:val="none" w:sz="0" w:space="0" w:color="auto"/>
                                <w:left w:val="none" w:sz="0" w:space="0" w:color="auto"/>
                                <w:bottom w:val="none" w:sz="0" w:space="0" w:color="auto"/>
                                <w:right w:val="none" w:sz="0" w:space="0" w:color="auto"/>
                              </w:divBdr>
                              <w:divsChild>
                                <w:div w:id="481506951">
                                  <w:marLeft w:val="0"/>
                                  <w:marRight w:val="0"/>
                                  <w:marTop w:val="0"/>
                                  <w:marBottom w:val="0"/>
                                  <w:divBdr>
                                    <w:top w:val="none" w:sz="0" w:space="0" w:color="auto"/>
                                    <w:left w:val="none" w:sz="0" w:space="0" w:color="auto"/>
                                    <w:bottom w:val="none" w:sz="0" w:space="0" w:color="auto"/>
                                    <w:right w:val="none" w:sz="0" w:space="0" w:color="auto"/>
                                  </w:divBdr>
                                  <w:divsChild>
                                    <w:div w:id="522864762">
                                      <w:marLeft w:val="0"/>
                                      <w:marRight w:val="0"/>
                                      <w:marTop w:val="0"/>
                                      <w:marBottom w:val="0"/>
                                      <w:divBdr>
                                        <w:top w:val="none" w:sz="0" w:space="0" w:color="auto"/>
                                        <w:left w:val="none" w:sz="0" w:space="0" w:color="auto"/>
                                        <w:bottom w:val="none" w:sz="0" w:space="0" w:color="auto"/>
                                        <w:right w:val="none" w:sz="0" w:space="0" w:color="auto"/>
                                      </w:divBdr>
                                      <w:divsChild>
                                        <w:div w:id="53892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620753">
      <w:bodyDiv w:val="1"/>
      <w:marLeft w:val="0"/>
      <w:marRight w:val="0"/>
      <w:marTop w:val="0"/>
      <w:marBottom w:val="0"/>
      <w:divBdr>
        <w:top w:val="none" w:sz="0" w:space="0" w:color="auto"/>
        <w:left w:val="none" w:sz="0" w:space="0" w:color="auto"/>
        <w:bottom w:val="none" w:sz="0" w:space="0" w:color="auto"/>
        <w:right w:val="none" w:sz="0" w:space="0" w:color="auto"/>
      </w:divBdr>
      <w:divsChild>
        <w:div w:id="1816490139">
          <w:marLeft w:val="0"/>
          <w:marRight w:val="0"/>
          <w:marTop w:val="0"/>
          <w:marBottom w:val="0"/>
          <w:divBdr>
            <w:top w:val="none" w:sz="0" w:space="0" w:color="auto"/>
            <w:left w:val="none" w:sz="0" w:space="0" w:color="auto"/>
            <w:bottom w:val="none" w:sz="0" w:space="0" w:color="auto"/>
            <w:right w:val="none" w:sz="0" w:space="0" w:color="auto"/>
          </w:divBdr>
        </w:div>
        <w:div w:id="79983116">
          <w:marLeft w:val="0"/>
          <w:marRight w:val="0"/>
          <w:marTop w:val="0"/>
          <w:marBottom w:val="0"/>
          <w:divBdr>
            <w:top w:val="none" w:sz="0" w:space="0" w:color="auto"/>
            <w:left w:val="none" w:sz="0" w:space="0" w:color="auto"/>
            <w:bottom w:val="none" w:sz="0" w:space="0" w:color="auto"/>
            <w:right w:val="none" w:sz="0" w:space="0" w:color="auto"/>
          </w:divBdr>
        </w:div>
        <w:div w:id="1554849938">
          <w:marLeft w:val="0"/>
          <w:marRight w:val="0"/>
          <w:marTop w:val="0"/>
          <w:marBottom w:val="0"/>
          <w:divBdr>
            <w:top w:val="none" w:sz="0" w:space="0" w:color="auto"/>
            <w:left w:val="none" w:sz="0" w:space="0" w:color="auto"/>
            <w:bottom w:val="none" w:sz="0" w:space="0" w:color="auto"/>
            <w:right w:val="none" w:sz="0" w:space="0" w:color="auto"/>
          </w:divBdr>
        </w:div>
        <w:div w:id="122579988">
          <w:marLeft w:val="0"/>
          <w:marRight w:val="0"/>
          <w:marTop w:val="0"/>
          <w:marBottom w:val="0"/>
          <w:divBdr>
            <w:top w:val="none" w:sz="0" w:space="0" w:color="auto"/>
            <w:left w:val="none" w:sz="0" w:space="0" w:color="auto"/>
            <w:bottom w:val="none" w:sz="0" w:space="0" w:color="auto"/>
            <w:right w:val="none" w:sz="0" w:space="0" w:color="auto"/>
          </w:divBdr>
        </w:div>
        <w:div w:id="1952005640">
          <w:marLeft w:val="0"/>
          <w:marRight w:val="0"/>
          <w:marTop w:val="0"/>
          <w:marBottom w:val="0"/>
          <w:divBdr>
            <w:top w:val="none" w:sz="0" w:space="0" w:color="auto"/>
            <w:left w:val="none" w:sz="0" w:space="0" w:color="auto"/>
            <w:bottom w:val="none" w:sz="0" w:space="0" w:color="auto"/>
            <w:right w:val="none" w:sz="0" w:space="0" w:color="auto"/>
          </w:divBdr>
        </w:div>
        <w:div w:id="1541748390">
          <w:marLeft w:val="0"/>
          <w:marRight w:val="0"/>
          <w:marTop w:val="0"/>
          <w:marBottom w:val="0"/>
          <w:divBdr>
            <w:top w:val="none" w:sz="0" w:space="0" w:color="auto"/>
            <w:left w:val="none" w:sz="0" w:space="0" w:color="auto"/>
            <w:bottom w:val="none" w:sz="0" w:space="0" w:color="auto"/>
            <w:right w:val="none" w:sz="0" w:space="0" w:color="auto"/>
          </w:divBdr>
        </w:div>
        <w:div w:id="565453252">
          <w:marLeft w:val="0"/>
          <w:marRight w:val="0"/>
          <w:marTop w:val="0"/>
          <w:marBottom w:val="0"/>
          <w:divBdr>
            <w:top w:val="none" w:sz="0" w:space="0" w:color="auto"/>
            <w:left w:val="none" w:sz="0" w:space="0" w:color="auto"/>
            <w:bottom w:val="none" w:sz="0" w:space="0" w:color="auto"/>
            <w:right w:val="none" w:sz="0" w:space="0" w:color="auto"/>
          </w:divBdr>
        </w:div>
        <w:div w:id="1792507854">
          <w:marLeft w:val="0"/>
          <w:marRight w:val="0"/>
          <w:marTop w:val="0"/>
          <w:marBottom w:val="0"/>
          <w:divBdr>
            <w:top w:val="none" w:sz="0" w:space="0" w:color="auto"/>
            <w:left w:val="none" w:sz="0" w:space="0" w:color="auto"/>
            <w:bottom w:val="none" w:sz="0" w:space="0" w:color="auto"/>
            <w:right w:val="none" w:sz="0" w:space="0" w:color="auto"/>
          </w:divBdr>
        </w:div>
        <w:div w:id="1068384626">
          <w:marLeft w:val="0"/>
          <w:marRight w:val="0"/>
          <w:marTop w:val="0"/>
          <w:marBottom w:val="0"/>
          <w:divBdr>
            <w:top w:val="none" w:sz="0" w:space="0" w:color="auto"/>
            <w:left w:val="none" w:sz="0" w:space="0" w:color="auto"/>
            <w:bottom w:val="none" w:sz="0" w:space="0" w:color="auto"/>
            <w:right w:val="none" w:sz="0" w:space="0" w:color="auto"/>
          </w:divBdr>
        </w:div>
        <w:div w:id="1624580964">
          <w:marLeft w:val="0"/>
          <w:marRight w:val="0"/>
          <w:marTop w:val="0"/>
          <w:marBottom w:val="0"/>
          <w:divBdr>
            <w:top w:val="none" w:sz="0" w:space="0" w:color="auto"/>
            <w:left w:val="none" w:sz="0" w:space="0" w:color="auto"/>
            <w:bottom w:val="none" w:sz="0" w:space="0" w:color="auto"/>
            <w:right w:val="none" w:sz="0" w:space="0" w:color="auto"/>
          </w:divBdr>
        </w:div>
      </w:divsChild>
    </w:div>
    <w:div w:id="1321690473">
      <w:bodyDiv w:val="1"/>
      <w:marLeft w:val="0"/>
      <w:marRight w:val="0"/>
      <w:marTop w:val="0"/>
      <w:marBottom w:val="0"/>
      <w:divBdr>
        <w:top w:val="none" w:sz="0" w:space="0" w:color="auto"/>
        <w:left w:val="none" w:sz="0" w:space="0" w:color="auto"/>
        <w:bottom w:val="none" w:sz="0" w:space="0" w:color="auto"/>
        <w:right w:val="none" w:sz="0" w:space="0" w:color="auto"/>
      </w:divBdr>
      <w:divsChild>
        <w:div w:id="1952517334">
          <w:marLeft w:val="0"/>
          <w:marRight w:val="0"/>
          <w:marTop w:val="0"/>
          <w:marBottom w:val="0"/>
          <w:divBdr>
            <w:top w:val="none" w:sz="0" w:space="0" w:color="auto"/>
            <w:left w:val="none" w:sz="0" w:space="0" w:color="auto"/>
            <w:bottom w:val="none" w:sz="0" w:space="0" w:color="auto"/>
            <w:right w:val="none" w:sz="0" w:space="0" w:color="auto"/>
          </w:divBdr>
        </w:div>
        <w:div w:id="2092769445">
          <w:marLeft w:val="0"/>
          <w:marRight w:val="0"/>
          <w:marTop w:val="0"/>
          <w:marBottom w:val="0"/>
          <w:divBdr>
            <w:top w:val="none" w:sz="0" w:space="0" w:color="auto"/>
            <w:left w:val="none" w:sz="0" w:space="0" w:color="auto"/>
            <w:bottom w:val="none" w:sz="0" w:space="0" w:color="auto"/>
            <w:right w:val="none" w:sz="0" w:space="0" w:color="auto"/>
          </w:divBdr>
        </w:div>
        <w:div w:id="1822961401">
          <w:marLeft w:val="0"/>
          <w:marRight w:val="0"/>
          <w:marTop w:val="0"/>
          <w:marBottom w:val="0"/>
          <w:divBdr>
            <w:top w:val="none" w:sz="0" w:space="0" w:color="auto"/>
            <w:left w:val="none" w:sz="0" w:space="0" w:color="auto"/>
            <w:bottom w:val="none" w:sz="0" w:space="0" w:color="auto"/>
            <w:right w:val="none" w:sz="0" w:space="0" w:color="auto"/>
          </w:divBdr>
        </w:div>
        <w:div w:id="534584893">
          <w:marLeft w:val="0"/>
          <w:marRight w:val="0"/>
          <w:marTop w:val="0"/>
          <w:marBottom w:val="0"/>
          <w:divBdr>
            <w:top w:val="none" w:sz="0" w:space="0" w:color="auto"/>
            <w:left w:val="none" w:sz="0" w:space="0" w:color="auto"/>
            <w:bottom w:val="none" w:sz="0" w:space="0" w:color="auto"/>
            <w:right w:val="none" w:sz="0" w:space="0" w:color="auto"/>
          </w:divBdr>
        </w:div>
        <w:div w:id="773356049">
          <w:marLeft w:val="0"/>
          <w:marRight w:val="0"/>
          <w:marTop w:val="0"/>
          <w:marBottom w:val="0"/>
          <w:divBdr>
            <w:top w:val="none" w:sz="0" w:space="0" w:color="auto"/>
            <w:left w:val="none" w:sz="0" w:space="0" w:color="auto"/>
            <w:bottom w:val="none" w:sz="0" w:space="0" w:color="auto"/>
            <w:right w:val="none" w:sz="0" w:space="0" w:color="auto"/>
          </w:divBdr>
        </w:div>
        <w:div w:id="25564873">
          <w:marLeft w:val="0"/>
          <w:marRight w:val="0"/>
          <w:marTop w:val="0"/>
          <w:marBottom w:val="0"/>
          <w:divBdr>
            <w:top w:val="none" w:sz="0" w:space="0" w:color="auto"/>
            <w:left w:val="none" w:sz="0" w:space="0" w:color="auto"/>
            <w:bottom w:val="none" w:sz="0" w:space="0" w:color="auto"/>
            <w:right w:val="none" w:sz="0" w:space="0" w:color="auto"/>
          </w:divBdr>
        </w:div>
        <w:div w:id="1035082943">
          <w:marLeft w:val="0"/>
          <w:marRight w:val="0"/>
          <w:marTop w:val="0"/>
          <w:marBottom w:val="0"/>
          <w:divBdr>
            <w:top w:val="none" w:sz="0" w:space="0" w:color="auto"/>
            <w:left w:val="none" w:sz="0" w:space="0" w:color="auto"/>
            <w:bottom w:val="none" w:sz="0" w:space="0" w:color="auto"/>
            <w:right w:val="none" w:sz="0" w:space="0" w:color="auto"/>
          </w:divBdr>
        </w:div>
        <w:div w:id="1312247676">
          <w:marLeft w:val="0"/>
          <w:marRight w:val="0"/>
          <w:marTop w:val="0"/>
          <w:marBottom w:val="0"/>
          <w:divBdr>
            <w:top w:val="none" w:sz="0" w:space="0" w:color="auto"/>
            <w:left w:val="none" w:sz="0" w:space="0" w:color="auto"/>
            <w:bottom w:val="none" w:sz="0" w:space="0" w:color="auto"/>
            <w:right w:val="none" w:sz="0" w:space="0" w:color="auto"/>
          </w:divBdr>
        </w:div>
        <w:div w:id="1935824671">
          <w:marLeft w:val="0"/>
          <w:marRight w:val="0"/>
          <w:marTop w:val="0"/>
          <w:marBottom w:val="0"/>
          <w:divBdr>
            <w:top w:val="none" w:sz="0" w:space="0" w:color="auto"/>
            <w:left w:val="none" w:sz="0" w:space="0" w:color="auto"/>
            <w:bottom w:val="none" w:sz="0" w:space="0" w:color="auto"/>
            <w:right w:val="none" w:sz="0" w:space="0" w:color="auto"/>
          </w:divBdr>
        </w:div>
        <w:div w:id="1492016862">
          <w:marLeft w:val="0"/>
          <w:marRight w:val="0"/>
          <w:marTop w:val="0"/>
          <w:marBottom w:val="0"/>
          <w:divBdr>
            <w:top w:val="none" w:sz="0" w:space="0" w:color="auto"/>
            <w:left w:val="none" w:sz="0" w:space="0" w:color="auto"/>
            <w:bottom w:val="none" w:sz="0" w:space="0" w:color="auto"/>
            <w:right w:val="none" w:sz="0" w:space="0" w:color="auto"/>
          </w:divBdr>
        </w:div>
        <w:div w:id="558514448">
          <w:marLeft w:val="0"/>
          <w:marRight w:val="0"/>
          <w:marTop w:val="0"/>
          <w:marBottom w:val="0"/>
          <w:divBdr>
            <w:top w:val="none" w:sz="0" w:space="0" w:color="auto"/>
            <w:left w:val="none" w:sz="0" w:space="0" w:color="auto"/>
            <w:bottom w:val="none" w:sz="0" w:space="0" w:color="auto"/>
            <w:right w:val="none" w:sz="0" w:space="0" w:color="auto"/>
          </w:divBdr>
        </w:div>
        <w:div w:id="238642649">
          <w:marLeft w:val="0"/>
          <w:marRight w:val="0"/>
          <w:marTop w:val="0"/>
          <w:marBottom w:val="0"/>
          <w:divBdr>
            <w:top w:val="none" w:sz="0" w:space="0" w:color="auto"/>
            <w:left w:val="none" w:sz="0" w:space="0" w:color="auto"/>
            <w:bottom w:val="none" w:sz="0" w:space="0" w:color="auto"/>
            <w:right w:val="none" w:sz="0" w:space="0" w:color="auto"/>
          </w:divBdr>
        </w:div>
        <w:div w:id="1263298911">
          <w:marLeft w:val="0"/>
          <w:marRight w:val="0"/>
          <w:marTop w:val="0"/>
          <w:marBottom w:val="0"/>
          <w:divBdr>
            <w:top w:val="none" w:sz="0" w:space="0" w:color="auto"/>
            <w:left w:val="none" w:sz="0" w:space="0" w:color="auto"/>
            <w:bottom w:val="none" w:sz="0" w:space="0" w:color="auto"/>
            <w:right w:val="none" w:sz="0" w:space="0" w:color="auto"/>
          </w:divBdr>
        </w:div>
        <w:div w:id="469714072">
          <w:marLeft w:val="0"/>
          <w:marRight w:val="0"/>
          <w:marTop w:val="0"/>
          <w:marBottom w:val="0"/>
          <w:divBdr>
            <w:top w:val="none" w:sz="0" w:space="0" w:color="auto"/>
            <w:left w:val="none" w:sz="0" w:space="0" w:color="auto"/>
            <w:bottom w:val="none" w:sz="0" w:space="0" w:color="auto"/>
            <w:right w:val="none" w:sz="0" w:space="0" w:color="auto"/>
          </w:divBdr>
        </w:div>
        <w:div w:id="156843733">
          <w:marLeft w:val="0"/>
          <w:marRight w:val="0"/>
          <w:marTop w:val="0"/>
          <w:marBottom w:val="0"/>
          <w:divBdr>
            <w:top w:val="none" w:sz="0" w:space="0" w:color="auto"/>
            <w:left w:val="none" w:sz="0" w:space="0" w:color="auto"/>
            <w:bottom w:val="none" w:sz="0" w:space="0" w:color="auto"/>
            <w:right w:val="none" w:sz="0" w:space="0" w:color="auto"/>
          </w:divBdr>
        </w:div>
        <w:div w:id="417796488">
          <w:marLeft w:val="0"/>
          <w:marRight w:val="0"/>
          <w:marTop w:val="0"/>
          <w:marBottom w:val="0"/>
          <w:divBdr>
            <w:top w:val="none" w:sz="0" w:space="0" w:color="auto"/>
            <w:left w:val="none" w:sz="0" w:space="0" w:color="auto"/>
            <w:bottom w:val="none" w:sz="0" w:space="0" w:color="auto"/>
            <w:right w:val="none" w:sz="0" w:space="0" w:color="auto"/>
          </w:divBdr>
        </w:div>
        <w:div w:id="241722834">
          <w:marLeft w:val="0"/>
          <w:marRight w:val="0"/>
          <w:marTop w:val="0"/>
          <w:marBottom w:val="0"/>
          <w:divBdr>
            <w:top w:val="none" w:sz="0" w:space="0" w:color="auto"/>
            <w:left w:val="none" w:sz="0" w:space="0" w:color="auto"/>
            <w:bottom w:val="none" w:sz="0" w:space="0" w:color="auto"/>
            <w:right w:val="none" w:sz="0" w:space="0" w:color="auto"/>
          </w:divBdr>
        </w:div>
        <w:div w:id="1620263326">
          <w:marLeft w:val="0"/>
          <w:marRight w:val="0"/>
          <w:marTop w:val="0"/>
          <w:marBottom w:val="0"/>
          <w:divBdr>
            <w:top w:val="none" w:sz="0" w:space="0" w:color="auto"/>
            <w:left w:val="none" w:sz="0" w:space="0" w:color="auto"/>
            <w:bottom w:val="none" w:sz="0" w:space="0" w:color="auto"/>
            <w:right w:val="none" w:sz="0" w:space="0" w:color="auto"/>
          </w:divBdr>
        </w:div>
        <w:div w:id="1719283365">
          <w:marLeft w:val="0"/>
          <w:marRight w:val="0"/>
          <w:marTop w:val="0"/>
          <w:marBottom w:val="0"/>
          <w:divBdr>
            <w:top w:val="none" w:sz="0" w:space="0" w:color="auto"/>
            <w:left w:val="none" w:sz="0" w:space="0" w:color="auto"/>
            <w:bottom w:val="none" w:sz="0" w:space="0" w:color="auto"/>
            <w:right w:val="none" w:sz="0" w:space="0" w:color="auto"/>
          </w:divBdr>
        </w:div>
        <w:div w:id="1958178743">
          <w:marLeft w:val="0"/>
          <w:marRight w:val="0"/>
          <w:marTop w:val="0"/>
          <w:marBottom w:val="0"/>
          <w:divBdr>
            <w:top w:val="none" w:sz="0" w:space="0" w:color="auto"/>
            <w:left w:val="none" w:sz="0" w:space="0" w:color="auto"/>
            <w:bottom w:val="none" w:sz="0" w:space="0" w:color="auto"/>
            <w:right w:val="none" w:sz="0" w:space="0" w:color="auto"/>
          </w:divBdr>
        </w:div>
        <w:div w:id="1613124278">
          <w:marLeft w:val="0"/>
          <w:marRight w:val="0"/>
          <w:marTop w:val="0"/>
          <w:marBottom w:val="0"/>
          <w:divBdr>
            <w:top w:val="none" w:sz="0" w:space="0" w:color="auto"/>
            <w:left w:val="none" w:sz="0" w:space="0" w:color="auto"/>
            <w:bottom w:val="none" w:sz="0" w:space="0" w:color="auto"/>
            <w:right w:val="none" w:sz="0" w:space="0" w:color="auto"/>
          </w:divBdr>
        </w:div>
        <w:div w:id="678386938">
          <w:marLeft w:val="0"/>
          <w:marRight w:val="0"/>
          <w:marTop w:val="0"/>
          <w:marBottom w:val="0"/>
          <w:divBdr>
            <w:top w:val="none" w:sz="0" w:space="0" w:color="auto"/>
            <w:left w:val="none" w:sz="0" w:space="0" w:color="auto"/>
            <w:bottom w:val="none" w:sz="0" w:space="0" w:color="auto"/>
            <w:right w:val="none" w:sz="0" w:space="0" w:color="auto"/>
          </w:divBdr>
        </w:div>
        <w:div w:id="2029794483">
          <w:marLeft w:val="0"/>
          <w:marRight w:val="0"/>
          <w:marTop w:val="0"/>
          <w:marBottom w:val="0"/>
          <w:divBdr>
            <w:top w:val="none" w:sz="0" w:space="0" w:color="auto"/>
            <w:left w:val="none" w:sz="0" w:space="0" w:color="auto"/>
            <w:bottom w:val="none" w:sz="0" w:space="0" w:color="auto"/>
            <w:right w:val="none" w:sz="0" w:space="0" w:color="auto"/>
          </w:divBdr>
        </w:div>
      </w:divsChild>
    </w:div>
    <w:div w:id="1322585492">
      <w:bodyDiv w:val="1"/>
      <w:marLeft w:val="0"/>
      <w:marRight w:val="0"/>
      <w:marTop w:val="0"/>
      <w:marBottom w:val="0"/>
      <w:divBdr>
        <w:top w:val="none" w:sz="0" w:space="0" w:color="auto"/>
        <w:left w:val="none" w:sz="0" w:space="0" w:color="auto"/>
        <w:bottom w:val="none" w:sz="0" w:space="0" w:color="auto"/>
        <w:right w:val="none" w:sz="0" w:space="0" w:color="auto"/>
      </w:divBdr>
      <w:divsChild>
        <w:div w:id="1018123570">
          <w:marLeft w:val="0"/>
          <w:marRight w:val="0"/>
          <w:marTop w:val="0"/>
          <w:marBottom w:val="0"/>
          <w:divBdr>
            <w:top w:val="none" w:sz="0" w:space="0" w:color="auto"/>
            <w:left w:val="none" w:sz="0" w:space="0" w:color="auto"/>
            <w:bottom w:val="none" w:sz="0" w:space="0" w:color="auto"/>
            <w:right w:val="none" w:sz="0" w:space="0" w:color="auto"/>
          </w:divBdr>
        </w:div>
        <w:div w:id="1904563959">
          <w:marLeft w:val="0"/>
          <w:marRight w:val="0"/>
          <w:marTop w:val="0"/>
          <w:marBottom w:val="0"/>
          <w:divBdr>
            <w:top w:val="none" w:sz="0" w:space="0" w:color="auto"/>
            <w:left w:val="none" w:sz="0" w:space="0" w:color="auto"/>
            <w:bottom w:val="none" w:sz="0" w:space="0" w:color="auto"/>
            <w:right w:val="none" w:sz="0" w:space="0" w:color="auto"/>
          </w:divBdr>
        </w:div>
        <w:div w:id="1570774542">
          <w:marLeft w:val="0"/>
          <w:marRight w:val="0"/>
          <w:marTop w:val="0"/>
          <w:marBottom w:val="0"/>
          <w:divBdr>
            <w:top w:val="none" w:sz="0" w:space="0" w:color="auto"/>
            <w:left w:val="none" w:sz="0" w:space="0" w:color="auto"/>
            <w:bottom w:val="none" w:sz="0" w:space="0" w:color="auto"/>
            <w:right w:val="none" w:sz="0" w:space="0" w:color="auto"/>
          </w:divBdr>
        </w:div>
        <w:div w:id="389505236">
          <w:marLeft w:val="0"/>
          <w:marRight w:val="0"/>
          <w:marTop w:val="0"/>
          <w:marBottom w:val="0"/>
          <w:divBdr>
            <w:top w:val="none" w:sz="0" w:space="0" w:color="auto"/>
            <w:left w:val="none" w:sz="0" w:space="0" w:color="auto"/>
            <w:bottom w:val="none" w:sz="0" w:space="0" w:color="auto"/>
            <w:right w:val="none" w:sz="0" w:space="0" w:color="auto"/>
          </w:divBdr>
        </w:div>
        <w:div w:id="1326982156">
          <w:marLeft w:val="0"/>
          <w:marRight w:val="0"/>
          <w:marTop w:val="0"/>
          <w:marBottom w:val="0"/>
          <w:divBdr>
            <w:top w:val="none" w:sz="0" w:space="0" w:color="auto"/>
            <w:left w:val="none" w:sz="0" w:space="0" w:color="auto"/>
            <w:bottom w:val="none" w:sz="0" w:space="0" w:color="auto"/>
            <w:right w:val="none" w:sz="0" w:space="0" w:color="auto"/>
          </w:divBdr>
        </w:div>
        <w:div w:id="1717773617">
          <w:marLeft w:val="0"/>
          <w:marRight w:val="0"/>
          <w:marTop w:val="0"/>
          <w:marBottom w:val="0"/>
          <w:divBdr>
            <w:top w:val="none" w:sz="0" w:space="0" w:color="auto"/>
            <w:left w:val="none" w:sz="0" w:space="0" w:color="auto"/>
            <w:bottom w:val="none" w:sz="0" w:space="0" w:color="auto"/>
            <w:right w:val="none" w:sz="0" w:space="0" w:color="auto"/>
          </w:divBdr>
        </w:div>
      </w:divsChild>
    </w:div>
    <w:div w:id="1333796494">
      <w:bodyDiv w:val="1"/>
      <w:marLeft w:val="0"/>
      <w:marRight w:val="0"/>
      <w:marTop w:val="0"/>
      <w:marBottom w:val="0"/>
      <w:divBdr>
        <w:top w:val="none" w:sz="0" w:space="0" w:color="auto"/>
        <w:left w:val="none" w:sz="0" w:space="0" w:color="auto"/>
        <w:bottom w:val="none" w:sz="0" w:space="0" w:color="auto"/>
        <w:right w:val="none" w:sz="0" w:space="0" w:color="auto"/>
      </w:divBdr>
      <w:divsChild>
        <w:div w:id="1233781695">
          <w:marLeft w:val="0"/>
          <w:marRight w:val="0"/>
          <w:marTop w:val="0"/>
          <w:marBottom w:val="0"/>
          <w:divBdr>
            <w:top w:val="none" w:sz="0" w:space="0" w:color="auto"/>
            <w:left w:val="none" w:sz="0" w:space="0" w:color="auto"/>
            <w:bottom w:val="none" w:sz="0" w:space="0" w:color="auto"/>
            <w:right w:val="none" w:sz="0" w:space="0" w:color="auto"/>
          </w:divBdr>
        </w:div>
        <w:div w:id="1381981916">
          <w:marLeft w:val="0"/>
          <w:marRight w:val="0"/>
          <w:marTop w:val="0"/>
          <w:marBottom w:val="0"/>
          <w:divBdr>
            <w:top w:val="none" w:sz="0" w:space="0" w:color="auto"/>
            <w:left w:val="none" w:sz="0" w:space="0" w:color="auto"/>
            <w:bottom w:val="none" w:sz="0" w:space="0" w:color="auto"/>
            <w:right w:val="none" w:sz="0" w:space="0" w:color="auto"/>
          </w:divBdr>
        </w:div>
        <w:div w:id="1175999679">
          <w:marLeft w:val="0"/>
          <w:marRight w:val="0"/>
          <w:marTop w:val="0"/>
          <w:marBottom w:val="0"/>
          <w:divBdr>
            <w:top w:val="none" w:sz="0" w:space="0" w:color="auto"/>
            <w:left w:val="none" w:sz="0" w:space="0" w:color="auto"/>
            <w:bottom w:val="none" w:sz="0" w:space="0" w:color="auto"/>
            <w:right w:val="none" w:sz="0" w:space="0" w:color="auto"/>
          </w:divBdr>
        </w:div>
        <w:div w:id="1337804273">
          <w:marLeft w:val="0"/>
          <w:marRight w:val="0"/>
          <w:marTop w:val="0"/>
          <w:marBottom w:val="0"/>
          <w:divBdr>
            <w:top w:val="none" w:sz="0" w:space="0" w:color="auto"/>
            <w:left w:val="none" w:sz="0" w:space="0" w:color="auto"/>
            <w:bottom w:val="none" w:sz="0" w:space="0" w:color="auto"/>
            <w:right w:val="none" w:sz="0" w:space="0" w:color="auto"/>
          </w:divBdr>
        </w:div>
        <w:div w:id="1237744805">
          <w:marLeft w:val="0"/>
          <w:marRight w:val="0"/>
          <w:marTop w:val="0"/>
          <w:marBottom w:val="0"/>
          <w:divBdr>
            <w:top w:val="none" w:sz="0" w:space="0" w:color="auto"/>
            <w:left w:val="none" w:sz="0" w:space="0" w:color="auto"/>
            <w:bottom w:val="none" w:sz="0" w:space="0" w:color="auto"/>
            <w:right w:val="none" w:sz="0" w:space="0" w:color="auto"/>
          </w:divBdr>
        </w:div>
        <w:div w:id="2096708546">
          <w:marLeft w:val="0"/>
          <w:marRight w:val="0"/>
          <w:marTop w:val="0"/>
          <w:marBottom w:val="0"/>
          <w:divBdr>
            <w:top w:val="none" w:sz="0" w:space="0" w:color="auto"/>
            <w:left w:val="none" w:sz="0" w:space="0" w:color="auto"/>
            <w:bottom w:val="none" w:sz="0" w:space="0" w:color="auto"/>
            <w:right w:val="none" w:sz="0" w:space="0" w:color="auto"/>
          </w:divBdr>
        </w:div>
        <w:div w:id="631792575">
          <w:marLeft w:val="0"/>
          <w:marRight w:val="0"/>
          <w:marTop w:val="0"/>
          <w:marBottom w:val="0"/>
          <w:divBdr>
            <w:top w:val="none" w:sz="0" w:space="0" w:color="auto"/>
            <w:left w:val="none" w:sz="0" w:space="0" w:color="auto"/>
            <w:bottom w:val="none" w:sz="0" w:space="0" w:color="auto"/>
            <w:right w:val="none" w:sz="0" w:space="0" w:color="auto"/>
          </w:divBdr>
        </w:div>
        <w:div w:id="856621537">
          <w:marLeft w:val="0"/>
          <w:marRight w:val="0"/>
          <w:marTop w:val="0"/>
          <w:marBottom w:val="0"/>
          <w:divBdr>
            <w:top w:val="none" w:sz="0" w:space="0" w:color="auto"/>
            <w:left w:val="none" w:sz="0" w:space="0" w:color="auto"/>
            <w:bottom w:val="none" w:sz="0" w:space="0" w:color="auto"/>
            <w:right w:val="none" w:sz="0" w:space="0" w:color="auto"/>
          </w:divBdr>
        </w:div>
        <w:div w:id="555972661">
          <w:marLeft w:val="0"/>
          <w:marRight w:val="0"/>
          <w:marTop w:val="0"/>
          <w:marBottom w:val="0"/>
          <w:divBdr>
            <w:top w:val="none" w:sz="0" w:space="0" w:color="auto"/>
            <w:left w:val="none" w:sz="0" w:space="0" w:color="auto"/>
            <w:bottom w:val="none" w:sz="0" w:space="0" w:color="auto"/>
            <w:right w:val="none" w:sz="0" w:space="0" w:color="auto"/>
          </w:divBdr>
        </w:div>
        <w:div w:id="1134641028">
          <w:marLeft w:val="0"/>
          <w:marRight w:val="0"/>
          <w:marTop w:val="0"/>
          <w:marBottom w:val="0"/>
          <w:divBdr>
            <w:top w:val="none" w:sz="0" w:space="0" w:color="auto"/>
            <w:left w:val="none" w:sz="0" w:space="0" w:color="auto"/>
            <w:bottom w:val="none" w:sz="0" w:space="0" w:color="auto"/>
            <w:right w:val="none" w:sz="0" w:space="0" w:color="auto"/>
          </w:divBdr>
        </w:div>
        <w:div w:id="986473929">
          <w:marLeft w:val="0"/>
          <w:marRight w:val="0"/>
          <w:marTop w:val="0"/>
          <w:marBottom w:val="0"/>
          <w:divBdr>
            <w:top w:val="none" w:sz="0" w:space="0" w:color="auto"/>
            <w:left w:val="none" w:sz="0" w:space="0" w:color="auto"/>
            <w:bottom w:val="none" w:sz="0" w:space="0" w:color="auto"/>
            <w:right w:val="none" w:sz="0" w:space="0" w:color="auto"/>
          </w:divBdr>
        </w:div>
        <w:div w:id="2041272576">
          <w:marLeft w:val="0"/>
          <w:marRight w:val="0"/>
          <w:marTop w:val="0"/>
          <w:marBottom w:val="0"/>
          <w:divBdr>
            <w:top w:val="none" w:sz="0" w:space="0" w:color="auto"/>
            <w:left w:val="none" w:sz="0" w:space="0" w:color="auto"/>
            <w:bottom w:val="none" w:sz="0" w:space="0" w:color="auto"/>
            <w:right w:val="none" w:sz="0" w:space="0" w:color="auto"/>
          </w:divBdr>
        </w:div>
        <w:div w:id="1948350234">
          <w:marLeft w:val="0"/>
          <w:marRight w:val="0"/>
          <w:marTop w:val="0"/>
          <w:marBottom w:val="0"/>
          <w:divBdr>
            <w:top w:val="none" w:sz="0" w:space="0" w:color="auto"/>
            <w:left w:val="none" w:sz="0" w:space="0" w:color="auto"/>
            <w:bottom w:val="none" w:sz="0" w:space="0" w:color="auto"/>
            <w:right w:val="none" w:sz="0" w:space="0" w:color="auto"/>
          </w:divBdr>
        </w:div>
      </w:divsChild>
    </w:div>
    <w:div w:id="1353072028">
      <w:bodyDiv w:val="1"/>
      <w:marLeft w:val="0"/>
      <w:marRight w:val="0"/>
      <w:marTop w:val="0"/>
      <w:marBottom w:val="0"/>
      <w:divBdr>
        <w:top w:val="none" w:sz="0" w:space="0" w:color="auto"/>
        <w:left w:val="none" w:sz="0" w:space="0" w:color="auto"/>
        <w:bottom w:val="none" w:sz="0" w:space="0" w:color="auto"/>
        <w:right w:val="none" w:sz="0" w:space="0" w:color="auto"/>
      </w:divBdr>
    </w:div>
    <w:div w:id="1361471048">
      <w:bodyDiv w:val="1"/>
      <w:marLeft w:val="0"/>
      <w:marRight w:val="0"/>
      <w:marTop w:val="0"/>
      <w:marBottom w:val="0"/>
      <w:divBdr>
        <w:top w:val="none" w:sz="0" w:space="0" w:color="auto"/>
        <w:left w:val="none" w:sz="0" w:space="0" w:color="auto"/>
        <w:bottom w:val="none" w:sz="0" w:space="0" w:color="auto"/>
        <w:right w:val="none" w:sz="0" w:space="0" w:color="auto"/>
      </w:divBdr>
    </w:div>
    <w:div w:id="1382167991">
      <w:bodyDiv w:val="1"/>
      <w:marLeft w:val="0"/>
      <w:marRight w:val="0"/>
      <w:marTop w:val="0"/>
      <w:marBottom w:val="0"/>
      <w:divBdr>
        <w:top w:val="none" w:sz="0" w:space="0" w:color="auto"/>
        <w:left w:val="none" w:sz="0" w:space="0" w:color="auto"/>
        <w:bottom w:val="none" w:sz="0" w:space="0" w:color="auto"/>
        <w:right w:val="none" w:sz="0" w:space="0" w:color="auto"/>
      </w:divBdr>
      <w:divsChild>
        <w:div w:id="481192342">
          <w:marLeft w:val="0"/>
          <w:marRight w:val="0"/>
          <w:marTop w:val="0"/>
          <w:marBottom w:val="0"/>
          <w:divBdr>
            <w:top w:val="none" w:sz="0" w:space="0" w:color="auto"/>
            <w:left w:val="none" w:sz="0" w:space="0" w:color="auto"/>
            <w:bottom w:val="none" w:sz="0" w:space="0" w:color="auto"/>
            <w:right w:val="none" w:sz="0" w:space="0" w:color="auto"/>
          </w:divBdr>
        </w:div>
        <w:div w:id="1449010469">
          <w:marLeft w:val="0"/>
          <w:marRight w:val="0"/>
          <w:marTop w:val="0"/>
          <w:marBottom w:val="0"/>
          <w:divBdr>
            <w:top w:val="none" w:sz="0" w:space="0" w:color="auto"/>
            <w:left w:val="none" w:sz="0" w:space="0" w:color="auto"/>
            <w:bottom w:val="none" w:sz="0" w:space="0" w:color="auto"/>
            <w:right w:val="none" w:sz="0" w:space="0" w:color="auto"/>
          </w:divBdr>
        </w:div>
        <w:div w:id="504252432">
          <w:marLeft w:val="0"/>
          <w:marRight w:val="0"/>
          <w:marTop w:val="0"/>
          <w:marBottom w:val="0"/>
          <w:divBdr>
            <w:top w:val="none" w:sz="0" w:space="0" w:color="auto"/>
            <w:left w:val="none" w:sz="0" w:space="0" w:color="auto"/>
            <w:bottom w:val="none" w:sz="0" w:space="0" w:color="auto"/>
            <w:right w:val="none" w:sz="0" w:space="0" w:color="auto"/>
          </w:divBdr>
        </w:div>
        <w:div w:id="604774142">
          <w:marLeft w:val="0"/>
          <w:marRight w:val="0"/>
          <w:marTop w:val="0"/>
          <w:marBottom w:val="0"/>
          <w:divBdr>
            <w:top w:val="none" w:sz="0" w:space="0" w:color="auto"/>
            <w:left w:val="none" w:sz="0" w:space="0" w:color="auto"/>
            <w:bottom w:val="none" w:sz="0" w:space="0" w:color="auto"/>
            <w:right w:val="none" w:sz="0" w:space="0" w:color="auto"/>
          </w:divBdr>
        </w:div>
        <w:div w:id="235408392">
          <w:marLeft w:val="0"/>
          <w:marRight w:val="0"/>
          <w:marTop w:val="0"/>
          <w:marBottom w:val="0"/>
          <w:divBdr>
            <w:top w:val="none" w:sz="0" w:space="0" w:color="auto"/>
            <w:left w:val="none" w:sz="0" w:space="0" w:color="auto"/>
            <w:bottom w:val="none" w:sz="0" w:space="0" w:color="auto"/>
            <w:right w:val="none" w:sz="0" w:space="0" w:color="auto"/>
          </w:divBdr>
        </w:div>
        <w:div w:id="268858488">
          <w:marLeft w:val="0"/>
          <w:marRight w:val="0"/>
          <w:marTop w:val="0"/>
          <w:marBottom w:val="0"/>
          <w:divBdr>
            <w:top w:val="none" w:sz="0" w:space="0" w:color="auto"/>
            <w:left w:val="none" w:sz="0" w:space="0" w:color="auto"/>
            <w:bottom w:val="none" w:sz="0" w:space="0" w:color="auto"/>
            <w:right w:val="none" w:sz="0" w:space="0" w:color="auto"/>
          </w:divBdr>
        </w:div>
        <w:div w:id="1087073649">
          <w:marLeft w:val="0"/>
          <w:marRight w:val="0"/>
          <w:marTop w:val="0"/>
          <w:marBottom w:val="0"/>
          <w:divBdr>
            <w:top w:val="none" w:sz="0" w:space="0" w:color="auto"/>
            <w:left w:val="none" w:sz="0" w:space="0" w:color="auto"/>
            <w:bottom w:val="none" w:sz="0" w:space="0" w:color="auto"/>
            <w:right w:val="none" w:sz="0" w:space="0" w:color="auto"/>
          </w:divBdr>
        </w:div>
        <w:div w:id="690492519">
          <w:marLeft w:val="0"/>
          <w:marRight w:val="0"/>
          <w:marTop w:val="0"/>
          <w:marBottom w:val="0"/>
          <w:divBdr>
            <w:top w:val="none" w:sz="0" w:space="0" w:color="auto"/>
            <w:left w:val="none" w:sz="0" w:space="0" w:color="auto"/>
            <w:bottom w:val="none" w:sz="0" w:space="0" w:color="auto"/>
            <w:right w:val="none" w:sz="0" w:space="0" w:color="auto"/>
          </w:divBdr>
        </w:div>
        <w:div w:id="971521947">
          <w:marLeft w:val="0"/>
          <w:marRight w:val="0"/>
          <w:marTop w:val="0"/>
          <w:marBottom w:val="0"/>
          <w:divBdr>
            <w:top w:val="none" w:sz="0" w:space="0" w:color="auto"/>
            <w:left w:val="none" w:sz="0" w:space="0" w:color="auto"/>
            <w:bottom w:val="none" w:sz="0" w:space="0" w:color="auto"/>
            <w:right w:val="none" w:sz="0" w:space="0" w:color="auto"/>
          </w:divBdr>
        </w:div>
        <w:div w:id="900675692">
          <w:marLeft w:val="0"/>
          <w:marRight w:val="0"/>
          <w:marTop w:val="0"/>
          <w:marBottom w:val="0"/>
          <w:divBdr>
            <w:top w:val="none" w:sz="0" w:space="0" w:color="auto"/>
            <w:left w:val="none" w:sz="0" w:space="0" w:color="auto"/>
            <w:bottom w:val="none" w:sz="0" w:space="0" w:color="auto"/>
            <w:right w:val="none" w:sz="0" w:space="0" w:color="auto"/>
          </w:divBdr>
        </w:div>
        <w:div w:id="400906016">
          <w:marLeft w:val="0"/>
          <w:marRight w:val="0"/>
          <w:marTop w:val="0"/>
          <w:marBottom w:val="0"/>
          <w:divBdr>
            <w:top w:val="none" w:sz="0" w:space="0" w:color="auto"/>
            <w:left w:val="none" w:sz="0" w:space="0" w:color="auto"/>
            <w:bottom w:val="none" w:sz="0" w:space="0" w:color="auto"/>
            <w:right w:val="none" w:sz="0" w:space="0" w:color="auto"/>
          </w:divBdr>
        </w:div>
        <w:div w:id="138038750">
          <w:marLeft w:val="0"/>
          <w:marRight w:val="0"/>
          <w:marTop w:val="0"/>
          <w:marBottom w:val="0"/>
          <w:divBdr>
            <w:top w:val="none" w:sz="0" w:space="0" w:color="auto"/>
            <w:left w:val="none" w:sz="0" w:space="0" w:color="auto"/>
            <w:bottom w:val="none" w:sz="0" w:space="0" w:color="auto"/>
            <w:right w:val="none" w:sz="0" w:space="0" w:color="auto"/>
          </w:divBdr>
        </w:div>
      </w:divsChild>
    </w:div>
    <w:div w:id="1385375059">
      <w:bodyDiv w:val="1"/>
      <w:marLeft w:val="0"/>
      <w:marRight w:val="0"/>
      <w:marTop w:val="0"/>
      <w:marBottom w:val="0"/>
      <w:divBdr>
        <w:top w:val="none" w:sz="0" w:space="0" w:color="auto"/>
        <w:left w:val="none" w:sz="0" w:space="0" w:color="auto"/>
        <w:bottom w:val="none" w:sz="0" w:space="0" w:color="auto"/>
        <w:right w:val="none" w:sz="0" w:space="0" w:color="auto"/>
      </w:divBdr>
    </w:div>
    <w:div w:id="1409961223">
      <w:bodyDiv w:val="1"/>
      <w:marLeft w:val="0"/>
      <w:marRight w:val="0"/>
      <w:marTop w:val="0"/>
      <w:marBottom w:val="0"/>
      <w:divBdr>
        <w:top w:val="none" w:sz="0" w:space="0" w:color="auto"/>
        <w:left w:val="none" w:sz="0" w:space="0" w:color="auto"/>
        <w:bottom w:val="none" w:sz="0" w:space="0" w:color="auto"/>
        <w:right w:val="none" w:sz="0" w:space="0" w:color="auto"/>
      </w:divBdr>
    </w:div>
    <w:div w:id="1462840297">
      <w:bodyDiv w:val="1"/>
      <w:marLeft w:val="0"/>
      <w:marRight w:val="0"/>
      <w:marTop w:val="0"/>
      <w:marBottom w:val="0"/>
      <w:divBdr>
        <w:top w:val="none" w:sz="0" w:space="0" w:color="auto"/>
        <w:left w:val="none" w:sz="0" w:space="0" w:color="auto"/>
        <w:bottom w:val="none" w:sz="0" w:space="0" w:color="auto"/>
        <w:right w:val="none" w:sz="0" w:space="0" w:color="auto"/>
      </w:divBdr>
    </w:div>
    <w:div w:id="1476409168">
      <w:bodyDiv w:val="1"/>
      <w:marLeft w:val="0"/>
      <w:marRight w:val="0"/>
      <w:marTop w:val="0"/>
      <w:marBottom w:val="0"/>
      <w:divBdr>
        <w:top w:val="none" w:sz="0" w:space="0" w:color="auto"/>
        <w:left w:val="none" w:sz="0" w:space="0" w:color="auto"/>
        <w:bottom w:val="none" w:sz="0" w:space="0" w:color="auto"/>
        <w:right w:val="none" w:sz="0" w:space="0" w:color="auto"/>
      </w:divBdr>
    </w:div>
    <w:div w:id="1476413108">
      <w:bodyDiv w:val="1"/>
      <w:marLeft w:val="0"/>
      <w:marRight w:val="0"/>
      <w:marTop w:val="0"/>
      <w:marBottom w:val="0"/>
      <w:divBdr>
        <w:top w:val="none" w:sz="0" w:space="0" w:color="auto"/>
        <w:left w:val="none" w:sz="0" w:space="0" w:color="auto"/>
        <w:bottom w:val="none" w:sz="0" w:space="0" w:color="auto"/>
        <w:right w:val="none" w:sz="0" w:space="0" w:color="auto"/>
      </w:divBdr>
    </w:div>
    <w:div w:id="1537310217">
      <w:bodyDiv w:val="1"/>
      <w:marLeft w:val="0"/>
      <w:marRight w:val="0"/>
      <w:marTop w:val="0"/>
      <w:marBottom w:val="0"/>
      <w:divBdr>
        <w:top w:val="none" w:sz="0" w:space="0" w:color="auto"/>
        <w:left w:val="none" w:sz="0" w:space="0" w:color="auto"/>
        <w:bottom w:val="none" w:sz="0" w:space="0" w:color="auto"/>
        <w:right w:val="none" w:sz="0" w:space="0" w:color="auto"/>
      </w:divBdr>
    </w:div>
    <w:div w:id="1553077763">
      <w:bodyDiv w:val="1"/>
      <w:marLeft w:val="0"/>
      <w:marRight w:val="0"/>
      <w:marTop w:val="0"/>
      <w:marBottom w:val="0"/>
      <w:divBdr>
        <w:top w:val="none" w:sz="0" w:space="0" w:color="auto"/>
        <w:left w:val="none" w:sz="0" w:space="0" w:color="auto"/>
        <w:bottom w:val="none" w:sz="0" w:space="0" w:color="auto"/>
        <w:right w:val="none" w:sz="0" w:space="0" w:color="auto"/>
      </w:divBdr>
    </w:div>
    <w:div w:id="1569072320">
      <w:bodyDiv w:val="1"/>
      <w:marLeft w:val="0"/>
      <w:marRight w:val="0"/>
      <w:marTop w:val="0"/>
      <w:marBottom w:val="0"/>
      <w:divBdr>
        <w:top w:val="none" w:sz="0" w:space="0" w:color="auto"/>
        <w:left w:val="none" w:sz="0" w:space="0" w:color="auto"/>
        <w:bottom w:val="none" w:sz="0" w:space="0" w:color="auto"/>
        <w:right w:val="none" w:sz="0" w:space="0" w:color="auto"/>
      </w:divBdr>
      <w:divsChild>
        <w:div w:id="178661033">
          <w:marLeft w:val="0"/>
          <w:marRight w:val="0"/>
          <w:marTop w:val="0"/>
          <w:marBottom w:val="0"/>
          <w:divBdr>
            <w:top w:val="none" w:sz="0" w:space="0" w:color="auto"/>
            <w:left w:val="none" w:sz="0" w:space="0" w:color="auto"/>
            <w:bottom w:val="none" w:sz="0" w:space="0" w:color="auto"/>
            <w:right w:val="none" w:sz="0" w:space="0" w:color="auto"/>
          </w:divBdr>
        </w:div>
        <w:div w:id="1023944577">
          <w:marLeft w:val="0"/>
          <w:marRight w:val="0"/>
          <w:marTop w:val="0"/>
          <w:marBottom w:val="0"/>
          <w:divBdr>
            <w:top w:val="none" w:sz="0" w:space="0" w:color="auto"/>
            <w:left w:val="none" w:sz="0" w:space="0" w:color="auto"/>
            <w:bottom w:val="none" w:sz="0" w:space="0" w:color="auto"/>
            <w:right w:val="none" w:sz="0" w:space="0" w:color="auto"/>
          </w:divBdr>
        </w:div>
        <w:div w:id="550919464">
          <w:marLeft w:val="0"/>
          <w:marRight w:val="0"/>
          <w:marTop w:val="0"/>
          <w:marBottom w:val="0"/>
          <w:divBdr>
            <w:top w:val="none" w:sz="0" w:space="0" w:color="auto"/>
            <w:left w:val="none" w:sz="0" w:space="0" w:color="auto"/>
            <w:bottom w:val="none" w:sz="0" w:space="0" w:color="auto"/>
            <w:right w:val="none" w:sz="0" w:space="0" w:color="auto"/>
          </w:divBdr>
        </w:div>
        <w:div w:id="2067490532">
          <w:marLeft w:val="0"/>
          <w:marRight w:val="0"/>
          <w:marTop w:val="0"/>
          <w:marBottom w:val="0"/>
          <w:divBdr>
            <w:top w:val="none" w:sz="0" w:space="0" w:color="auto"/>
            <w:left w:val="none" w:sz="0" w:space="0" w:color="auto"/>
            <w:bottom w:val="none" w:sz="0" w:space="0" w:color="auto"/>
            <w:right w:val="none" w:sz="0" w:space="0" w:color="auto"/>
          </w:divBdr>
        </w:div>
        <w:div w:id="1783497195">
          <w:marLeft w:val="0"/>
          <w:marRight w:val="0"/>
          <w:marTop w:val="0"/>
          <w:marBottom w:val="0"/>
          <w:divBdr>
            <w:top w:val="none" w:sz="0" w:space="0" w:color="auto"/>
            <w:left w:val="none" w:sz="0" w:space="0" w:color="auto"/>
            <w:bottom w:val="none" w:sz="0" w:space="0" w:color="auto"/>
            <w:right w:val="none" w:sz="0" w:space="0" w:color="auto"/>
          </w:divBdr>
        </w:div>
        <w:div w:id="190919570">
          <w:marLeft w:val="0"/>
          <w:marRight w:val="0"/>
          <w:marTop w:val="0"/>
          <w:marBottom w:val="0"/>
          <w:divBdr>
            <w:top w:val="none" w:sz="0" w:space="0" w:color="auto"/>
            <w:left w:val="none" w:sz="0" w:space="0" w:color="auto"/>
            <w:bottom w:val="none" w:sz="0" w:space="0" w:color="auto"/>
            <w:right w:val="none" w:sz="0" w:space="0" w:color="auto"/>
          </w:divBdr>
        </w:div>
        <w:div w:id="141390122">
          <w:marLeft w:val="0"/>
          <w:marRight w:val="0"/>
          <w:marTop w:val="0"/>
          <w:marBottom w:val="0"/>
          <w:divBdr>
            <w:top w:val="none" w:sz="0" w:space="0" w:color="auto"/>
            <w:left w:val="none" w:sz="0" w:space="0" w:color="auto"/>
            <w:bottom w:val="none" w:sz="0" w:space="0" w:color="auto"/>
            <w:right w:val="none" w:sz="0" w:space="0" w:color="auto"/>
          </w:divBdr>
        </w:div>
        <w:div w:id="2137795817">
          <w:marLeft w:val="0"/>
          <w:marRight w:val="0"/>
          <w:marTop w:val="0"/>
          <w:marBottom w:val="0"/>
          <w:divBdr>
            <w:top w:val="none" w:sz="0" w:space="0" w:color="auto"/>
            <w:left w:val="none" w:sz="0" w:space="0" w:color="auto"/>
            <w:bottom w:val="none" w:sz="0" w:space="0" w:color="auto"/>
            <w:right w:val="none" w:sz="0" w:space="0" w:color="auto"/>
          </w:divBdr>
        </w:div>
        <w:div w:id="190459989">
          <w:marLeft w:val="0"/>
          <w:marRight w:val="0"/>
          <w:marTop w:val="0"/>
          <w:marBottom w:val="0"/>
          <w:divBdr>
            <w:top w:val="none" w:sz="0" w:space="0" w:color="auto"/>
            <w:left w:val="none" w:sz="0" w:space="0" w:color="auto"/>
            <w:bottom w:val="none" w:sz="0" w:space="0" w:color="auto"/>
            <w:right w:val="none" w:sz="0" w:space="0" w:color="auto"/>
          </w:divBdr>
        </w:div>
        <w:div w:id="1078869426">
          <w:marLeft w:val="0"/>
          <w:marRight w:val="0"/>
          <w:marTop w:val="0"/>
          <w:marBottom w:val="0"/>
          <w:divBdr>
            <w:top w:val="none" w:sz="0" w:space="0" w:color="auto"/>
            <w:left w:val="none" w:sz="0" w:space="0" w:color="auto"/>
            <w:bottom w:val="none" w:sz="0" w:space="0" w:color="auto"/>
            <w:right w:val="none" w:sz="0" w:space="0" w:color="auto"/>
          </w:divBdr>
        </w:div>
        <w:div w:id="2046905354">
          <w:marLeft w:val="0"/>
          <w:marRight w:val="0"/>
          <w:marTop w:val="0"/>
          <w:marBottom w:val="0"/>
          <w:divBdr>
            <w:top w:val="none" w:sz="0" w:space="0" w:color="auto"/>
            <w:left w:val="none" w:sz="0" w:space="0" w:color="auto"/>
            <w:bottom w:val="none" w:sz="0" w:space="0" w:color="auto"/>
            <w:right w:val="none" w:sz="0" w:space="0" w:color="auto"/>
          </w:divBdr>
        </w:div>
        <w:div w:id="1012882266">
          <w:marLeft w:val="0"/>
          <w:marRight w:val="0"/>
          <w:marTop w:val="0"/>
          <w:marBottom w:val="0"/>
          <w:divBdr>
            <w:top w:val="none" w:sz="0" w:space="0" w:color="auto"/>
            <w:left w:val="none" w:sz="0" w:space="0" w:color="auto"/>
            <w:bottom w:val="none" w:sz="0" w:space="0" w:color="auto"/>
            <w:right w:val="none" w:sz="0" w:space="0" w:color="auto"/>
          </w:divBdr>
        </w:div>
        <w:div w:id="684594254">
          <w:marLeft w:val="0"/>
          <w:marRight w:val="0"/>
          <w:marTop w:val="0"/>
          <w:marBottom w:val="0"/>
          <w:divBdr>
            <w:top w:val="none" w:sz="0" w:space="0" w:color="auto"/>
            <w:left w:val="none" w:sz="0" w:space="0" w:color="auto"/>
            <w:bottom w:val="none" w:sz="0" w:space="0" w:color="auto"/>
            <w:right w:val="none" w:sz="0" w:space="0" w:color="auto"/>
          </w:divBdr>
        </w:div>
        <w:div w:id="216094311">
          <w:marLeft w:val="0"/>
          <w:marRight w:val="0"/>
          <w:marTop w:val="0"/>
          <w:marBottom w:val="0"/>
          <w:divBdr>
            <w:top w:val="none" w:sz="0" w:space="0" w:color="auto"/>
            <w:left w:val="none" w:sz="0" w:space="0" w:color="auto"/>
            <w:bottom w:val="none" w:sz="0" w:space="0" w:color="auto"/>
            <w:right w:val="none" w:sz="0" w:space="0" w:color="auto"/>
          </w:divBdr>
        </w:div>
        <w:div w:id="1485849097">
          <w:marLeft w:val="0"/>
          <w:marRight w:val="0"/>
          <w:marTop w:val="0"/>
          <w:marBottom w:val="0"/>
          <w:divBdr>
            <w:top w:val="none" w:sz="0" w:space="0" w:color="auto"/>
            <w:left w:val="none" w:sz="0" w:space="0" w:color="auto"/>
            <w:bottom w:val="none" w:sz="0" w:space="0" w:color="auto"/>
            <w:right w:val="none" w:sz="0" w:space="0" w:color="auto"/>
          </w:divBdr>
        </w:div>
      </w:divsChild>
    </w:div>
    <w:div w:id="1589534457">
      <w:bodyDiv w:val="1"/>
      <w:marLeft w:val="0"/>
      <w:marRight w:val="0"/>
      <w:marTop w:val="0"/>
      <w:marBottom w:val="0"/>
      <w:divBdr>
        <w:top w:val="none" w:sz="0" w:space="0" w:color="auto"/>
        <w:left w:val="none" w:sz="0" w:space="0" w:color="auto"/>
        <w:bottom w:val="none" w:sz="0" w:space="0" w:color="auto"/>
        <w:right w:val="none" w:sz="0" w:space="0" w:color="auto"/>
      </w:divBdr>
    </w:div>
    <w:div w:id="1600288179">
      <w:bodyDiv w:val="1"/>
      <w:marLeft w:val="0"/>
      <w:marRight w:val="0"/>
      <w:marTop w:val="0"/>
      <w:marBottom w:val="0"/>
      <w:divBdr>
        <w:top w:val="none" w:sz="0" w:space="0" w:color="auto"/>
        <w:left w:val="none" w:sz="0" w:space="0" w:color="auto"/>
        <w:bottom w:val="none" w:sz="0" w:space="0" w:color="auto"/>
        <w:right w:val="none" w:sz="0" w:space="0" w:color="auto"/>
      </w:divBdr>
      <w:divsChild>
        <w:div w:id="649790992">
          <w:marLeft w:val="0"/>
          <w:marRight w:val="0"/>
          <w:marTop w:val="0"/>
          <w:marBottom w:val="0"/>
          <w:divBdr>
            <w:top w:val="none" w:sz="0" w:space="0" w:color="auto"/>
            <w:left w:val="none" w:sz="0" w:space="0" w:color="auto"/>
            <w:bottom w:val="none" w:sz="0" w:space="0" w:color="auto"/>
            <w:right w:val="none" w:sz="0" w:space="0" w:color="auto"/>
          </w:divBdr>
        </w:div>
        <w:div w:id="593632376">
          <w:marLeft w:val="0"/>
          <w:marRight w:val="0"/>
          <w:marTop w:val="0"/>
          <w:marBottom w:val="0"/>
          <w:divBdr>
            <w:top w:val="none" w:sz="0" w:space="0" w:color="auto"/>
            <w:left w:val="none" w:sz="0" w:space="0" w:color="auto"/>
            <w:bottom w:val="none" w:sz="0" w:space="0" w:color="auto"/>
            <w:right w:val="none" w:sz="0" w:space="0" w:color="auto"/>
          </w:divBdr>
        </w:div>
        <w:div w:id="784468939">
          <w:marLeft w:val="0"/>
          <w:marRight w:val="0"/>
          <w:marTop w:val="0"/>
          <w:marBottom w:val="0"/>
          <w:divBdr>
            <w:top w:val="none" w:sz="0" w:space="0" w:color="auto"/>
            <w:left w:val="none" w:sz="0" w:space="0" w:color="auto"/>
            <w:bottom w:val="none" w:sz="0" w:space="0" w:color="auto"/>
            <w:right w:val="none" w:sz="0" w:space="0" w:color="auto"/>
          </w:divBdr>
        </w:div>
        <w:div w:id="76945219">
          <w:marLeft w:val="0"/>
          <w:marRight w:val="0"/>
          <w:marTop w:val="0"/>
          <w:marBottom w:val="0"/>
          <w:divBdr>
            <w:top w:val="none" w:sz="0" w:space="0" w:color="auto"/>
            <w:left w:val="none" w:sz="0" w:space="0" w:color="auto"/>
            <w:bottom w:val="none" w:sz="0" w:space="0" w:color="auto"/>
            <w:right w:val="none" w:sz="0" w:space="0" w:color="auto"/>
          </w:divBdr>
        </w:div>
        <w:div w:id="2108453481">
          <w:marLeft w:val="0"/>
          <w:marRight w:val="0"/>
          <w:marTop w:val="0"/>
          <w:marBottom w:val="0"/>
          <w:divBdr>
            <w:top w:val="none" w:sz="0" w:space="0" w:color="auto"/>
            <w:left w:val="none" w:sz="0" w:space="0" w:color="auto"/>
            <w:bottom w:val="none" w:sz="0" w:space="0" w:color="auto"/>
            <w:right w:val="none" w:sz="0" w:space="0" w:color="auto"/>
          </w:divBdr>
        </w:div>
        <w:div w:id="1567761635">
          <w:marLeft w:val="0"/>
          <w:marRight w:val="0"/>
          <w:marTop w:val="0"/>
          <w:marBottom w:val="0"/>
          <w:divBdr>
            <w:top w:val="none" w:sz="0" w:space="0" w:color="auto"/>
            <w:left w:val="none" w:sz="0" w:space="0" w:color="auto"/>
            <w:bottom w:val="none" w:sz="0" w:space="0" w:color="auto"/>
            <w:right w:val="none" w:sz="0" w:space="0" w:color="auto"/>
          </w:divBdr>
        </w:div>
        <w:div w:id="549850869">
          <w:marLeft w:val="0"/>
          <w:marRight w:val="0"/>
          <w:marTop w:val="0"/>
          <w:marBottom w:val="0"/>
          <w:divBdr>
            <w:top w:val="none" w:sz="0" w:space="0" w:color="auto"/>
            <w:left w:val="none" w:sz="0" w:space="0" w:color="auto"/>
            <w:bottom w:val="none" w:sz="0" w:space="0" w:color="auto"/>
            <w:right w:val="none" w:sz="0" w:space="0" w:color="auto"/>
          </w:divBdr>
        </w:div>
        <w:div w:id="1433474520">
          <w:marLeft w:val="0"/>
          <w:marRight w:val="0"/>
          <w:marTop w:val="0"/>
          <w:marBottom w:val="0"/>
          <w:divBdr>
            <w:top w:val="none" w:sz="0" w:space="0" w:color="auto"/>
            <w:left w:val="none" w:sz="0" w:space="0" w:color="auto"/>
            <w:bottom w:val="none" w:sz="0" w:space="0" w:color="auto"/>
            <w:right w:val="none" w:sz="0" w:space="0" w:color="auto"/>
          </w:divBdr>
        </w:div>
        <w:div w:id="2066294250">
          <w:marLeft w:val="0"/>
          <w:marRight w:val="0"/>
          <w:marTop w:val="0"/>
          <w:marBottom w:val="0"/>
          <w:divBdr>
            <w:top w:val="none" w:sz="0" w:space="0" w:color="auto"/>
            <w:left w:val="none" w:sz="0" w:space="0" w:color="auto"/>
            <w:bottom w:val="none" w:sz="0" w:space="0" w:color="auto"/>
            <w:right w:val="none" w:sz="0" w:space="0" w:color="auto"/>
          </w:divBdr>
        </w:div>
        <w:div w:id="40370710">
          <w:marLeft w:val="0"/>
          <w:marRight w:val="0"/>
          <w:marTop w:val="0"/>
          <w:marBottom w:val="0"/>
          <w:divBdr>
            <w:top w:val="none" w:sz="0" w:space="0" w:color="auto"/>
            <w:left w:val="none" w:sz="0" w:space="0" w:color="auto"/>
            <w:bottom w:val="none" w:sz="0" w:space="0" w:color="auto"/>
            <w:right w:val="none" w:sz="0" w:space="0" w:color="auto"/>
          </w:divBdr>
        </w:div>
        <w:div w:id="253634453">
          <w:marLeft w:val="0"/>
          <w:marRight w:val="0"/>
          <w:marTop w:val="0"/>
          <w:marBottom w:val="0"/>
          <w:divBdr>
            <w:top w:val="none" w:sz="0" w:space="0" w:color="auto"/>
            <w:left w:val="none" w:sz="0" w:space="0" w:color="auto"/>
            <w:bottom w:val="none" w:sz="0" w:space="0" w:color="auto"/>
            <w:right w:val="none" w:sz="0" w:space="0" w:color="auto"/>
          </w:divBdr>
        </w:div>
        <w:div w:id="19011839">
          <w:marLeft w:val="0"/>
          <w:marRight w:val="0"/>
          <w:marTop w:val="0"/>
          <w:marBottom w:val="0"/>
          <w:divBdr>
            <w:top w:val="none" w:sz="0" w:space="0" w:color="auto"/>
            <w:left w:val="none" w:sz="0" w:space="0" w:color="auto"/>
            <w:bottom w:val="none" w:sz="0" w:space="0" w:color="auto"/>
            <w:right w:val="none" w:sz="0" w:space="0" w:color="auto"/>
          </w:divBdr>
        </w:div>
        <w:div w:id="99378511">
          <w:marLeft w:val="0"/>
          <w:marRight w:val="0"/>
          <w:marTop w:val="0"/>
          <w:marBottom w:val="0"/>
          <w:divBdr>
            <w:top w:val="none" w:sz="0" w:space="0" w:color="auto"/>
            <w:left w:val="none" w:sz="0" w:space="0" w:color="auto"/>
            <w:bottom w:val="none" w:sz="0" w:space="0" w:color="auto"/>
            <w:right w:val="none" w:sz="0" w:space="0" w:color="auto"/>
          </w:divBdr>
        </w:div>
        <w:div w:id="923412942">
          <w:marLeft w:val="0"/>
          <w:marRight w:val="0"/>
          <w:marTop w:val="0"/>
          <w:marBottom w:val="0"/>
          <w:divBdr>
            <w:top w:val="none" w:sz="0" w:space="0" w:color="auto"/>
            <w:left w:val="none" w:sz="0" w:space="0" w:color="auto"/>
            <w:bottom w:val="none" w:sz="0" w:space="0" w:color="auto"/>
            <w:right w:val="none" w:sz="0" w:space="0" w:color="auto"/>
          </w:divBdr>
        </w:div>
        <w:div w:id="1560090169">
          <w:marLeft w:val="0"/>
          <w:marRight w:val="0"/>
          <w:marTop w:val="0"/>
          <w:marBottom w:val="0"/>
          <w:divBdr>
            <w:top w:val="none" w:sz="0" w:space="0" w:color="auto"/>
            <w:left w:val="none" w:sz="0" w:space="0" w:color="auto"/>
            <w:bottom w:val="none" w:sz="0" w:space="0" w:color="auto"/>
            <w:right w:val="none" w:sz="0" w:space="0" w:color="auto"/>
          </w:divBdr>
        </w:div>
        <w:div w:id="452016284">
          <w:marLeft w:val="0"/>
          <w:marRight w:val="0"/>
          <w:marTop w:val="0"/>
          <w:marBottom w:val="0"/>
          <w:divBdr>
            <w:top w:val="none" w:sz="0" w:space="0" w:color="auto"/>
            <w:left w:val="none" w:sz="0" w:space="0" w:color="auto"/>
            <w:bottom w:val="none" w:sz="0" w:space="0" w:color="auto"/>
            <w:right w:val="none" w:sz="0" w:space="0" w:color="auto"/>
          </w:divBdr>
        </w:div>
      </w:divsChild>
    </w:div>
    <w:div w:id="1600486854">
      <w:bodyDiv w:val="1"/>
      <w:marLeft w:val="0"/>
      <w:marRight w:val="0"/>
      <w:marTop w:val="0"/>
      <w:marBottom w:val="0"/>
      <w:divBdr>
        <w:top w:val="none" w:sz="0" w:space="0" w:color="auto"/>
        <w:left w:val="none" w:sz="0" w:space="0" w:color="auto"/>
        <w:bottom w:val="none" w:sz="0" w:space="0" w:color="auto"/>
        <w:right w:val="none" w:sz="0" w:space="0" w:color="auto"/>
      </w:divBdr>
      <w:divsChild>
        <w:div w:id="91585338">
          <w:marLeft w:val="0"/>
          <w:marRight w:val="0"/>
          <w:marTop w:val="0"/>
          <w:marBottom w:val="0"/>
          <w:divBdr>
            <w:top w:val="none" w:sz="0" w:space="0" w:color="auto"/>
            <w:left w:val="none" w:sz="0" w:space="0" w:color="auto"/>
            <w:bottom w:val="none" w:sz="0" w:space="0" w:color="auto"/>
            <w:right w:val="none" w:sz="0" w:space="0" w:color="auto"/>
          </w:divBdr>
        </w:div>
        <w:div w:id="2138521616">
          <w:marLeft w:val="0"/>
          <w:marRight w:val="0"/>
          <w:marTop w:val="0"/>
          <w:marBottom w:val="0"/>
          <w:divBdr>
            <w:top w:val="none" w:sz="0" w:space="0" w:color="auto"/>
            <w:left w:val="none" w:sz="0" w:space="0" w:color="auto"/>
            <w:bottom w:val="none" w:sz="0" w:space="0" w:color="auto"/>
            <w:right w:val="none" w:sz="0" w:space="0" w:color="auto"/>
          </w:divBdr>
        </w:div>
        <w:div w:id="873465491">
          <w:marLeft w:val="0"/>
          <w:marRight w:val="0"/>
          <w:marTop w:val="0"/>
          <w:marBottom w:val="0"/>
          <w:divBdr>
            <w:top w:val="none" w:sz="0" w:space="0" w:color="auto"/>
            <w:left w:val="none" w:sz="0" w:space="0" w:color="auto"/>
            <w:bottom w:val="none" w:sz="0" w:space="0" w:color="auto"/>
            <w:right w:val="none" w:sz="0" w:space="0" w:color="auto"/>
          </w:divBdr>
        </w:div>
        <w:div w:id="823862798">
          <w:marLeft w:val="0"/>
          <w:marRight w:val="0"/>
          <w:marTop w:val="0"/>
          <w:marBottom w:val="0"/>
          <w:divBdr>
            <w:top w:val="none" w:sz="0" w:space="0" w:color="auto"/>
            <w:left w:val="none" w:sz="0" w:space="0" w:color="auto"/>
            <w:bottom w:val="none" w:sz="0" w:space="0" w:color="auto"/>
            <w:right w:val="none" w:sz="0" w:space="0" w:color="auto"/>
          </w:divBdr>
        </w:div>
        <w:div w:id="175463312">
          <w:marLeft w:val="0"/>
          <w:marRight w:val="0"/>
          <w:marTop w:val="0"/>
          <w:marBottom w:val="0"/>
          <w:divBdr>
            <w:top w:val="none" w:sz="0" w:space="0" w:color="auto"/>
            <w:left w:val="none" w:sz="0" w:space="0" w:color="auto"/>
            <w:bottom w:val="none" w:sz="0" w:space="0" w:color="auto"/>
            <w:right w:val="none" w:sz="0" w:space="0" w:color="auto"/>
          </w:divBdr>
        </w:div>
        <w:div w:id="887108409">
          <w:marLeft w:val="0"/>
          <w:marRight w:val="0"/>
          <w:marTop w:val="0"/>
          <w:marBottom w:val="0"/>
          <w:divBdr>
            <w:top w:val="none" w:sz="0" w:space="0" w:color="auto"/>
            <w:left w:val="none" w:sz="0" w:space="0" w:color="auto"/>
            <w:bottom w:val="none" w:sz="0" w:space="0" w:color="auto"/>
            <w:right w:val="none" w:sz="0" w:space="0" w:color="auto"/>
          </w:divBdr>
        </w:div>
        <w:div w:id="583535427">
          <w:marLeft w:val="0"/>
          <w:marRight w:val="0"/>
          <w:marTop w:val="0"/>
          <w:marBottom w:val="0"/>
          <w:divBdr>
            <w:top w:val="none" w:sz="0" w:space="0" w:color="auto"/>
            <w:left w:val="none" w:sz="0" w:space="0" w:color="auto"/>
            <w:bottom w:val="none" w:sz="0" w:space="0" w:color="auto"/>
            <w:right w:val="none" w:sz="0" w:space="0" w:color="auto"/>
          </w:divBdr>
        </w:div>
        <w:div w:id="272859001">
          <w:marLeft w:val="0"/>
          <w:marRight w:val="0"/>
          <w:marTop w:val="0"/>
          <w:marBottom w:val="0"/>
          <w:divBdr>
            <w:top w:val="none" w:sz="0" w:space="0" w:color="auto"/>
            <w:left w:val="none" w:sz="0" w:space="0" w:color="auto"/>
            <w:bottom w:val="none" w:sz="0" w:space="0" w:color="auto"/>
            <w:right w:val="none" w:sz="0" w:space="0" w:color="auto"/>
          </w:divBdr>
        </w:div>
        <w:div w:id="83037628">
          <w:marLeft w:val="0"/>
          <w:marRight w:val="0"/>
          <w:marTop w:val="0"/>
          <w:marBottom w:val="0"/>
          <w:divBdr>
            <w:top w:val="none" w:sz="0" w:space="0" w:color="auto"/>
            <w:left w:val="none" w:sz="0" w:space="0" w:color="auto"/>
            <w:bottom w:val="none" w:sz="0" w:space="0" w:color="auto"/>
            <w:right w:val="none" w:sz="0" w:space="0" w:color="auto"/>
          </w:divBdr>
        </w:div>
        <w:div w:id="1804107748">
          <w:marLeft w:val="0"/>
          <w:marRight w:val="0"/>
          <w:marTop w:val="0"/>
          <w:marBottom w:val="0"/>
          <w:divBdr>
            <w:top w:val="none" w:sz="0" w:space="0" w:color="auto"/>
            <w:left w:val="none" w:sz="0" w:space="0" w:color="auto"/>
            <w:bottom w:val="none" w:sz="0" w:space="0" w:color="auto"/>
            <w:right w:val="none" w:sz="0" w:space="0" w:color="auto"/>
          </w:divBdr>
        </w:div>
        <w:div w:id="2034764494">
          <w:marLeft w:val="0"/>
          <w:marRight w:val="0"/>
          <w:marTop w:val="0"/>
          <w:marBottom w:val="0"/>
          <w:divBdr>
            <w:top w:val="none" w:sz="0" w:space="0" w:color="auto"/>
            <w:left w:val="none" w:sz="0" w:space="0" w:color="auto"/>
            <w:bottom w:val="none" w:sz="0" w:space="0" w:color="auto"/>
            <w:right w:val="none" w:sz="0" w:space="0" w:color="auto"/>
          </w:divBdr>
        </w:div>
        <w:div w:id="2114860907">
          <w:marLeft w:val="0"/>
          <w:marRight w:val="0"/>
          <w:marTop w:val="0"/>
          <w:marBottom w:val="0"/>
          <w:divBdr>
            <w:top w:val="none" w:sz="0" w:space="0" w:color="auto"/>
            <w:left w:val="none" w:sz="0" w:space="0" w:color="auto"/>
            <w:bottom w:val="none" w:sz="0" w:space="0" w:color="auto"/>
            <w:right w:val="none" w:sz="0" w:space="0" w:color="auto"/>
          </w:divBdr>
        </w:div>
        <w:div w:id="217596657">
          <w:marLeft w:val="0"/>
          <w:marRight w:val="0"/>
          <w:marTop w:val="0"/>
          <w:marBottom w:val="0"/>
          <w:divBdr>
            <w:top w:val="none" w:sz="0" w:space="0" w:color="auto"/>
            <w:left w:val="none" w:sz="0" w:space="0" w:color="auto"/>
            <w:bottom w:val="none" w:sz="0" w:space="0" w:color="auto"/>
            <w:right w:val="none" w:sz="0" w:space="0" w:color="auto"/>
          </w:divBdr>
        </w:div>
        <w:div w:id="698890674">
          <w:marLeft w:val="0"/>
          <w:marRight w:val="0"/>
          <w:marTop w:val="0"/>
          <w:marBottom w:val="0"/>
          <w:divBdr>
            <w:top w:val="none" w:sz="0" w:space="0" w:color="auto"/>
            <w:left w:val="none" w:sz="0" w:space="0" w:color="auto"/>
            <w:bottom w:val="none" w:sz="0" w:space="0" w:color="auto"/>
            <w:right w:val="none" w:sz="0" w:space="0" w:color="auto"/>
          </w:divBdr>
        </w:div>
        <w:div w:id="153835753">
          <w:marLeft w:val="0"/>
          <w:marRight w:val="0"/>
          <w:marTop w:val="0"/>
          <w:marBottom w:val="0"/>
          <w:divBdr>
            <w:top w:val="none" w:sz="0" w:space="0" w:color="auto"/>
            <w:left w:val="none" w:sz="0" w:space="0" w:color="auto"/>
            <w:bottom w:val="none" w:sz="0" w:space="0" w:color="auto"/>
            <w:right w:val="none" w:sz="0" w:space="0" w:color="auto"/>
          </w:divBdr>
        </w:div>
        <w:div w:id="163478685">
          <w:marLeft w:val="0"/>
          <w:marRight w:val="0"/>
          <w:marTop w:val="0"/>
          <w:marBottom w:val="0"/>
          <w:divBdr>
            <w:top w:val="none" w:sz="0" w:space="0" w:color="auto"/>
            <w:left w:val="none" w:sz="0" w:space="0" w:color="auto"/>
            <w:bottom w:val="none" w:sz="0" w:space="0" w:color="auto"/>
            <w:right w:val="none" w:sz="0" w:space="0" w:color="auto"/>
          </w:divBdr>
        </w:div>
        <w:div w:id="962614393">
          <w:marLeft w:val="0"/>
          <w:marRight w:val="0"/>
          <w:marTop w:val="0"/>
          <w:marBottom w:val="0"/>
          <w:divBdr>
            <w:top w:val="none" w:sz="0" w:space="0" w:color="auto"/>
            <w:left w:val="none" w:sz="0" w:space="0" w:color="auto"/>
            <w:bottom w:val="none" w:sz="0" w:space="0" w:color="auto"/>
            <w:right w:val="none" w:sz="0" w:space="0" w:color="auto"/>
          </w:divBdr>
        </w:div>
        <w:div w:id="1076054987">
          <w:marLeft w:val="0"/>
          <w:marRight w:val="0"/>
          <w:marTop w:val="0"/>
          <w:marBottom w:val="0"/>
          <w:divBdr>
            <w:top w:val="none" w:sz="0" w:space="0" w:color="auto"/>
            <w:left w:val="none" w:sz="0" w:space="0" w:color="auto"/>
            <w:bottom w:val="none" w:sz="0" w:space="0" w:color="auto"/>
            <w:right w:val="none" w:sz="0" w:space="0" w:color="auto"/>
          </w:divBdr>
        </w:div>
        <w:div w:id="1418094745">
          <w:marLeft w:val="0"/>
          <w:marRight w:val="0"/>
          <w:marTop w:val="0"/>
          <w:marBottom w:val="0"/>
          <w:divBdr>
            <w:top w:val="none" w:sz="0" w:space="0" w:color="auto"/>
            <w:left w:val="none" w:sz="0" w:space="0" w:color="auto"/>
            <w:bottom w:val="none" w:sz="0" w:space="0" w:color="auto"/>
            <w:right w:val="none" w:sz="0" w:space="0" w:color="auto"/>
          </w:divBdr>
        </w:div>
        <w:div w:id="1421634132">
          <w:marLeft w:val="0"/>
          <w:marRight w:val="0"/>
          <w:marTop w:val="0"/>
          <w:marBottom w:val="0"/>
          <w:divBdr>
            <w:top w:val="none" w:sz="0" w:space="0" w:color="auto"/>
            <w:left w:val="none" w:sz="0" w:space="0" w:color="auto"/>
            <w:bottom w:val="none" w:sz="0" w:space="0" w:color="auto"/>
            <w:right w:val="none" w:sz="0" w:space="0" w:color="auto"/>
          </w:divBdr>
        </w:div>
        <w:div w:id="1218325449">
          <w:marLeft w:val="0"/>
          <w:marRight w:val="0"/>
          <w:marTop w:val="0"/>
          <w:marBottom w:val="0"/>
          <w:divBdr>
            <w:top w:val="none" w:sz="0" w:space="0" w:color="auto"/>
            <w:left w:val="none" w:sz="0" w:space="0" w:color="auto"/>
            <w:bottom w:val="none" w:sz="0" w:space="0" w:color="auto"/>
            <w:right w:val="none" w:sz="0" w:space="0" w:color="auto"/>
          </w:divBdr>
        </w:div>
        <w:div w:id="1448967481">
          <w:marLeft w:val="0"/>
          <w:marRight w:val="0"/>
          <w:marTop w:val="0"/>
          <w:marBottom w:val="0"/>
          <w:divBdr>
            <w:top w:val="none" w:sz="0" w:space="0" w:color="auto"/>
            <w:left w:val="none" w:sz="0" w:space="0" w:color="auto"/>
            <w:bottom w:val="none" w:sz="0" w:space="0" w:color="auto"/>
            <w:right w:val="none" w:sz="0" w:space="0" w:color="auto"/>
          </w:divBdr>
        </w:div>
        <w:div w:id="566573022">
          <w:marLeft w:val="0"/>
          <w:marRight w:val="0"/>
          <w:marTop w:val="0"/>
          <w:marBottom w:val="0"/>
          <w:divBdr>
            <w:top w:val="none" w:sz="0" w:space="0" w:color="auto"/>
            <w:left w:val="none" w:sz="0" w:space="0" w:color="auto"/>
            <w:bottom w:val="none" w:sz="0" w:space="0" w:color="auto"/>
            <w:right w:val="none" w:sz="0" w:space="0" w:color="auto"/>
          </w:divBdr>
        </w:div>
        <w:div w:id="1449351658">
          <w:marLeft w:val="0"/>
          <w:marRight w:val="0"/>
          <w:marTop w:val="0"/>
          <w:marBottom w:val="0"/>
          <w:divBdr>
            <w:top w:val="none" w:sz="0" w:space="0" w:color="auto"/>
            <w:left w:val="none" w:sz="0" w:space="0" w:color="auto"/>
            <w:bottom w:val="none" w:sz="0" w:space="0" w:color="auto"/>
            <w:right w:val="none" w:sz="0" w:space="0" w:color="auto"/>
          </w:divBdr>
        </w:div>
        <w:div w:id="2040742638">
          <w:marLeft w:val="0"/>
          <w:marRight w:val="0"/>
          <w:marTop w:val="0"/>
          <w:marBottom w:val="0"/>
          <w:divBdr>
            <w:top w:val="none" w:sz="0" w:space="0" w:color="auto"/>
            <w:left w:val="none" w:sz="0" w:space="0" w:color="auto"/>
            <w:bottom w:val="none" w:sz="0" w:space="0" w:color="auto"/>
            <w:right w:val="none" w:sz="0" w:space="0" w:color="auto"/>
          </w:divBdr>
        </w:div>
        <w:div w:id="1222985151">
          <w:marLeft w:val="0"/>
          <w:marRight w:val="0"/>
          <w:marTop w:val="0"/>
          <w:marBottom w:val="0"/>
          <w:divBdr>
            <w:top w:val="none" w:sz="0" w:space="0" w:color="auto"/>
            <w:left w:val="none" w:sz="0" w:space="0" w:color="auto"/>
            <w:bottom w:val="none" w:sz="0" w:space="0" w:color="auto"/>
            <w:right w:val="none" w:sz="0" w:space="0" w:color="auto"/>
          </w:divBdr>
        </w:div>
        <w:div w:id="972783571">
          <w:marLeft w:val="0"/>
          <w:marRight w:val="0"/>
          <w:marTop w:val="0"/>
          <w:marBottom w:val="0"/>
          <w:divBdr>
            <w:top w:val="none" w:sz="0" w:space="0" w:color="auto"/>
            <w:left w:val="none" w:sz="0" w:space="0" w:color="auto"/>
            <w:bottom w:val="none" w:sz="0" w:space="0" w:color="auto"/>
            <w:right w:val="none" w:sz="0" w:space="0" w:color="auto"/>
          </w:divBdr>
        </w:div>
        <w:div w:id="1554998810">
          <w:marLeft w:val="0"/>
          <w:marRight w:val="0"/>
          <w:marTop w:val="0"/>
          <w:marBottom w:val="0"/>
          <w:divBdr>
            <w:top w:val="none" w:sz="0" w:space="0" w:color="auto"/>
            <w:left w:val="none" w:sz="0" w:space="0" w:color="auto"/>
            <w:bottom w:val="none" w:sz="0" w:space="0" w:color="auto"/>
            <w:right w:val="none" w:sz="0" w:space="0" w:color="auto"/>
          </w:divBdr>
        </w:div>
        <w:div w:id="279916729">
          <w:marLeft w:val="0"/>
          <w:marRight w:val="0"/>
          <w:marTop w:val="0"/>
          <w:marBottom w:val="0"/>
          <w:divBdr>
            <w:top w:val="none" w:sz="0" w:space="0" w:color="auto"/>
            <w:left w:val="none" w:sz="0" w:space="0" w:color="auto"/>
            <w:bottom w:val="none" w:sz="0" w:space="0" w:color="auto"/>
            <w:right w:val="none" w:sz="0" w:space="0" w:color="auto"/>
          </w:divBdr>
        </w:div>
        <w:div w:id="1232808542">
          <w:marLeft w:val="0"/>
          <w:marRight w:val="0"/>
          <w:marTop w:val="0"/>
          <w:marBottom w:val="0"/>
          <w:divBdr>
            <w:top w:val="none" w:sz="0" w:space="0" w:color="auto"/>
            <w:left w:val="none" w:sz="0" w:space="0" w:color="auto"/>
            <w:bottom w:val="none" w:sz="0" w:space="0" w:color="auto"/>
            <w:right w:val="none" w:sz="0" w:space="0" w:color="auto"/>
          </w:divBdr>
        </w:div>
        <w:div w:id="1989895174">
          <w:marLeft w:val="0"/>
          <w:marRight w:val="0"/>
          <w:marTop w:val="0"/>
          <w:marBottom w:val="0"/>
          <w:divBdr>
            <w:top w:val="none" w:sz="0" w:space="0" w:color="auto"/>
            <w:left w:val="none" w:sz="0" w:space="0" w:color="auto"/>
            <w:bottom w:val="none" w:sz="0" w:space="0" w:color="auto"/>
            <w:right w:val="none" w:sz="0" w:space="0" w:color="auto"/>
          </w:divBdr>
        </w:div>
        <w:div w:id="1739091932">
          <w:marLeft w:val="0"/>
          <w:marRight w:val="0"/>
          <w:marTop w:val="0"/>
          <w:marBottom w:val="0"/>
          <w:divBdr>
            <w:top w:val="none" w:sz="0" w:space="0" w:color="auto"/>
            <w:left w:val="none" w:sz="0" w:space="0" w:color="auto"/>
            <w:bottom w:val="none" w:sz="0" w:space="0" w:color="auto"/>
            <w:right w:val="none" w:sz="0" w:space="0" w:color="auto"/>
          </w:divBdr>
        </w:div>
        <w:div w:id="1780636999">
          <w:marLeft w:val="0"/>
          <w:marRight w:val="0"/>
          <w:marTop w:val="0"/>
          <w:marBottom w:val="0"/>
          <w:divBdr>
            <w:top w:val="none" w:sz="0" w:space="0" w:color="auto"/>
            <w:left w:val="none" w:sz="0" w:space="0" w:color="auto"/>
            <w:bottom w:val="none" w:sz="0" w:space="0" w:color="auto"/>
            <w:right w:val="none" w:sz="0" w:space="0" w:color="auto"/>
          </w:divBdr>
        </w:div>
        <w:div w:id="217936158">
          <w:marLeft w:val="0"/>
          <w:marRight w:val="0"/>
          <w:marTop w:val="0"/>
          <w:marBottom w:val="0"/>
          <w:divBdr>
            <w:top w:val="none" w:sz="0" w:space="0" w:color="auto"/>
            <w:left w:val="none" w:sz="0" w:space="0" w:color="auto"/>
            <w:bottom w:val="none" w:sz="0" w:space="0" w:color="auto"/>
            <w:right w:val="none" w:sz="0" w:space="0" w:color="auto"/>
          </w:divBdr>
        </w:div>
        <w:div w:id="894854556">
          <w:marLeft w:val="0"/>
          <w:marRight w:val="0"/>
          <w:marTop w:val="0"/>
          <w:marBottom w:val="0"/>
          <w:divBdr>
            <w:top w:val="none" w:sz="0" w:space="0" w:color="auto"/>
            <w:left w:val="none" w:sz="0" w:space="0" w:color="auto"/>
            <w:bottom w:val="none" w:sz="0" w:space="0" w:color="auto"/>
            <w:right w:val="none" w:sz="0" w:space="0" w:color="auto"/>
          </w:divBdr>
        </w:div>
        <w:div w:id="1022632366">
          <w:marLeft w:val="0"/>
          <w:marRight w:val="0"/>
          <w:marTop w:val="0"/>
          <w:marBottom w:val="0"/>
          <w:divBdr>
            <w:top w:val="none" w:sz="0" w:space="0" w:color="auto"/>
            <w:left w:val="none" w:sz="0" w:space="0" w:color="auto"/>
            <w:bottom w:val="none" w:sz="0" w:space="0" w:color="auto"/>
            <w:right w:val="none" w:sz="0" w:space="0" w:color="auto"/>
          </w:divBdr>
        </w:div>
        <w:div w:id="299960980">
          <w:marLeft w:val="0"/>
          <w:marRight w:val="0"/>
          <w:marTop w:val="0"/>
          <w:marBottom w:val="0"/>
          <w:divBdr>
            <w:top w:val="none" w:sz="0" w:space="0" w:color="auto"/>
            <w:left w:val="none" w:sz="0" w:space="0" w:color="auto"/>
            <w:bottom w:val="none" w:sz="0" w:space="0" w:color="auto"/>
            <w:right w:val="none" w:sz="0" w:space="0" w:color="auto"/>
          </w:divBdr>
        </w:div>
        <w:div w:id="1483158047">
          <w:marLeft w:val="0"/>
          <w:marRight w:val="0"/>
          <w:marTop w:val="0"/>
          <w:marBottom w:val="0"/>
          <w:divBdr>
            <w:top w:val="none" w:sz="0" w:space="0" w:color="auto"/>
            <w:left w:val="none" w:sz="0" w:space="0" w:color="auto"/>
            <w:bottom w:val="none" w:sz="0" w:space="0" w:color="auto"/>
            <w:right w:val="none" w:sz="0" w:space="0" w:color="auto"/>
          </w:divBdr>
        </w:div>
        <w:div w:id="1420560592">
          <w:marLeft w:val="0"/>
          <w:marRight w:val="0"/>
          <w:marTop w:val="0"/>
          <w:marBottom w:val="0"/>
          <w:divBdr>
            <w:top w:val="none" w:sz="0" w:space="0" w:color="auto"/>
            <w:left w:val="none" w:sz="0" w:space="0" w:color="auto"/>
            <w:bottom w:val="none" w:sz="0" w:space="0" w:color="auto"/>
            <w:right w:val="none" w:sz="0" w:space="0" w:color="auto"/>
          </w:divBdr>
        </w:div>
        <w:div w:id="405419928">
          <w:marLeft w:val="0"/>
          <w:marRight w:val="0"/>
          <w:marTop w:val="0"/>
          <w:marBottom w:val="0"/>
          <w:divBdr>
            <w:top w:val="none" w:sz="0" w:space="0" w:color="auto"/>
            <w:left w:val="none" w:sz="0" w:space="0" w:color="auto"/>
            <w:bottom w:val="none" w:sz="0" w:space="0" w:color="auto"/>
            <w:right w:val="none" w:sz="0" w:space="0" w:color="auto"/>
          </w:divBdr>
        </w:div>
        <w:div w:id="1497384855">
          <w:marLeft w:val="0"/>
          <w:marRight w:val="0"/>
          <w:marTop w:val="0"/>
          <w:marBottom w:val="0"/>
          <w:divBdr>
            <w:top w:val="none" w:sz="0" w:space="0" w:color="auto"/>
            <w:left w:val="none" w:sz="0" w:space="0" w:color="auto"/>
            <w:bottom w:val="none" w:sz="0" w:space="0" w:color="auto"/>
            <w:right w:val="none" w:sz="0" w:space="0" w:color="auto"/>
          </w:divBdr>
        </w:div>
        <w:div w:id="2034576381">
          <w:marLeft w:val="0"/>
          <w:marRight w:val="0"/>
          <w:marTop w:val="0"/>
          <w:marBottom w:val="0"/>
          <w:divBdr>
            <w:top w:val="none" w:sz="0" w:space="0" w:color="auto"/>
            <w:left w:val="none" w:sz="0" w:space="0" w:color="auto"/>
            <w:bottom w:val="none" w:sz="0" w:space="0" w:color="auto"/>
            <w:right w:val="none" w:sz="0" w:space="0" w:color="auto"/>
          </w:divBdr>
        </w:div>
        <w:div w:id="338779929">
          <w:marLeft w:val="0"/>
          <w:marRight w:val="0"/>
          <w:marTop w:val="0"/>
          <w:marBottom w:val="0"/>
          <w:divBdr>
            <w:top w:val="none" w:sz="0" w:space="0" w:color="auto"/>
            <w:left w:val="none" w:sz="0" w:space="0" w:color="auto"/>
            <w:bottom w:val="none" w:sz="0" w:space="0" w:color="auto"/>
            <w:right w:val="none" w:sz="0" w:space="0" w:color="auto"/>
          </w:divBdr>
        </w:div>
        <w:div w:id="1495098606">
          <w:marLeft w:val="0"/>
          <w:marRight w:val="0"/>
          <w:marTop w:val="0"/>
          <w:marBottom w:val="0"/>
          <w:divBdr>
            <w:top w:val="none" w:sz="0" w:space="0" w:color="auto"/>
            <w:left w:val="none" w:sz="0" w:space="0" w:color="auto"/>
            <w:bottom w:val="none" w:sz="0" w:space="0" w:color="auto"/>
            <w:right w:val="none" w:sz="0" w:space="0" w:color="auto"/>
          </w:divBdr>
        </w:div>
        <w:div w:id="676926999">
          <w:marLeft w:val="0"/>
          <w:marRight w:val="0"/>
          <w:marTop w:val="0"/>
          <w:marBottom w:val="0"/>
          <w:divBdr>
            <w:top w:val="none" w:sz="0" w:space="0" w:color="auto"/>
            <w:left w:val="none" w:sz="0" w:space="0" w:color="auto"/>
            <w:bottom w:val="none" w:sz="0" w:space="0" w:color="auto"/>
            <w:right w:val="none" w:sz="0" w:space="0" w:color="auto"/>
          </w:divBdr>
        </w:div>
        <w:div w:id="24790020">
          <w:marLeft w:val="0"/>
          <w:marRight w:val="0"/>
          <w:marTop w:val="0"/>
          <w:marBottom w:val="0"/>
          <w:divBdr>
            <w:top w:val="none" w:sz="0" w:space="0" w:color="auto"/>
            <w:left w:val="none" w:sz="0" w:space="0" w:color="auto"/>
            <w:bottom w:val="none" w:sz="0" w:space="0" w:color="auto"/>
            <w:right w:val="none" w:sz="0" w:space="0" w:color="auto"/>
          </w:divBdr>
        </w:div>
        <w:div w:id="2029257410">
          <w:marLeft w:val="0"/>
          <w:marRight w:val="0"/>
          <w:marTop w:val="0"/>
          <w:marBottom w:val="0"/>
          <w:divBdr>
            <w:top w:val="none" w:sz="0" w:space="0" w:color="auto"/>
            <w:left w:val="none" w:sz="0" w:space="0" w:color="auto"/>
            <w:bottom w:val="none" w:sz="0" w:space="0" w:color="auto"/>
            <w:right w:val="none" w:sz="0" w:space="0" w:color="auto"/>
          </w:divBdr>
        </w:div>
        <w:div w:id="1675066713">
          <w:marLeft w:val="0"/>
          <w:marRight w:val="0"/>
          <w:marTop w:val="0"/>
          <w:marBottom w:val="0"/>
          <w:divBdr>
            <w:top w:val="none" w:sz="0" w:space="0" w:color="auto"/>
            <w:left w:val="none" w:sz="0" w:space="0" w:color="auto"/>
            <w:bottom w:val="none" w:sz="0" w:space="0" w:color="auto"/>
            <w:right w:val="none" w:sz="0" w:space="0" w:color="auto"/>
          </w:divBdr>
        </w:div>
        <w:div w:id="2095012175">
          <w:marLeft w:val="0"/>
          <w:marRight w:val="0"/>
          <w:marTop w:val="0"/>
          <w:marBottom w:val="0"/>
          <w:divBdr>
            <w:top w:val="none" w:sz="0" w:space="0" w:color="auto"/>
            <w:left w:val="none" w:sz="0" w:space="0" w:color="auto"/>
            <w:bottom w:val="none" w:sz="0" w:space="0" w:color="auto"/>
            <w:right w:val="none" w:sz="0" w:space="0" w:color="auto"/>
          </w:divBdr>
        </w:div>
        <w:div w:id="1328751773">
          <w:marLeft w:val="0"/>
          <w:marRight w:val="0"/>
          <w:marTop w:val="0"/>
          <w:marBottom w:val="0"/>
          <w:divBdr>
            <w:top w:val="none" w:sz="0" w:space="0" w:color="auto"/>
            <w:left w:val="none" w:sz="0" w:space="0" w:color="auto"/>
            <w:bottom w:val="none" w:sz="0" w:space="0" w:color="auto"/>
            <w:right w:val="none" w:sz="0" w:space="0" w:color="auto"/>
          </w:divBdr>
        </w:div>
        <w:div w:id="929196130">
          <w:marLeft w:val="0"/>
          <w:marRight w:val="0"/>
          <w:marTop w:val="0"/>
          <w:marBottom w:val="0"/>
          <w:divBdr>
            <w:top w:val="none" w:sz="0" w:space="0" w:color="auto"/>
            <w:left w:val="none" w:sz="0" w:space="0" w:color="auto"/>
            <w:bottom w:val="none" w:sz="0" w:space="0" w:color="auto"/>
            <w:right w:val="none" w:sz="0" w:space="0" w:color="auto"/>
          </w:divBdr>
        </w:div>
        <w:div w:id="808325067">
          <w:marLeft w:val="0"/>
          <w:marRight w:val="0"/>
          <w:marTop w:val="0"/>
          <w:marBottom w:val="0"/>
          <w:divBdr>
            <w:top w:val="none" w:sz="0" w:space="0" w:color="auto"/>
            <w:left w:val="none" w:sz="0" w:space="0" w:color="auto"/>
            <w:bottom w:val="none" w:sz="0" w:space="0" w:color="auto"/>
            <w:right w:val="none" w:sz="0" w:space="0" w:color="auto"/>
          </w:divBdr>
        </w:div>
        <w:div w:id="1961691141">
          <w:marLeft w:val="0"/>
          <w:marRight w:val="0"/>
          <w:marTop w:val="0"/>
          <w:marBottom w:val="0"/>
          <w:divBdr>
            <w:top w:val="none" w:sz="0" w:space="0" w:color="auto"/>
            <w:left w:val="none" w:sz="0" w:space="0" w:color="auto"/>
            <w:bottom w:val="none" w:sz="0" w:space="0" w:color="auto"/>
            <w:right w:val="none" w:sz="0" w:space="0" w:color="auto"/>
          </w:divBdr>
        </w:div>
        <w:div w:id="530075033">
          <w:marLeft w:val="0"/>
          <w:marRight w:val="0"/>
          <w:marTop w:val="0"/>
          <w:marBottom w:val="0"/>
          <w:divBdr>
            <w:top w:val="none" w:sz="0" w:space="0" w:color="auto"/>
            <w:left w:val="none" w:sz="0" w:space="0" w:color="auto"/>
            <w:bottom w:val="none" w:sz="0" w:space="0" w:color="auto"/>
            <w:right w:val="none" w:sz="0" w:space="0" w:color="auto"/>
          </w:divBdr>
        </w:div>
        <w:div w:id="372392661">
          <w:marLeft w:val="0"/>
          <w:marRight w:val="0"/>
          <w:marTop w:val="0"/>
          <w:marBottom w:val="0"/>
          <w:divBdr>
            <w:top w:val="none" w:sz="0" w:space="0" w:color="auto"/>
            <w:left w:val="none" w:sz="0" w:space="0" w:color="auto"/>
            <w:bottom w:val="none" w:sz="0" w:space="0" w:color="auto"/>
            <w:right w:val="none" w:sz="0" w:space="0" w:color="auto"/>
          </w:divBdr>
        </w:div>
        <w:div w:id="2000956077">
          <w:marLeft w:val="0"/>
          <w:marRight w:val="0"/>
          <w:marTop w:val="0"/>
          <w:marBottom w:val="0"/>
          <w:divBdr>
            <w:top w:val="none" w:sz="0" w:space="0" w:color="auto"/>
            <w:left w:val="none" w:sz="0" w:space="0" w:color="auto"/>
            <w:bottom w:val="none" w:sz="0" w:space="0" w:color="auto"/>
            <w:right w:val="none" w:sz="0" w:space="0" w:color="auto"/>
          </w:divBdr>
        </w:div>
        <w:div w:id="1034963887">
          <w:marLeft w:val="0"/>
          <w:marRight w:val="0"/>
          <w:marTop w:val="0"/>
          <w:marBottom w:val="0"/>
          <w:divBdr>
            <w:top w:val="none" w:sz="0" w:space="0" w:color="auto"/>
            <w:left w:val="none" w:sz="0" w:space="0" w:color="auto"/>
            <w:bottom w:val="none" w:sz="0" w:space="0" w:color="auto"/>
            <w:right w:val="none" w:sz="0" w:space="0" w:color="auto"/>
          </w:divBdr>
        </w:div>
        <w:div w:id="514736480">
          <w:marLeft w:val="0"/>
          <w:marRight w:val="0"/>
          <w:marTop w:val="0"/>
          <w:marBottom w:val="0"/>
          <w:divBdr>
            <w:top w:val="none" w:sz="0" w:space="0" w:color="auto"/>
            <w:left w:val="none" w:sz="0" w:space="0" w:color="auto"/>
            <w:bottom w:val="none" w:sz="0" w:space="0" w:color="auto"/>
            <w:right w:val="none" w:sz="0" w:space="0" w:color="auto"/>
          </w:divBdr>
        </w:div>
        <w:div w:id="301428018">
          <w:marLeft w:val="0"/>
          <w:marRight w:val="0"/>
          <w:marTop w:val="0"/>
          <w:marBottom w:val="0"/>
          <w:divBdr>
            <w:top w:val="none" w:sz="0" w:space="0" w:color="auto"/>
            <w:left w:val="none" w:sz="0" w:space="0" w:color="auto"/>
            <w:bottom w:val="none" w:sz="0" w:space="0" w:color="auto"/>
            <w:right w:val="none" w:sz="0" w:space="0" w:color="auto"/>
          </w:divBdr>
        </w:div>
        <w:div w:id="869992140">
          <w:marLeft w:val="0"/>
          <w:marRight w:val="0"/>
          <w:marTop w:val="0"/>
          <w:marBottom w:val="0"/>
          <w:divBdr>
            <w:top w:val="none" w:sz="0" w:space="0" w:color="auto"/>
            <w:left w:val="none" w:sz="0" w:space="0" w:color="auto"/>
            <w:bottom w:val="none" w:sz="0" w:space="0" w:color="auto"/>
            <w:right w:val="none" w:sz="0" w:space="0" w:color="auto"/>
          </w:divBdr>
        </w:div>
        <w:div w:id="938562695">
          <w:marLeft w:val="0"/>
          <w:marRight w:val="0"/>
          <w:marTop w:val="0"/>
          <w:marBottom w:val="0"/>
          <w:divBdr>
            <w:top w:val="none" w:sz="0" w:space="0" w:color="auto"/>
            <w:left w:val="none" w:sz="0" w:space="0" w:color="auto"/>
            <w:bottom w:val="none" w:sz="0" w:space="0" w:color="auto"/>
            <w:right w:val="none" w:sz="0" w:space="0" w:color="auto"/>
          </w:divBdr>
        </w:div>
        <w:div w:id="1563103619">
          <w:marLeft w:val="0"/>
          <w:marRight w:val="0"/>
          <w:marTop w:val="0"/>
          <w:marBottom w:val="0"/>
          <w:divBdr>
            <w:top w:val="none" w:sz="0" w:space="0" w:color="auto"/>
            <w:left w:val="none" w:sz="0" w:space="0" w:color="auto"/>
            <w:bottom w:val="none" w:sz="0" w:space="0" w:color="auto"/>
            <w:right w:val="none" w:sz="0" w:space="0" w:color="auto"/>
          </w:divBdr>
        </w:div>
        <w:div w:id="1571110851">
          <w:marLeft w:val="0"/>
          <w:marRight w:val="0"/>
          <w:marTop w:val="0"/>
          <w:marBottom w:val="0"/>
          <w:divBdr>
            <w:top w:val="none" w:sz="0" w:space="0" w:color="auto"/>
            <w:left w:val="none" w:sz="0" w:space="0" w:color="auto"/>
            <w:bottom w:val="none" w:sz="0" w:space="0" w:color="auto"/>
            <w:right w:val="none" w:sz="0" w:space="0" w:color="auto"/>
          </w:divBdr>
        </w:div>
        <w:div w:id="599223892">
          <w:marLeft w:val="0"/>
          <w:marRight w:val="0"/>
          <w:marTop w:val="0"/>
          <w:marBottom w:val="0"/>
          <w:divBdr>
            <w:top w:val="none" w:sz="0" w:space="0" w:color="auto"/>
            <w:left w:val="none" w:sz="0" w:space="0" w:color="auto"/>
            <w:bottom w:val="none" w:sz="0" w:space="0" w:color="auto"/>
            <w:right w:val="none" w:sz="0" w:space="0" w:color="auto"/>
          </w:divBdr>
        </w:div>
        <w:div w:id="662783132">
          <w:marLeft w:val="0"/>
          <w:marRight w:val="0"/>
          <w:marTop w:val="0"/>
          <w:marBottom w:val="0"/>
          <w:divBdr>
            <w:top w:val="none" w:sz="0" w:space="0" w:color="auto"/>
            <w:left w:val="none" w:sz="0" w:space="0" w:color="auto"/>
            <w:bottom w:val="none" w:sz="0" w:space="0" w:color="auto"/>
            <w:right w:val="none" w:sz="0" w:space="0" w:color="auto"/>
          </w:divBdr>
        </w:div>
        <w:div w:id="625543271">
          <w:marLeft w:val="0"/>
          <w:marRight w:val="0"/>
          <w:marTop w:val="0"/>
          <w:marBottom w:val="0"/>
          <w:divBdr>
            <w:top w:val="none" w:sz="0" w:space="0" w:color="auto"/>
            <w:left w:val="none" w:sz="0" w:space="0" w:color="auto"/>
            <w:bottom w:val="none" w:sz="0" w:space="0" w:color="auto"/>
            <w:right w:val="none" w:sz="0" w:space="0" w:color="auto"/>
          </w:divBdr>
        </w:div>
        <w:div w:id="1962227632">
          <w:marLeft w:val="0"/>
          <w:marRight w:val="0"/>
          <w:marTop w:val="0"/>
          <w:marBottom w:val="0"/>
          <w:divBdr>
            <w:top w:val="none" w:sz="0" w:space="0" w:color="auto"/>
            <w:left w:val="none" w:sz="0" w:space="0" w:color="auto"/>
            <w:bottom w:val="none" w:sz="0" w:space="0" w:color="auto"/>
            <w:right w:val="none" w:sz="0" w:space="0" w:color="auto"/>
          </w:divBdr>
        </w:div>
        <w:div w:id="2028362960">
          <w:marLeft w:val="0"/>
          <w:marRight w:val="0"/>
          <w:marTop w:val="0"/>
          <w:marBottom w:val="0"/>
          <w:divBdr>
            <w:top w:val="none" w:sz="0" w:space="0" w:color="auto"/>
            <w:left w:val="none" w:sz="0" w:space="0" w:color="auto"/>
            <w:bottom w:val="none" w:sz="0" w:space="0" w:color="auto"/>
            <w:right w:val="none" w:sz="0" w:space="0" w:color="auto"/>
          </w:divBdr>
        </w:div>
        <w:div w:id="841118260">
          <w:marLeft w:val="0"/>
          <w:marRight w:val="0"/>
          <w:marTop w:val="0"/>
          <w:marBottom w:val="0"/>
          <w:divBdr>
            <w:top w:val="none" w:sz="0" w:space="0" w:color="auto"/>
            <w:left w:val="none" w:sz="0" w:space="0" w:color="auto"/>
            <w:bottom w:val="none" w:sz="0" w:space="0" w:color="auto"/>
            <w:right w:val="none" w:sz="0" w:space="0" w:color="auto"/>
          </w:divBdr>
        </w:div>
        <w:div w:id="1324702748">
          <w:marLeft w:val="0"/>
          <w:marRight w:val="0"/>
          <w:marTop w:val="0"/>
          <w:marBottom w:val="0"/>
          <w:divBdr>
            <w:top w:val="none" w:sz="0" w:space="0" w:color="auto"/>
            <w:left w:val="none" w:sz="0" w:space="0" w:color="auto"/>
            <w:bottom w:val="none" w:sz="0" w:space="0" w:color="auto"/>
            <w:right w:val="none" w:sz="0" w:space="0" w:color="auto"/>
          </w:divBdr>
        </w:div>
        <w:div w:id="941961286">
          <w:marLeft w:val="0"/>
          <w:marRight w:val="0"/>
          <w:marTop w:val="0"/>
          <w:marBottom w:val="0"/>
          <w:divBdr>
            <w:top w:val="none" w:sz="0" w:space="0" w:color="auto"/>
            <w:left w:val="none" w:sz="0" w:space="0" w:color="auto"/>
            <w:bottom w:val="none" w:sz="0" w:space="0" w:color="auto"/>
            <w:right w:val="none" w:sz="0" w:space="0" w:color="auto"/>
          </w:divBdr>
        </w:div>
        <w:div w:id="2047020387">
          <w:marLeft w:val="0"/>
          <w:marRight w:val="0"/>
          <w:marTop w:val="0"/>
          <w:marBottom w:val="0"/>
          <w:divBdr>
            <w:top w:val="none" w:sz="0" w:space="0" w:color="auto"/>
            <w:left w:val="none" w:sz="0" w:space="0" w:color="auto"/>
            <w:bottom w:val="none" w:sz="0" w:space="0" w:color="auto"/>
            <w:right w:val="none" w:sz="0" w:space="0" w:color="auto"/>
          </w:divBdr>
        </w:div>
        <w:div w:id="247272075">
          <w:marLeft w:val="0"/>
          <w:marRight w:val="0"/>
          <w:marTop w:val="0"/>
          <w:marBottom w:val="0"/>
          <w:divBdr>
            <w:top w:val="none" w:sz="0" w:space="0" w:color="auto"/>
            <w:left w:val="none" w:sz="0" w:space="0" w:color="auto"/>
            <w:bottom w:val="none" w:sz="0" w:space="0" w:color="auto"/>
            <w:right w:val="none" w:sz="0" w:space="0" w:color="auto"/>
          </w:divBdr>
        </w:div>
        <w:div w:id="1923905867">
          <w:marLeft w:val="0"/>
          <w:marRight w:val="0"/>
          <w:marTop w:val="0"/>
          <w:marBottom w:val="0"/>
          <w:divBdr>
            <w:top w:val="none" w:sz="0" w:space="0" w:color="auto"/>
            <w:left w:val="none" w:sz="0" w:space="0" w:color="auto"/>
            <w:bottom w:val="none" w:sz="0" w:space="0" w:color="auto"/>
            <w:right w:val="none" w:sz="0" w:space="0" w:color="auto"/>
          </w:divBdr>
        </w:div>
        <w:div w:id="1493643867">
          <w:marLeft w:val="0"/>
          <w:marRight w:val="0"/>
          <w:marTop w:val="0"/>
          <w:marBottom w:val="0"/>
          <w:divBdr>
            <w:top w:val="none" w:sz="0" w:space="0" w:color="auto"/>
            <w:left w:val="none" w:sz="0" w:space="0" w:color="auto"/>
            <w:bottom w:val="none" w:sz="0" w:space="0" w:color="auto"/>
            <w:right w:val="none" w:sz="0" w:space="0" w:color="auto"/>
          </w:divBdr>
        </w:div>
        <w:div w:id="1444425016">
          <w:marLeft w:val="0"/>
          <w:marRight w:val="0"/>
          <w:marTop w:val="0"/>
          <w:marBottom w:val="0"/>
          <w:divBdr>
            <w:top w:val="none" w:sz="0" w:space="0" w:color="auto"/>
            <w:left w:val="none" w:sz="0" w:space="0" w:color="auto"/>
            <w:bottom w:val="none" w:sz="0" w:space="0" w:color="auto"/>
            <w:right w:val="none" w:sz="0" w:space="0" w:color="auto"/>
          </w:divBdr>
        </w:div>
        <w:div w:id="1388794348">
          <w:marLeft w:val="0"/>
          <w:marRight w:val="0"/>
          <w:marTop w:val="0"/>
          <w:marBottom w:val="0"/>
          <w:divBdr>
            <w:top w:val="none" w:sz="0" w:space="0" w:color="auto"/>
            <w:left w:val="none" w:sz="0" w:space="0" w:color="auto"/>
            <w:bottom w:val="none" w:sz="0" w:space="0" w:color="auto"/>
            <w:right w:val="none" w:sz="0" w:space="0" w:color="auto"/>
          </w:divBdr>
        </w:div>
        <w:div w:id="1561818705">
          <w:marLeft w:val="0"/>
          <w:marRight w:val="0"/>
          <w:marTop w:val="0"/>
          <w:marBottom w:val="0"/>
          <w:divBdr>
            <w:top w:val="none" w:sz="0" w:space="0" w:color="auto"/>
            <w:left w:val="none" w:sz="0" w:space="0" w:color="auto"/>
            <w:bottom w:val="none" w:sz="0" w:space="0" w:color="auto"/>
            <w:right w:val="none" w:sz="0" w:space="0" w:color="auto"/>
          </w:divBdr>
        </w:div>
        <w:div w:id="714426148">
          <w:marLeft w:val="0"/>
          <w:marRight w:val="0"/>
          <w:marTop w:val="0"/>
          <w:marBottom w:val="0"/>
          <w:divBdr>
            <w:top w:val="none" w:sz="0" w:space="0" w:color="auto"/>
            <w:left w:val="none" w:sz="0" w:space="0" w:color="auto"/>
            <w:bottom w:val="none" w:sz="0" w:space="0" w:color="auto"/>
            <w:right w:val="none" w:sz="0" w:space="0" w:color="auto"/>
          </w:divBdr>
        </w:div>
        <w:div w:id="1215851563">
          <w:marLeft w:val="0"/>
          <w:marRight w:val="0"/>
          <w:marTop w:val="0"/>
          <w:marBottom w:val="0"/>
          <w:divBdr>
            <w:top w:val="none" w:sz="0" w:space="0" w:color="auto"/>
            <w:left w:val="none" w:sz="0" w:space="0" w:color="auto"/>
            <w:bottom w:val="none" w:sz="0" w:space="0" w:color="auto"/>
            <w:right w:val="none" w:sz="0" w:space="0" w:color="auto"/>
          </w:divBdr>
        </w:div>
      </w:divsChild>
    </w:div>
    <w:div w:id="1633368790">
      <w:bodyDiv w:val="1"/>
      <w:marLeft w:val="0"/>
      <w:marRight w:val="0"/>
      <w:marTop w:val="0"/>
      <w:marBottom w:val="0"/>
      <w:divBdr>
        <w:top w:val="none" w:sz="0" w:space="0" w:color="auto"/>
        <w:left w:val="none" w:sz="0" w:space="0" w:color="auto"/>
        <w:bottom w:val="none" w:sz="0" w:space="0" w:color="auto"/>
        <w:right w:val="none" w:sz="0" w:space="0" w:color="auto"/>
      </w:divBdr>
      <w:divsChild>
        <w:div w:id="1203901955">
          <w:marLeft w:val="0"/>
          <w:marRight w:val="0"/>
          <w:marTop w:val="0"/>
          <w:marBottom w:val="0"/>
          <w:divBdr>
            <w:top w:val="none" w:sz="0" w:space="0" w:color="auto"/>
            <w:left w:val="none" w:sz="0" w:space="0" w:color="auto"/>
            <w:bottom w:val="none" w:sz="0" w:space="0" w:color="auto"/>
            <w:right w:val="none" w:sz="0" w:space="0" w:color="auto"/>
          </w:divBdr>
        </w:div>
        <w:div w:id="249631013">
          <w:marLeft w:val="0"/>
          <w:marRight w:val="0"/>
          <w:marTop w:val="0"/>
          <w:marBottom w:val="0"/>
          <w:divBdr>
            <w:top w:val="none" w:sz="0" w:space="0" w:color="auto"/>
            <w:left w:val="none" w:sz="0" w:space="0" w:color="auto"/>
            <w:bottom w:val="none" w:sz="0" w:space="0" w:color="auto"/>
            <w:right w:val="none" w:sz="0" w:space="0" w:color="auto"/>
          </w:divBdr>
        </w:div>
        <w:div w:id="998264325">
          <w:marLeft w:val="0"/>
          <w:marRight w:val="0"/>
          <w:marTop w:val="0"/>
          <w:marBottom w:val="0"/>
          <w:divBdr>
            <w:top w:val="none" w:sz="0" w:space="0" w:color="auto"/>
            <w:left w:val="none" w:sz="0" w:space="0" w:color="auto"/>
            <w:bottom w:val="none" w:sz="0" w:space="0" w:color="auto"/>
            <w:right w:val="none" w:sz="0" w:space="0" w:color="auto"/>
          </w:divBdr>
        </w:div>
        <w:div w:id="794249808">
          <w:marLeft w:val="0"/>
          <w:marRight w:val="0"/>
          <w:marTop w:val="0"/>
          <w:marBottom w:val="0"/>
          <w:divBdr>
            <w:top w:val="none" w:sz="0" w:space="0" w:color="auto"/>
            <w:left w:val="none" w:sz="0" w:space="0" w:color="auto"/>
            <w:bottom w:val="none" w:sz="0" w:space="0" w:color="auto"/>
            <w:right w:val="none" w:sz="0" w:space="0" w:color="auto"/>
          </w:divBdr>
        </w:div>
        <w:div w:id="1815488660">
          <w:marLeft w:val="0"/>
          <w:marRight w:val="0"/>
          <w:marTop w:val="0"/>
          <w:marBottom w:val="0"/>
          <w:divBdr>
            <w:top w:val="none" w:sz="0" w:space="0" w:color="auto"/>
            <w:left w:val="none" w:sz="0" w:space="0" w:color="auto"/>
            <w:bottom w:val="none" w:sz="0" w:space="0" w:color="auto"/>
            <w:right w:val="none" w:sz="0" w:space="0" w:color="auto"/>
          </w:divBdr>
        </w:div>
        <w:div w:id="1082216494">
          <w:marLeft w:val="0"/>
          <w:marRight w:val="0"/>
          <w:marTop w:val="0"/>
          <w:marBottom w:val="0"/>
          <w:divBdr>
            <w:top w:val="none" w:sz="0" w:space="0" w:color="auto"/>
            <w:left w:val="none" w:sz="0" w:space="0" w:color="auto"/>
            <w:bottom w:val="none" w:sz="0" w:space="0" w:color="auto"/>
            <w:right w:val="none" w:sz="0" w:space="0" w:color="auto"/>
          </w:divBdr>
        </w:div>
        <w:div w:id="533225998">
          <w:marLeft w:val="0"/>
          <w:marRight w:val="0"/>
          <w:marTop w:val="0"/>
          <w:marBottom w:val="0"/>
          <w:divBdr>
            <w:top w:val="none" w:sz="0" w:space="0" w:color="auto"/>
            <w:left w:val="none" w:sz="0" w:space="0" w:color="auto"/>
            <w:bottom w:val="none" w:sz="0" w:space="0" w:color="auto"/>
            <w:right w:val="none" w:sz="0" w:space="0" w:color="auto"/>
          </w:divBdr>
        </w:div>
        <w:div w:id="1340160825">
          <w:marLeft w:val="0"/>
          <w:marRight w:val="0"/>
          <w:marTop w:val="0"/>
          <w:marBottom w:val="0"/>
          <w:divBdr>
            <w:top w:val="none" w:sz="0" w:space="0" w:color="auto"/>
            <w:left w:val="none" w:sz="0" w:space="0" w:color="auto"/>
            <w:bottom w:val="none" w:sz="0" w:space="0" w:color="auto"/>
            <w:right w:val="none" w:sz="0" w:space="0" w:color="auto"/>
          </w:divBdr>
        </w:div>
        <w:div w:id="615255495">
          <w:marLeft w:val="0"/>
          <w:marRight w:val="0"/>
          <w:marTop w:val="0"/>
          <w:marBottom w:val="0"/>
          <w:divBdr>
            <w:top w:val="none" w:sz="0" w:space="0" w:color="auto"/>
            <w:left w:val="none" w:sz="0" w:space="0" w:color="auto"/>
            <w:bottom w:val="none" w:sz="0" w:space="0" w:color="auto"/>
            <w:right w:val="none" w:sz="0" w:space="0" w:color="auto"/>
          </w:divBdr>
        </w:div>
        <w:div w:id="364864359">
          <w:marLeft w:val="0"/>
          <w:marRight w:val="0"/>
          <w:marTop w:val="0"/>
          <w:marBottom w:val="0"/>
          <w:divBdr>
            <w:top w:val="none" w:sz="0" w:space="0" w:color="auto"/>
            <w:left w:val="none" w:sz="0" w:space="0" w:color="auto"/>
            <w:bottom w:val="none" w:sz="0" w:space="0" w:color="auto"/>
            <w:right w:val="none" w:sz="0" w:space="0" w:color="auto"/>
          </w:divBdr>
        </w:div>
        <w:div w:id="351955760">
          <w:marLeft w:val="0"/>
          <w:marRight w:val="0"/>
          <w:marTop w:val="0"/>
          <w:marBottom w:val="0"/>
          <w:divBdr>
            <w:top w:val="none" w:sz="0" w:space="0" w:color="auto"/>
            <w:left w:val="none" w:sz="0" w:space="0" w:color="auto"/>
            <w:bottom w:val="none" w:sz="0" w:space="0" w:color="auto"/>
            <w:right w:val="none" w:sz="0" w:space="0" w:color="auto"/>
          </w:divBdr>
        </w:div>
        <w:div w:id="911818510">
          <w:marLeft w:val="0"/>
          <w:marRight w:val="0"/>
          <w:marTop w:val="0"/>
          <w:marBottom w:val="0"/>
          <w:divBdr>
            <w:top w:val="none" w:sz="0" w:space="0" w:color="auto"/>
            <w:left w:val="none" w:sz="0" w:space="0" w:color="auto"/>
            <w:bottom w:val="none" w:sz="0" w:space="0" w:color="auto"/>
            <w:right w:val="none" w:sz="0" w:space="0" w:color="auto"/>
          </w:divBdr>
        </w:div>
        <w:div w:id="517739658">
          <w:marLeft w:val="0"/>
          <w:marRight w:val="0"/>
          <w:marTop w:val="0"/>
          <w:marBottom w:val="0"/>
          <w:divBdr>
            <w:top w:val="none" w:sz="0" w:space="0" w:color="auto"/>
            <w:left w:val="none" w:sz="0" w:space="0" w:color="auto"/>
            <w:bottom w:val="none" w:sz="0" w:space="0" w:color="auto"/>
            <w:right w:val="none" w:sz="0" w:space="0" w:color="auto"/>
          </w:divBdr>
        </w:div>
        <w:div w:id="1856990365">
          <w:marLeft w:val="0"/>
          <w:marRight w:val="0"/>
          <w:marTop w:val="0"/>
          <w:marBottom w:val="0"/>
          <w:divBdr>
            <w:top w:val="none" w:sz="0" w:space="0" w:color="auto"/>
            <w:left w:val="none" w:sz="0" w:space="0" w:color="auto"/>
            <w:bottom w:val="none" w:sz="0" w:space="0" w:color="auto"/>
            <w:right w:val="none" w:sz="0" w:space="0" w:color="auto"/>
          </w:divBdr>
        </w:div>
        <w:div w:id="1919560989">
          <w:marLeft w:val="0"/>
          <w:marRight w:val="0"/>
          <w:marTop w:val="0"/>
          <w:marBottom w:val="0"/>
          <w:divBdr>
            <w:top w:val="none" w:sz="0" w:space="0" w:color="auto"/>
            <w:left w:val="none" w:sz="0" w:space="0" w:color="auto"/>
            <w:bottom w:val="none" w:sz="0" w:space="0" w:color="auto"/>
            <w:right w:val="none" w:sz="0" w:space="0" w:color="auto"/>
          </w:divBdr>
        </w:div>
        <w:div w:id="1223248070">
          <w:marLeft w:val="0"/>
          <w:marRight w:val="0"/>
          <w:marTop w:val="0"/>
          <w:marBottom w:val="0"/>
          <w:divBdr>
            <w:top w:val="none" w:sz="0" w:space="0" w:color="auto"/>
            <w:left w:val="none" w:sz="0" w:space="0" w:color="auto"/>
            <w:bottom w:val="none" w:sz="0" w:space="0" w:color="auto"/>
            <w:right w:val="none" w:sz="0" w:space="0" w:color="auto"/>
          </w:divBdr>
        </w:div>
        <w:div w:id="1898080346">
          <w:marLeft w:val="0"/>
          <w:marRight w:val="0"/>
          <w:marTop w:val="0"/>
          <w:marBottom w:val="0"/>
          <w:divBdr>
            <w:top w:val="none" w:sz="0" w:space="0" w:color="auto"/>
            <w:left w:val="none" w:sz="0" w:space="0" w:color="auto"/>
            <w:bottom w:val="none" w:sz="0" w:space="0" w:color="auto"/>
            <w:right w:val="none" w:sz="0" w:space="0" w:color="auto"/>
          </w:divBdr>
        </w:div>
      </w:divsChild>
    </w:div>
    <w:div w:id="1636909825">
      <w:bodyDiv w:val="1"/>
      <w:marLeft w:val="0"/>
      <w:marRight w:val="0"/>
      <w:marTop w:val="0"/>
      <w:marBottom w:val="0"/>
      <w:divBdr>
        <w:top w:val="none" w:sz="0" w:space="0" w:color="auto"/>
        <w:left w:val="none" w:sz="0" w:space="0" w:color="auto"/>
        <w:bottom w:val="none" w:sz="0" w:space="0" w:color="auto"/>
        <w:right w:val="none" w:sz="0" w:space="0" w:color="auto"/>
      </w:divBdr>
    </w:div>
    <w:div w:id="1662999286">
      <w:bodyDiv w:val="1"/>
      <w:marLeft w:val="0"/>
      <w:marRight w:val="0"/>
      <w:marTop w:val="0"/>
      <w:marBottom w:val="0"/>
      <w:divBdr>
        <w:top w:val="none" w:sz="0" w:space="0" w:color="auto"/>
        <w:left w:val="none" w:sz="0" w:space="0" w:color="auto"/>
        <w:bottom w:val="none" w:sz="0" w:space="0" w:color="auto"/>
        <w:right w:val="none" w:sz="0" w:space="0" w:color="auto"/>
      </w:divBdr>
    </w:div>
    <w:div w:id="1676685288">
      <w:bodyDiv w:val="1"/>
      <w:marLeft w:val="0"/>
      <w:marRight w:val="0"/>
      <w:marTop w:val="0"/>
      <w:marBottom w:val="0"/>
      <w:divBdr>
        <w:top w:val="none" w:sz="0" w:space="0" w:color="auto"/>
        <w:left w:val="none" w:sz="0" w:space="0" w:color="auto"/>
        <w:bottom w:val="none" w:sz="0" w:space="0" w:color="auto"/>
        <w:right w:val="none" w:sz="0" w:space="0" w:color="auto"/>
      </w:divBdr>
      <w:divsChild>
        <w:div w:id="733938959">
          <w:marLeft w:val="0"/>
          <w:marRight w:val="0"/>
          <w:marTop w:val="0"/>
          <w:marBottom w:val="0"/>
          <w:divBdr>
            <w:top w:val="none" w:sz="0" w:space="0" w:color="auto"/>
            <w:left w:val="none" w:sz="0" w:space="0" w:color="auto"/>
            <w:bottom w:val="none" w:sz="0" w:space="0" w:color="auto"/>
            <w:right w:val="none" w:sz="0" w:space="0" w:color="auto"/>
          </w:divBdr>
        </w:div>
        <w:div w:id="618149791">
          <w:marLeft w:val="0"/>
          <w:marRight w:val="0"/>
          <w:marTop w:val="0"/>
          <w:marBottom w:val="0"/>
          <w:divBdr>
            <w:top w:val="none" w:sz="0" w:space="0" w:color="auto"/>
            <w:left w:val="none" w:sz="0" w:space="0" w:color="auto"/>
            <w:bottom w:val="none" w:sz="0" w:space="0" w:color="auto"/>
            <w:right w:val="none" w:sz="0" w:space="0" w:color="auto"/>
          </w:divBdr>
        </w:div>
        <w:div w:id="1977682473">
          <w:marLeft w:val="0"/>
          <w:marRight w:val="0"/>
          <w:marTop w:val="0"/>
          <w:marBottom w:val="0"/>
          <w:divBdr>
            <w:top w:val="none" w:sz="0" w:space="0" w:color="auto"/>
            <w:left w:val="none" w:sz="0" w:space="0" w:color="auto"/>
            <w:bottom w:val="none" w:sz="0" w:space="0" w:color="auto"/>
            <w:right w:val="none" w:sz="0" w:space="0" w:color="auto"/>
          </w:divBdr>
        </w:div>
        <w:div w:id="1525485925">
          <w:marLeft w:val="0"/>
          <w:marRight w:val="0"/>
          <w:marTop w:val="0"/>
          <w:marBottom w:val="0"/>
          <w:divBdr>
            <w:top w:val="none" w:sz="0" w:space="0" w:color="auto"/>
            <w:left w:val="none" w:sz="0" w:space="0" w:color="auto"/>
            <w:bottom w:val="none" w:sz="0" w:space="0" w:color="auto"/>
            <w:right w:val="none" w:sz="0" w:space="0" w:color="auto"/>
          </w:divBdr>
        </w:div>
        <w:div w:id="1363477282">
          <w:marLeft w:val="0"/>
          <w:marRight w:val="0"/>
          <w:marTop w:val="0"/>
          <w:marBottom w:val="0"/>
          <w:divBdr>
            <w:top w:val="none" w:sz="0" w:space="0" w:color="auto"/>
            <w:left w:val="none" w:sz="0" w:space="0" w:color="auto"/>
            <w:bottom w:val="none" w:sz="0" w:space="0" w:color="auto"/>
            <w:right w:val="none" w:sz="0" w:space="0" w:color="auto"/>
          </w:divBdr>
        </w:div>
        <w:div w:id="1221138215">
          <w:marLeft w:val="0"/>
          <w:marRight w:val="0"/>
          <w:marTop w:val="0"/>
          <w:marBottom w:val="0"/>
          <w:divBdr>
            <w:top w:val="none" w:sz="0" w:space="0" w:color="auto"/>
            <w:left w:val="none" w:sz="0" w:space="0" w:color="auto"/>
            <w:bottom w:val="none" w:sz="0" w:space="0" w:color="auto"/>
            <w:right w:val="none" w:sz="0" w:space="0" w:color="auto"/>
          </w:divBdr>
        </w:div>
        <w:div w:id="853299320">
          <w:marLeft w:val="0"/>
          <w:marRight w:val="0"/>
          <w:marTop w:val="0"/>
          <w:marBottom w:val="0"/>
          <w:divBdr>
            <w:top w:val="none" w:sz="0" w:space="0" w:color="auto"/>
            <w:left w:val="none" w:sz="0" w:space="0" w:color="auto"/>
            <w:bottom w:val="none" w:sz="0" w:space="0" w:color="auto"/>
            <w:right w:val="none" w:sz="0" w:space="0" w:color="auto"/>
          </w:divBdr>
        </w:div>
        <w:div w:id="958418695">
          <w:marLeft w:val="0"/>
          <w:marRight w:val="0"/>
          <w:marTop w:val="0"/>
          <w:marBottom w:val="0"/>
          <w:divBdr>
            <w:top w:val="none" w:sz="0" w:space="0" w:color="auto"/>
            <w:left w:val="none" w:sz="0" w:space="0" w:color="auto"/>
            <w:bottom w:val="none" w:sz="0" w:space="0" w:color="auto"/>
            <w:right w:val="none" w:sz="0" w:space="0" w:color="auto"/>
          </w:divBdr>
        </w:div>
      </w:divsChild>
    </w:div>
    <w:div w:id="1685937266">
      <w:bodyDiv w:val="1"/>
      <w:marLeft w:val="0"/>
      <w:marRight w:val="0"/>
      <w:marTop w:val="150"/>
      <w:marBottom w:val="0"/>
      <w:divBdr>
        <w:top w:val="none" w:sz="0" w:space="0" w:color="auto"/>
        <w:left w:val="none" w:sz="0" w:space="0" w:color="auto"/>
        <w:bottom w:val="none" w:sz="0" w:space="0" w:color="auto"/>
        <w:right w:val="none" w:sz="0" w:space="0" w:color="auto"/>
      </w:divBdr>
      <w:divsChild>
        <w:div w:id="97409396">
          <w:marLeft w:val="0"/>
          <w:marRight w:val="0"/>
          <w:marTop w:val="150"/>
          <w:marBottom w:val="0"/>
          <w:divBdr>
            <w:top w:val="none" w:sz="0" w:space="0" w:color="auto"/>
            <w:left w:val="none" w:sz="0" w:space="0" w:color="auto"/>
            <w:bottom w:val="none" w:sz="0" w:space="0" w:color="auto"/>
            <w:right w:val="none" w:sz="0" w:space="0" w:color="auto"/>
          </w:divBdr>
          <w:divsChild>
            <w:div w:id="1687828711">
              <w:marLeft w:val="0"/>
              <w:marRight w:val="0"/>
              <w:marTop w:val="150"/>
              <w:marBottom w:val="0"/>
              <w:divBdr>
                <w:top w:val="none" w:sz="0" w:space="0" w:color="auto"/>
                <w:left w:val="none" w:sz="0" w:space="0" w:color="auto"/>
                <w:bottom w:val="none" w:sz="0" w:space="0" w:color="auto"/>
                <w:right w:val="none" w:sz="0" w:space="0" w:color="auto"/>
              </w:divBdr>
              <w:divsChild>
                <w:div w:id="1117680080">
                  <w:marLeft w:val="0"/>
                  <w:marRight w:val="0"/>
                  <w:marTop w:val="0"/>
                  <w:marBottom w:val="0"/>
                  <w:divBdr>
                    <w:top w:val="none" w:sz="0" w:space="0" w:color="auto"/>
                    <w:left w:val="none" w:sz="0" w:space="0" w:color="auto"/>
                    <w:bottom w:val="none" w:sz="0" w:space="0" w:color="auto"/>
                    <w:right w:val="none" w:sz="0" w:space="0" w:color="auto"/>
                  </w:divBdr>
                  <w:divsChild>
                    <w:div w:id="76287572">
                      <w:marLeft w:val="0"/>
                      <w:marRight w:val="0"/>
                      <w:marTop w:val="0"/>
                      <w:marBottom w:val="0"/>
                      <w:divBdr>
                        <w:top w:val="single" w:sz="6" w:space="0" w:color="000000"/>
                        <w:left w:val="single" w:sz="6" w:space="0" w:color="000000"/>
                        <w:bottom w:val="single" w:sz="6" w:space="0" w:color="000000"/>
                        <w:right w:val="single" w:sz="6" w:space="0" w:color="000000"/>
                      </w:divBdr>
                      <w:divsChild>
                        <w:div w:id="1695884718">
                          <w:marLeft w:val="0"/>
                          <w:marRight w:val="0"/>
                          <w:marTop w:val="0"/>
                          <w:marBottom w:val="0"/>
                          <w:divBdr>
                            <w:top w:val="single" w:sz="6" w:space="4" w:color="000000"/>
                            <w:left w:val="single" w:sz="6" w:space="4" w:color="000000"/>
                            <w:bottom w:val="none" w:sz="0" w:space="0" w:color="auto"/>
                            <w:right w:val="none" w:sz="0" w:space="0" w:color="auto"/>
                          </w:divBdr>
                          <w:divsChild>
                            <w:div w:id="1051460444">
                              <w:marLeft w:val="0"/>
                              <w:marRight w:val="0"/>
                              <w:marTop w:val="0"/>
                              <w:marBottom w:val="0"/>
                              <w:divBdr>
                                <w:top w:val="none" w:sz="0" w:space="0" w:color="auto"/>
                                <w:left w:val="none" w:sz="0" w:space="0" w:color="auto"/>
                                <w:bottom w:val="none" w:sz="0" w:space="0" w:color="auto"/>
                                <w:right w:val="none" w:sz="0" w:space="0" w:color="auto"/>
                              </w:divBdr>
                              <w:divsChild>
                                <w:div w:id="313804032">
                                  <w:marLeft w:val="0"/>
                                  <w:marRight w:val="0"/>
                                  <w:marTop w:val="0"/>
                                  <w:marBottom w:val="0"/>
                                  <w:divBdr>
                                    <w:top w:val="none" w:sz="0" w:space="0" w:color="auto"/>
                                    <w:left w:val="none" w:sz="0" w:space="0" w:color="auto"/>
                                    <w:bottom w:val="none" w:sz="0" w:space="0" w:color="auto"/>
                                    <w:right w:val="none" w:sz="0" w:space="0" w:color="auto"/>
                                  </w:divBdr>
                                  <w:divsChild>
                                    <w:div w:id="16228852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6882366">
      <w:bodyDiv w:val="1"/>
      <w:marLeft w:val="0"/>
      <w:marRight w:val="0"/>
      <w:marTop w:val="0"/>
      <w:marBottom w:val="0"/>
      <w:divBdr>
        <w:top w:val="none" w:sz="0" w:space="0" w:color="auto"/>
        <w:left w:val="none" w:sz="0" w:space="0" w:color="auto"/>
        <w:bottom w:val="none" w:sz="0" w:space="0" w:color="auto"/>
        <w:right w:val="none" w:sz="0" w:space="0" w:color="auto"/>
      </w:divBdr>
    </w:div>
    <w:div w:id="1718045576">
      <w:bodyDiv w:val="1"/>
      <w:marLeft w:val="0"/>
      <w:marRight w:val="0"/>
      <w:marTop w:val="0"/>
      <w:marBottom w:val="0"/>
      <w:divBdr>
        <w:top w:val="none" w:sz="0" w:space="0" w:color="auto"/>
        <w:left w:val="none" w:sz="0" w:space="0" w:color="auto"/>
        <w:bottom w:val="none" w:sz="0" w:space="0" w:color="auto"/>
        <w:right w:val="none" w:sz="0" w:space="0" w:color="auto"/>
      </w:divBdr>
    </w:div>
    <w:div w:id="1723166411">
      <w:bodyDiv w:val="1"/>
      <w:marLeft w:val="0"/>
      <w:marRight w:val="0"/>
      <w:marTop w:val="0"/>
      <w:marBottom w:val="0"/>
      <w:divBdr>
        <w:top w:val="none" w:sz="0" w:space="0" w:color="auto"/>
        <w:left w:val="none" w:sz="0" w:space="0" w:color="auto"/>
        <w:bottom w:val="none" w:sz="0" w:space="0" w:color="auto"/>
        <w:right w:val="none" w:sz="0" w:space="0" w:color="auto"/>
      </w:divBdr>
      <w:divsChild>
        <w:div w:id="264313077">
          <w:marLeft w:val="0"/>
          <w:marRight w:val="0"/>
          <w:marTop w:val="0"/>
          <w:marBottom w:val="0"/>
          <w:divBdr>
            <w:top w:val="none" w:sz="0" w:space="0" w:color="auto"/>
            <w:left w:val="none" w:sz="0" w:space="0" w:color="auto"/>
            <w:bottom w:val="none" w:sz="0" w:space="0" w:color="auto"/>
            <w:right w:val="none" w:sz="0" w:space="0" w:color="auto"/>
          </w:divBdr>
        </w:div>
        <w:div w:id="267393888">
          <w:marLeft w:val="0"/>
          <w:marRight w:val="0"/>
          <w:marTop w:val="0"/>
          <w:marBottom w:val="0"/>
          <w:divBdr>
            <w:top w:val="none" w:sz="0" w:space="0" w:color="auto"/>
            <w:left w:val="none" w:sz="0" w:space="0" w:color="auto"/>
            <w:bottom w:val="none" w:sz="0" w:space="0" w:color="auto"/>
            <w:right w:val="none" w:sz="0" w:space="0" w:color="auto"/>
          </w:divBdr>
        </w:div>
        <w:div w:id="1382557434">
          <w:marLeft w:val="0"/>
          <w:marRight w:val="0"/>
          <w:marTop w:val="0"/>
          <w:marBottom w:val="0"/>
          <w:divBdr>
            <w:top w:val="none" w:sz="0" w:space="0" w:color="auto"/>
            <w:left w:val="none" w:sz="0" w:space="0" w:color="auto"/>
            <w:bottom w:val="none" w:sz="0" w:space="0" w:color="auto"/>
            <w:right w:val="none" w:sz="0" w:space="0" w:color="auto"/>
          </w:divBdr>
        </w:div>
        <w:div w:id="1402680232">
          <w:marLeft w:val="0"/>
          <w:marRight w:val="0"/>
          <w:marTop w:val="0"/>
          <w:marBottom w:val="0"/>
          <w:divBdr>
            <w:top w:val="none" w:sz="0" w:space="0" w:color="auto"/>
            <w:left w:val="none" w:sz="0" w:space="0" w:color="auto"/>
            <w:bottom w:val="none" w:sz="0" w:space="0" w:color="auto"/>
            <w:right w:val="none" w:sz="0" w:space="0" w:color="auto"/>
          </w:divBdr>
        </w:div>
        <w:div w:id="1407410594">
          <w:marLeft w:val="0"/>
          <w:marRight w:val="0"/>
          <w:marTop w:val="0"/>
          <w:marBottom w:val="0"/>
          <w:divBdr>
            <w:top w:val="none" w:sz="0" w:space="0" w:color="auto"/>
            <w:left w:val="none" w:sz="0" w:space="0" w:color="auto"/>
            <w:bottom w:val="none" w:sz="0" w:space="0" w:color="auto"/>
            <w:right w:val="none" w:sz="0" w:space="0" w:color="auto"/>
          </w:divBdr>
        </w:div>
        <w:div w:id="868225195">
          <w:marLeft w:val="0"/>
          <w:marRight w:val="0"/>
          <w:marTop w:val="0"/>
          <w:marBottom w:val="0"/>
          <w:divBdr>
            <w:top w:val="none" w:sz="0" w:space="0" w:color="auto"/>
            <w:left w:val="none" w:sz="0" w:space="0" w:color="auto"/>
            <w:bottom w:val="none" w:sz="0" w:space="0" w:color="auto"/>
            <w:right w:val="none" w:sz="0" w:space="0" w:color="auto"/>
          </w:divBdr>
        </w:div>
        <w:div w:id="195311208">
          <w:marLeft w:val="0"/>
          <w:marRight w:val="0"/>
          <w:marTop w:val="0"/>
          <w:marBottom w:val="0"/>
          <w:divBdr>
            <w:top w:val="none" w:sz="0" w:space="0" w:color="auto"/>
            <w:left w:val="none" w:sz="0" w:space="0" w:color="auto"/>
            <w:bottom w:val="none" w:sz="0" w:space="0" w:color="auto"/>
            <w:right w:val="none" w:sz="0" w:space="0" w:color="auto"/>
          </w:divBdr>
        </w:div>
        <w:div w:id="1144591461">
          <w:marLeft w:val="0"/>
          <w:marRight w:val="0"/>
          <w:marTop w:val="0"/>
          <w:marBottom w:val="0"/>
          <w:divBdr>
            <w:top w:val="none" w:sz="0" w:space="0" w:color="auto"/>
            <w:left w:val="none" w:sz="0" w:space="0" w:color="auto"/>
            <w:bottom w:val="none" w:sz="0" w:space="0" w:color="auto"/>
            <w:right w:val="none" w:sz="0" w:space="0" w:color="auto"/>
          </w:divBdr>
        </w:div>
        <w:div w:id="127675013">
          <w:marLeft w:val="0"/>
          <w:marRight w:val="0"/>
          <w:marTop w:val="0"/>
          <w:marBottom w:val="0"/>
          <w:divBdr>
            <w:top w:val="none" w:sz="0" w:space="0" w:color="auto"/>
            <w:left w:val="none" w:sz="0" w:space="0" w:color="auto"/>
            <w:bottom w:val="none" w:sz="0" w:space="0" w:color="auto"/>
            <w:right w:val="none" w:sz="0" w:space="0" w:color="auto"/>
          </w:divBdr>
        </w:div>
        <w:div w:id="1059985430">
          <w:marLeft w:val="0"/>
          <w:marRight w:val="0"/>
          <w:marTop w:val="0"/>
          <w:marBottom w:val="0"/>
          <w:divBdr>
            <w:top w:val="none" w:sz="0" w:space="0" w:color="auto"/>
            <w:left w:val="none" w:sz="0" w:space="0" w:color="auto"/>
            <w:bottom w:val="none" w:sz="0" w:space="0" w:color="auto"/>
            <w:right w:val="none" w:sz="0" w:space="0" w:color="auto"/>
          </w:divBdr>
        </w:div>
        <w:div w:id="2245718">
          <w:marLeft w:val="0"/>
          <w:marRight w:val="0"/>
          <w:marTop w:val="0"/>
          <w:marBottom w:val="0"/>
          <w:divBdr>
            <w:top w:val="none" w:sz="0" w:space="0" w:color="auto"/>
            <w:left w:val="none" w:sz="0" w:space="0" w:color="auto"/>
            <w:bottom w:val="none" w:sz="0" w:space="0" w:color="auto"/>
            <w:right w:val="none" w:sz="0" w:space="0" w:color="auto"/>
          </w:divBdr>
        </w:div>
        <w:div w:id="1021973179">
          <w:marLeft w:val="0"/>
          <w:marRight w:val="0"/>
          <w:marTop w:val="0"/>
          <w:marBottom w:val="0"/>
          <w:divBdr>
            <w:top w:val="none" w:sz="0" w:space="0" w:color="auto"/>
            <w:left w:val="none" w:sz="0" w:space="0" w:color="auto"/>
            <w:bottom w:val="none" w:sz="0" w:space="0" w:color="auto"/>
            <w:right w:val="none" w:sz="0" w:space="0" w:color="auto"/>
          </w:divBdr>
        </w:div>
        <w:div w:id="632835836">
          <w:marLeft w:val="0"/>
          <w:marRight w:val="0"/>
          <w:marTop w:val="0"/>
          <w:marBottom w:val="0"/>
          <w:divBdr>
            <w:top w:val="none" w:sz="0" w:space="0" w:color="auto"/>
            <w:left w:val="none" w:sz="0" w:space="0" w:color="auto"/>
            <w:bottom w:val="none" w:sz="0" w:space="0" w:color="auto"/>
            <w:right w:val="none" w:sz="0" w:space="0" w:color="auto"/>
          </w:divBdr>
        </w:div>
        <w:div w:id="1021393924">
          <w:marLeft w:val="0"/>
          <w:marRight w:val="0"/>
          <w:marTop w:val="0"/>
          <w:marBottom w:val="0"/>
          <w:divBdr>
            <w:top w:val="none" w:sz="0" w:space="0" w:color="auto"/>
            <w:left w:val="none" w:sz="0" w:space="0" w:color="auto"/>
            <w:bottom w:val="none" w:sz="0" w:space="0" w:color="auto"/>
            <w:right w:val="none" w:sz="0" w:space="0" w:color="auto"/>
          </w:divBdr>
        </w:div>
        <w:div w:id="48921948">
          <w:marLeft w:val="0"/>
          <w:marRight w:val="0"/>
          <w:marTop w:val="0"/>
          <w:marBottom w:val="0"/>
          <w:divBdr>
            <w:top w:val="none" w:sz="0" w:space="0" w:color="auto"/>
            <w:left w:val="none" w:sz="0" w:space="0" w:color="auto"/>
            <w:bottom w:val="none" w:sz="0" w:space="0" w:color="auto"/>
            <w:right w:val="none" w:sz="0" w:space="0" w:color="auto"/>
          </w:divBdr>
        </w:div>
        <w:div w:id="1460880245">
          <w:marLeft w:val="0"/>
          <w:marRight w:val="0"/>
          <w:marTop w:val="0"/>
          <w:marBottom w:val="0"/>
          <w:divBdr>
            <w:top w:val="none" w:sz="0" w:space="0" w:color="auto"/>
            <w:left w:val="none" w:sz="0" w:space="0" w:color="auto"/>
            <w:bottom w:val="none" w:sz="0" w:space="0" w:color="auto"/>
            <w:right w:val="none" w:sz="0" w:space="0" w:color="auto"/>
          </w:divBdr>
        </w:div>
        <w:div w:id="49808431">
          <w:marLeft w:val="0"/>
          <w:marRight w:val="0"/>
          <w:marTop w:val="0"/>
          <w:marBottom w:val="0"/>
          <w:divBdr>
            <w:top w:val="none" w:sz="0" w:space="0" w:color="auto"/>
            <w:left w:val="none" w:sz="0" w:space="0" w:color="auto"/>
            <w:bottom w:val="none" w:sz="0" w:space="0" w:color="auto"/>
            <w:right w:val="none" w:sz="0" w:space="0" w:color="auto"/>
          </w:divBdr>
        </w:div>
        <w:div w:id="2082018148">
          <w:marLeft w:val="0"/>
          <w:marRight w:val="0"/>
          <w:marTop w:val="0"/>
          <w:marBottom w:val="0"/>
          <w:divBdr>
            <w:top w:val="none" w:sz="0" w:space="0" w:color="auto"/>
            <w:left w:val="none" w:sz="0" w:space="0" w:color="auto"/>
            <w:bottom w:val="none" w:sz="0" w:space="0" w:color="auto"/>
            <w:right w:val="none" w:sz="0" w:space="0" w:color="auto"/>
          </w:divBdr>
        </w:div>
        <w:div w:id="1970625076">
          <w:marLeft w:val="0"/>
          <w:marRight w:val="0"/>
          <w:marTop w:val="0"/>
          <w:marBottom w:val="0"/>
          <w:divBdr>
            <w:top w:val="none" w:sz="0" w:space="0" w:color="auto"/>
            <w:left w:val="none" w:sz="0" w:space="0" w:color="auto"/>
            <w:bottom w:val="none" w:sz="0" w:space="0" w:color="auto"/>
            <w:right w:val="none" w:sz="0" w:space="0" w:color="auto"/>
          </w:divBdr>
        </w:div>
        <w:div w:id="319584793">
          <w:marLeft w:val="0"/>
          <w:marRight w:val="0"/>
          <w:marTop w:val="0"/>
          <w:marBottom w:val="0"/>
          <w:divBdr>
            <w:top w:val="none" w:sz="0" w:space="0" w:color="auto"/>
            <w:left w:val="none" w:sz="0" w:space="0" w:color="auto"/>
            <w:bottom w:val="none" w:sz="0" w:space="0" w:color="auto"/>
            <w:right w:val="none" w:sz="0" w:space="0" w:color="auto"/>
          </w:divBdr>
        </w:div>
        <w:div w:id="945966838">
          <w:marLeft w:val="0"/>
          <w:marRight w:val="0"/>
          <w:marTop w:val="0"/>
          <w:marBottom w:val="0"/>
          <w:divBdr>
            <w:top w:val="none" w:sz="0" w:space="0" w:color="auto"/>
            <w:left w:val="none" w:sz="0" w:space="0" w:color="auto"/>
            <w:bottom w:val="none" w:sz="0" w:space="0" w:color="auto"/>
            <w:right w:val="none" w:sz="0" w:space="0" w:color="auto"/>
          </w:divBdr>
        </w:div>
        <w:div w:id="1089280225">
          <w:marLeft w:val="0"/>
          <w:marRight w:val="0"/>
          <w:marTop w:val="0"/>
          <w:marBottom w:val="0"/>
          <w:divBdr>
            <w:top w:val="none" w:sz="0" w:space="0" w:color="auto"/>
            <w:left w:val="none" w:sz="0" w:space="0" w:color="auto"/>
            <w:bottom w:val="none" w:sz="0" w:space="0" w:color="auto"/>
            <w:right w:val="none" w:sz="0" w:space="0" w:color="auto"/>
          </w:divBdr>
        </w:div>
        <w:div w:id="1992782538">
          <w:marLeft w:val="0"/>
          <w:marRight w:val="0"/>
          <w:marTop w:val="0"/>
          <w:marBottom w:val="0"/>
          <w:divBdr>
            <w:top w:val="none" w:sz="0" w:space="0" w:color="auto"/>
            <w:left w:val="none" w:sz="0" w:space="0" w:color="auto"/>
            <w:bottom w:val="none" w:sz="0" w:space="0" w:color="auto"/>
            <w:right w:val="none" w:sz="0" w:space="0" w:color="auto"/>
          </w:divBdr>
        </w:div>
      </w:divsChild>
    </w:div>
    <w:div w:id="1730954201">
      <w:bodyDiv w:val="1"/>
      <w:marLeft w:val="0"/>
      <w:marRight w:val="0"/>
      <w:marTop w:val="0"/>
      <w:marBottom w:val="0"/>
      <w:divBdr>
        <w:top w:val="none" w:sz="0" w:space="0" w:color="auto"/>
        <w:left w:val="none" w:sz="0" w:space="0" w:color="auto"/>
        <w:bottom w:val="none" w:sz="0" w:space="0" w:color="auto"/>
        <w:right w:val="none" w:sz="0" w:space="0" w:color="auto"/>
      </w:divBdr>
      <w:divsChild>
        <w:div w:id="289212695">
          <w:marLeft w:val="0"/>
          <w:marRight w:val="0"/>
          <w:marTop w:val="0"/>
          <w:marBottom w:val="0"/>
          <w:divBdr>
            <w:top w:val="none" w:sz="0" w:space="0" w:color="auto"/>
            <w:left w:val="none" w:sz="0" w:space="0" w:color="auto"/>
            <w:bottom w:val="none" w:sz="0" w:space="0" w:color="auto"/>
            <w:right w:val="none" w:sz="0" w:space="0" w:color="auto"/>
          </w:divBdr>
        </w:div>
        <w:div w:id="1118448903">
          <w:marLeft w:val="0"/>
          <w:marRight w:val="0"/>
          <w:marTop w:val="0"/>
          <w:marBottom w:val="0"/>
          <w:divBdr>
            <w:top w:val="none" w:sz="0" w:space="0" w:color="auto"/>
            <w:left w:val="none" w:sz="0" w:space="0" w:color="auto"/>
            <w:bottom w:val="none" w:sz="0" w:space="0" w:color="auto"/>
            <w:right w:val="none" w:sz="0" w:space="0" w:color="auto"/>
          </w:divBdr>
        </w:div>
        <w:div w:id="1764522313">
          <w:marLeft w:val="0"/>
          <w:marRight w:val="0"/>
          <w:marTop w:val="0"/>
          <w:marBottom w:val="0"/>
          <w:divBdr>
            <w:top w:val="none" w:sz="0" w:space="0" w:color="auto"/>
            <w:left w:val="none" w:sz="0" w:space="0" w:color="auto"/>
            <w:bottom w:val="none" w:sz="0" w:space="0" w:color="auto"/>
            <w:right w:val="none" w:sz="0" w:space="0" w:color="auto"/>
          </w:divBdr>
        </w:div>
        <w:div w:id="208958043">
          <w:marLeft w:val="0"/>
          <w:marRight w:val="0"/>
          <w:marTop w:val="0"/>
          <w:marBottom w:val="0"/>
          <w:divBdr>
            <w:top w:val="none" w:sz="0" w:space="0" w:color="auto"/>
            <w:left w:val="none" w:sz="0" w:space="0" w:color="auto"/>
            <w:bottom w:val="none" w:sz="0" w:space="0" w:color="auto"/>
            <w:right w:val="none" w:sz="0" w:space="0" w:color="auto"/>
          </w:divBdr>
        </w:div>
        <w:div w:id="1237862431">
          <w:marLeft w:val="0"/>
          <w:marRight w:val="0"/>
          <w:marTop w:val="0"/>
          <w:marBottom w:val="0"/>
          <w:divBdr>
            <w:top w:val="none" w:sz="0" w:space="0" w:color="auto"/>
            <w:left w:val="none" w:sz="0" w:space="0" w:color="auto"/>
            <w:bottom w:val="none" w:sz="0" w:space="0" w:color="auto"/>
            <w:right w:val="none" w:sz="0" w:space="0" w:color="auto"/>
          </w:divBdr>
        </w:div>
        <w:div w:id="1766531395">
          <w:marLeft w:val="0"/>
          <w:marRight w:val="0"/>
          <w:marTop w:val="0"/>
          <w:marBottom w:val="0"/>
          <w:divBdr>
            <w:top w:val="none" w:sz="0" w:space="0" w:color="auto"/>
            <w:left w:val="none" w:sz="0" w:space="0" w:color="auto"/>
            <w:bottom w:val="none" w:sz="0" w:space="0" w:color="auto"/>
            <w:right w:val="none" w:sz="0" w:space="0" w:color="auto"/>
          </w:divBdr>
        </w:div>
        <w:div w:id="509372765">
          <w:marLeft w:val="0"/>
          <w:marRight w:val="0"/>
          <w:marTop w:val="0"/>
          <w:marBottom w:val="0"/>
          <w:divBdr>
            <w:top w:val="none" w:sz="0" w:space="0" w:color="auto"/>
            <w:left w:val="none" w:sz="0" w:space="0" w:color="auto"/>
            <w:bottom w:val="none" w:sz="0" w:space="0" w:color="auto"/>
            <w:right w:val="none" w:sz="0" w:space="0" w:color="auto"/>
          </w:divBdr>
        </w:div>
        <w:div w:id="1011834760">
          <w:marLeft w:val="0"/>
          <w:marRight w:val="0"/>
          <w:marTop w:val="0"/>
          <w:marBottom w:val="0"/>
          <w:divBdr>
            <w:top w:val="none" w:sz="0" w:space="0" w:color="auto"/>
            <w:left w:val="none" w:sz="0" w:space="0" w:color="auto"/>
            <w:bottom w:val="none" w:sz="0" w:space="0" w:color="auto"/>
            <w:right w:val="none" w:sz="0" w:space="0" w:color="auto"/>
          </w:divBdr>
        </w:div>
        <w:div w:id="386612825">
          <w:marLeft w:val="0"/>
          <w:marRight w:val="0"/>
          <w:marTop w:val="0"/>
          <w:marBottom w:val="0"/>
          <w:divBdr>
            <w:top w:val="none" w:sz="0" w:space="0" w:color="auto"/>
            <w:left w:val="none" w:sz="0" w:space="0" w:color="auto"/>
            <w:bottom w:val="none" w:sz="0" w:space="0" w:color="auto"/>
            <w:right w:val="none" w:sz="0" w:space="0" w:color="auto"/>
          </w:divBdr>
        </w:div>
        <w:div w:id="1928805489">
          <w:marLeft w:val="0"/>
          <w:marRight w:val="0"/>
          <w:marTop w:val="0"/>
          <w:marBottom w:val="0"/>
          <w:divBdr>
            <w:top w:val="none" w:sz="0" w:space="0" w:color="auto"/>
            <w:left w:val="none" w:sz="0" w:space="0" w:color="auto"/>
            <w:bottom w:val="none" w:sz="0" w:space="0" w:color="auto"/>
            <w:right w:val="none" w:sz="0" w:space="0" w:color="auto"/>
          </w:divBdr>
        </w:div>
        <w:div w:id="1131946972">
          <w:marLeft w:val="0"/>
          <w:marRight w:val="0"/>
          <w:marTop w:val="0"/>
          <w:marBottom w:val="0"/>
          <w:divBdr>
            <w:top w:val="none" w:sz="0" w:space="0" w:color="auto"/>
            <w:left w:val="none" w:sz="0" w:space="0" w:color="auto"/>
            <w:bottom w:val="none" w:sz="0" w:space="0" w:color="auto"/>
            <w:right w:val="none" w:sz="0" w:space="0" w:color="auto"/>
          </w:divBdr>
        </w:div>
        <w:div w:id="1190412642">
          <w:marLeft w:val="0"/>
          <w:marRight w:val="0"/>
          <w:marTop w:val="0"/>
          <w:marBottom w:val="0"/>
          <w:divBdr>
            <w:top w:val="none" w:sz="0" w:space="0" w:color="auto"/>
            <w:left w:val="none" w:sz="0" w:space="0" w:color="auto"/>
            <w:bottom w:val="none" w:sz="0" w:space="0" w:color="auto"/>
            <w:right w:val="none" w:sz="0" w:space="0" w:color="auto"/>
          </w:divBdr>
        </w:div>
        <w:div w:id="1431075707">
          <w:marLeft w:val="0"/>
          <w:marRight w:val="0"/>
          <w:marTop w:val="0"/>
          <w:marBottom w:val="0"/>
          <w:divBdr>
            <w:top w:val="none" w:sz="0" w:space="0" w:color="auto"/>
            <w:left w:val="none" w:sz="0" w:space="0" w:color="auto"/>
            <w:bottom w:val="none" w:sz="0" w:space="0" w:color="auto"/>
            <w:right w:val="none" w:sz="0" w:space="0" w:color="auto"/>
          </w:divBdr>
        </w:div>
        <w:div w:id="992487632">
          <w:marLeft w:val="0"/>
          <w:marRight w:val="0"/>
          <w:marTop w:val="0"/>
          <w:marBottom w:val="0"/>
          <w:divBdr>
            <w:top w:val="none" w:sz="0" w:space="0" w:color="auto"/>
            <w:left w:val="none" w:sz="0" w:space="0" w:color="auto"/>
            <w:bottom w:val="none" w:sz="0" w:space="0" w:color="auto"/>
            <w:right w:val="none" w:sz="0" w:space="0" w:color="auto"/>
          </w:divBdr>
        </w:div>
        <w:div w:id="1348480611">
          <w:marLeft w:val="0"/>
          <w:marRight w:val="0"/>
          <w:marTop w:val="0"/>
          <w:marBottom w:val="0"/>
          <w:divBdr>
            <w:top w:val="none" w:sz="0" w:space="0" w:color="auto"/>
            <w:left w:val="none" w:sz="0" w:space="0" w:color="auto"/>
            <w:bottom w:val="none" w:sz="0" w:space="0" w:color="auto"/>
            <w:right w:val="none" w:sz="0" w:space="0" w:color="auto"/>
          </w:divBdr>
        </w:div>
        <w:div w:id="560293051">
          <w:marLeft w:val="0"/>
          <w:marRight w:val="0"/>
          <w:marTop w:val="0"/>
          <w:marBottom w:val="0"/>
          <w:divBdr>
            <w:top w:val="none" w:sz="0" w:space="0" w:color="auto"/>
            <w:left w:val="none" w:sz="0" w:space="0" w:color="auto"/>
            <w:bottom w:val="none" w:sz="0" w:space="0" w:color="auto"/>
            <w:right w:val="none" w:sz="0" w:space="0" w:color="auto"/>
          </w:divBdr>
        </w:div>
        <w:div w:id="12149276">
          <w:marLeft w:val="0"/>
          <w:marRight w:val="0"/>
          <w:marTop w:val="0"/>
          <w:marBottom w:val="0"/>
          <w:divBdr>
            <w:top w:val="none" w:sz="0" w:space="0" w:color="auto"/>
            <w:left w:val="none" w:sz="0" w:space="0" w:color="auto"/>
            <w:bottom w:val="none" w:sz="0" w:space="0" w:color="auto"/>
            <w:right w:val="none" w:sz="0" w:space="0" w:color="auto"/>
          </w:divBdr>
        </w:div>
      </w:divsChild>
    </w:div>
    <w:div w:id="1787387435">
      <w:bodyDiv w:val="1"/>
      <w:marLeft w:val="0"/>
      <w:marRight w:val="0"/>
      <w:marTop w:val="0"/>
      <w:marBottom w:val="0"/>
      <w:divBdr>
        <w:top w:val="none" w:sz="0" w:space="0" w:color="auto"/>
        <w:left w:val="none" w:sz="0" w:space="0" w:color="auto"/>
        <w:bottom w:val="none" w:sz="0" w:space="0" w:color="auto"/>
        <w:right w:val="none" w:sz="0" w:space="0" w:color="auto"/>
      </w:divBdr>
    </w:div>
    <w:div w:id="1823352729">
      <w:bodyDiv w:val="1"/>
      <w:marLeft w:val="0"/>
      <w:marRight w:val="0"/>
      <w:marTop w:val="0"/>
      <w:marBottom w:val="0"/>
      <w:divBdr>
        <w:top w:val="none" w:sz="0" w:space="0" w:color="auto"/>
        <w:left w:val="none" w:sz="0" w:space="0" w:color="auto"/>
        <w:bottom w:val="none" w:sz="0" w:space="0" w:color="auto"/>
        <w:right w:val="none" w:sz="0" w:space="0" w:color="auto"/>
      </w:divBdr>
      <w:divsChild>
        <w:div w:id="719210569">
          <w:marLeft w:val="0"/>
          <w:marRight w:val="0"/>
          <w:marTop w:val="0"/>
          <w:marBottom w:val="0"/>
          <w:divBdr>
            <w:top w:val="none" w:sz="0" w:space="0" w:color="auto"/>
            <w:left w:val="none" w:sz="0" w:space="0" w:color="auto"/>
            <w:bottom w:val="none" w:sz="0" w:space="0" w:color="auto"/>
            <w:right w:val="none" w:sz="0" w:space="0" w:color="auto"/>
          </w:divBdr>
        </w:div>
        <w:div w:id="1159882879">
          <w:marLeft w:val="0"/>
          <w:marRight w:val="0"/>
          <w:marTop w:val="0"/>
          <w:marBottom w:val="0"/>
          <w:divBdr>
            <w:top w:val="none" w:sz="0" w:space="0" w:color="auto"/>
            <w:left w:val="none" w:sz="0" w:space="0" w:color="auto"/>
            <w:bottom w:val="none" w:sz="0" w:space="0" w:color="auto"/>
            <w:right w:val="none" w:sz="0" w:space="0" w:color="auto"/>
          </w:divBdr>
        </w:div>
      </w:divsChild>
    </w:div>
    <w:div w:id="1828396504">
      <w:bodyDiv w:val="1"/>
      <w:marLeft w:val="0"/>
      <w:marRight w:val="0"/>
      <w:marTop w:val="0"/>
      <w:marBottom w:val="0"/>
      <w:divBdr>
        <w:top w:val="none" w:sz="0" w:space="0" w:color="auto"/>
        <w:left w:val="none" w:sz="0" w:space="0" w:color="auto"/>
        <w:bottom w:val="none" w:sz="0" w:space="0" w:color="auto"/>
        <w:right w:val="none" w:sz="0" w:space="0" w:color="auto"/>
      </w:divBdr>
      <w:divsChild>
        <w:div w:id="112675875">
          <w:marLeft w:val="0"/>
          <w:marRight w:val="0"/>
          <w:marTop w:val="0"/>
          <w:marBottom w:val="0"/>
          <w:divBdr>
            <w:top w:val="none" w:sz="0" w:space="0" w:color="auto"/>
            <w:left w:val="none" w:sz="0" w:space="0" w:color="auto"/>
            <w:bottom w:val="none" w:sz="0" w:space="0" w:color="auto"/>
            <w:right w:val="none" w:sz="0" w:space="0" w:color="auto"/>
          </w:divBdr>
        </w:div>
        <w:div w:id="2020426614">
          <w:marLeft w:val="0"/>
          <w:marRight w:val="0"/>
          <w:marTop w:val="0"/>
          <w:marBottom w:val="0"/>
          <w:divBdr>
            <w:top w:val="none" w:sz="0" w:space="0" w:color="auto"/>
            <w:left w:val="none" w:sz="0" w:space="0" w:color="auto"/>
            <w:bottom w:val="none" w:sz="0" w:space="0" w:color="auto"/>
            <w:right w:val="none" w:sz="0" w:space="0" w:color="auto"/>
          </w:divBdr>
        </w:div>
        <w:div w:id="593442446">
          <w:marLeft w:val="0"/>
          <w:marRight w:val="0"/>
          <w:marTop w:val="0"/>
          <w:marBottom w:val="0"/>
          <w:divBdr>
            <w:top w:val="none" w:sz="0" w:space="0" w:color="auto"/>
            <w:left w:val="none" w:sz="0" w:space="0" w:color="auto"/>
            <w:bottom w:val="none" w:sz="0" w:space="0" w:color="auto"/>
            <w:right w:val="none" w:sz="0" w:space="0" w:color="auto"/>
          </w:divBdr>
        </w:div>
        <w:div w:id="2086341364">
          <w:marLeft w:val="0"/>
          <w:marRight w:val="0"/>
          <w:marTop w:val="0"/>
          <w:marBottom w:val="0"/>
          <w:divBdr>
            <w:top w:val="none" w:sz="0" w:space="0" w:color="auto"/>
            <w:left w:val="none" w:sz="0" w:space="0" w:color="auto"/>
            <w:bottom w:val="none" w:sz="0" w:space="0" w:color="auto"/>
            <w:right w:val="none" w:sz="0" w:space="0" w:color="auto"/>
          </w:divBdr>
        </w:div>
        <w:div w:id="747655178">
          <w:marLeft w:val="0"/>
          <w:marRight w:val="0"/>
          <w:marTop w:val="0"/>
          <w:marBottom w:val="0"/>
          <w:divBdr>
            <w:top w:val="none" w:sz="0" w:space="0" w:color="auto"/>
            <w:left w:val="none" w:sz="0" w:space="0" w:color="auto"/>
            <w:bottom w:val="none" w:sz="0" w:space="0" w:color="auto"/>
            <w:right w:val="none" w:sz="0" w:space="0" w:color="auto"/>
          </w:divBdr>
        </w:div>
        <w:div w:id="477384668">
          <w:marLeft w:val="0"/>
          <w:marRight w:val="0"/>
          <w:marTop w:val="0"/>
          <w:marBottom w:val="0"/>
          <w:divBdr>
            <w:top w:val="none" w:sz="0" w:space="0" w:color="auto"/>
            <w:left w:val="none" w:sz="0" w:space="0" w:color="auto"/>
            <w:bottom w:val="none" w:sz="0" w:space="0" w:color="auto"/>
            <w:right w:val="none" w:sz="0" w:space="0" w:color="auto"/>
          </w:divBdr>
        </w:div>
        <w:div w:id="1125078918">
          <w:marLeft w:val="0"/>
          <w:marRight w:val="0"/>
          <w:marTop w:val="0"/>
          <w:marBottom w:val="0"/>
          <w:divBdr>
            <w:top w:val="none" w:sz="0" w:space="0" w:color="auto"/>
            <w:left w:val="none" w:sz="0" w:space="0" w:color="auto"/>
            <w:bottom w:val="none" w:sz="0" w:space="0" w:color="auto"/>
            <w:right w:val="none" w:sz="0" w:space="0" w:color="auto"/>
          </w:divBdr>
        </w:div>
        <w:div w:id="1572041313">
          <w:marLeft w:val="0"/>
          <w:marRight w:val="0"/>
          <w:marTop w:val="0"/>
          <w:marBottom w:val="0"/>
          <w:divBdr>
            <w:top w:val="none" w:sz="0" w:space="0" w:color="auto"/>
            <w:left w:val="none" w:sz="0" w:space="0" w:color="auto"/>
            <w:bottom w:val="none" w:sz="0" w:space="0" w:color="auto"/>
            <w:right w:val="none" w:sz="0" w:space="0" w:color="auto"/>
          </w:divBdr>
        </w:div>
        <w:div w:id="408111855">
          <w:marLeft w:val="0"/>
          <w:marRight w:val="0"/>
          <w:marTop w:val="0"/>
          <w:marBottom w:val="0"/>
          <w:divBdr>
            <w:top w:val="none" w:sz="0" w:space="0" w:color="auto"/>
            <w:left w:val="none" w:sz="0" w:space="0" w:color="auto"/>
            <w:bottom w:val="none" w:sz="0" w:space="0" w:color="auto"/>
            <w:right w:val="none" w:sz="0" w:space="0" w:color="auto"/>
          </w:divBdr>
        </w:div>
        <w:div w:id="1102728675">
          <w:marLeft w:val="0"/>
          <w:marRight w:val="0"/>
          <w:marTop w:val="0"/>
          <w:marBottom w:val="0"/>
          <w:divBdr>
            <w:top w:val="none" w:sz="0" w:space="0" w:color="auto"/>
            <w:left w:val="none" w:sz="0" w:space="0" w:color="auto"/>
            <w:bottom w:val="none" w:sz="0" w:space="0" w:color="auto"/>
            <w:right w:val="none" w:sz="0" w:space="0" w:color="auto"/>
          </w:divBdr>
        </w:div>
        <w:div w:id="180822211">
          <w:marLeft w:val="0"/>
          <w:marRight w:val="0"/>
          <w:marTop w:val="0"/>
          <w:marBottom w:val="0"/>
          <w:divBdr>
            <w:top w:val="none" w:sz="0" w:space="0" w:color="auto"/>
            <w:left w:val="none" w:sz="0" w:space="0" w:color="auto"/>
            <w:bottom w:val="none" w:sz="0" w:space="0" w:color="auto"/>
            <w:right w:val="none" w:sz="0" w:space="0" w:color="auto"/>
          </w:divBdr>
        </w:div>
        <w:div w:id="1641619080">
          <w:marLeft w:val="0"/>
          <w:marRight w:val="0"/>
          <w:marTop w:val="0"/>
          <w:marBottom w:val="0"/>
          <w:divBdr>
            <w:top w:val="none" w:sz="0" w:space="0" w:color="auto"/>
            <w:left w:val="none" w:sz="0" w:space="0" w:color="auto"/>
            <w:bottom w:val="none" w:sz="0" w:space="0" w:color="auto"/>
            <w:right w:val="none" w:sz="0" w:space="0" w:color="auto"/>
          </w:divBdr>
        </w:div>
        <w:div w:id="1752583180">
          <w:marLeft w:val="0"/>
          <w:marRight w:val="0"/>
          <w:marTop w:val="0"/>
          <w:marBottom w:val="0"/>
          <w:divBdr>
            <w:top w:val="none" w:sz="0" w:space="0" w:color="auto"/>
            <w:left w:val="none" w:sz="0" w:space="0" w:color="auto"/>
            <w:bottom w:val="none" w:sz="0" w:space="0" w:color="auto"/>
            <w:right w:val="none" w:sz="0" w:space="0" w:color="auto"/>
          </w:divBdr>
        </w:div>
        <w:div w:id="68692359">
          <w:marLeft w:val="0"/>
          <w:marRight w:val="0"/>
          <w:marTop w:val="0"/>
          <w:marBottom w:val="0"/>
          <w:divBdr>
            <w:top w:val="none" w:sz="0" w:space="0" w:color="auto"/>
            <w:left w:val="none" w:sz="0" w:space="0" w:color="auto"/>
            <w:bottom w:val="none" w:sz="0" w:space="0" w:color="auto"/>
            <w:right w:val="none" w:sz="0" w:space="0" w:color="auto"/>
          </w:divBdr>
        </w:div>
        <w:div w:id="1061909482">
          <w:marLeft w:val="0"/>
          <w:marRight w:val="0"/>
          <w:marTop w:val="0"/>
          <w:marBottom w:val="0"/>
          <w:divBdr>
            <w:top w:val="none" w:sz="0" w:space="0" w:color="auto"/>
            <w:left w:val="none" w:sz="0" w:space="0" w:color="auto"/>
            <w:bottom w:val="none" w:sz="0" w:space="0" w:color="auto"/>
            <w:right w:val="none" w:sz="0" w:space="0" w:color="auto"/>
          </w:divBdr>
        </w:div>
        <w:div w:id="1927496898">
          <w:marLeft w:val="0"/>
          <w:marRight w:val="0"/>
          <w:marTop w:val="0"/>
          <w:marBottom w:val="0"/>
          <w:divBdr>
            <w:top w:val="none" w:sz="0" w:space="0" w:color="auto"/>
            <w:left w:val="none" w:sz="0" w:space="0" w:color="auto"/>
            <w:bottom w:val="none" w:sz="0" w:space="0" w:color="auto"/>
            <w:right w:val="none" w:sz="0" w:space="0" w:color="auto"/>
          </w:divBdr>
        </w:div>
        <w:div w:id="1647081659">
          <w:marLeft w:val="0"/>
          <w:marRight w:val="0"/>
          <w:marTop w:val="0"/>
          <w:marBottom w:val="0"/>
          <w:divBdr>
            <w:top w:val="none" w:sz="0" w:space="0" w:color="auto"/>
            <w:left w:val="none" w:sz="0" w:space="0" w:color="auto"/>
            <w:bottom w:val="none" w:sz="0" w:space="0" w:color="auto"/>
            <w:right w:val="none" w:sz="0" w:space="0" w:color="auto"/>
          </w:divBdr>
        </w:div>
        <w:div w:id="1186213390">
          <w:marLeft w:val="0"/>
          <w:marRight w:val="0"/>
          <w:marTop w:val="0"/>
          <w:marBottom w:val="0"/>
          <w:divBdr>
            <w:top w:val="none" w:sz="0" w:space="0" w:color="auto"/>
            <w:left w:val="none" w:sz="0" w:space="0" w:color="auto"/>
            <w:bottom w:val="none" w:sz="0" w:space="0" w:color="auto"/>
            <w:right w:val="none" w:sz="0" w:space="0" w:color="auto"/>
          </w:divBdr>
        </w:div>
        <w:div w:id="1912809699">
          <w:marLeft w:val="0"/>
          <w:marRight w:val="0"/>
          <w:marTop w:val="0"/>
          <w:marBottom w:val="0"/>
          <w:divBdr>
            <w:top w:val="none" w:sz="0" w:space="0" w:color="auto"/>
            <w:left w:val="none" w:sz="0" w:space="0" w:color="auto"/>
            <w:bottom w:val="none" w:sz="0" w:space="0" w:color="auto"/>
            <w:right w:val="none" w:sz="0" w:space="0" w:color="auto"/>
          </w:divBdr>
        </w:div>
        <w:div w:id="784007401">
          <w:marLeft w:val="0"/>
          <w:marRight w:val="0"/>
          <w:marTop w:val="0"/>
          <w:marBottom w:val="0"/>
          <w:divBdr>
            <w:top w:val="none" w:sz="0" w:space="0" w:color="auto"/>
            <w:left w:val="none" w:sz="0" w:space="0" w:color="auto"/>
            <w:bottom w:val="none" w:sz="0" w:space="0" w:color="auto"/>
            <w:right w:val="none" w:sz="0" w:space="0" w:color="auto"/>
          </w:divBdr>
        </w:div>
        <w:div w:id="2122798032">
          <w:marLeft w:val="0"/>
          <w:marRight w:val="0"/>
          <w:marTop w:val="0"/>
          <w:marBottom w:val="0"/>
          <w:divBdr>
            <w:top w:val="none" w:sz="0" w:space="0" w:color="auto"/>
            <w:left w:val="none" w:sz="0" w:space="0" w:color="auto"/>
            <w:bottom w:val="none" w:sz="0" w:space="0" w:color="auto"/>
            <w:right w:val="none" w:sz="0" w:space="0" w:color="auto"/>
          </w:divBdr>
        </w:div>
        <w:div w:id="1875922148">
          <w:marLeft w:val="0"/>
          <w:marRight w:val="0"/>
          <w:marTop w:val="0"/>
          <w:marBottom w:val="0"/>
          <w:divBdr>
            <w:top w:val="none" w:sz="0" w:space="0" w:color="auto"/>
            <w:left w:val="none" w:sz="0" w:space="0" w:color="auto"/>
            <w:bottom w:val="none" w:sz="0" w:space="0" w:color="auto"/>
            <w:right w:val="none" w:sz="0" w:space="0" w:color="auto"/>
          </w:divBdr>
        </w:div>
        <w:div w:id="1526560392">
          <w:marLeft w:val="0"/>
          <w:marRight w:val="0"/>
          <w:marTop w:val="0"/>
          <w:marBottom w:val="0"/>
          <w:divBdr>
            <w:top w:val="none" w:sz="0" w:space="0" w:color="auto"/>
            <w:left w:val="none" w:sz="0" w:space="0" w:color="auto"/>
            <w:bottom w:val="none" w:sz="0" w:space="0" w:color="auto"/>
            <w:right w:val="none" w:sz="0" w:space="0" w:color="auto"/>
          </w:divBdr>
        </w:div>
        <w:div w:id="1780417270">
          <w:marLeft w:val="0"/>
          <w:marRight w:val="0"/>
          <w:marTop w:val="0"/>
          <w:marBottom w:val="0"/>
          <w:divBdr>
            <w:top w:val="none" w:sz="0" w:space="0" w:color="auto"/>
            <w:left w:val="none" w:sz="0" w:space="0" w:color="auto"/>
            <w:bottom w:val="none" w:sz="0" w:space="0" w:color="auto"/>
            <w:right w:val="none" w:sz="0" w:space="0" w:color="auto"/>
          </w:divBdr>
        </w:div>
        <w:div w:id="339627995">
          <w:marLeft w:val="0"/>
          <w:marRight w:val="0"/>
          <w:marTop w:val="0"/>
          <w:marBottom w:val="0"/>
          <w:divBdr>
            <w:top w:val="none" w:sz="0" w:space="0" w:color="auto"/>
            <w:left w:val="none" w:sz="0" w:space="0" w:color="auto"/>
            <w:bottom w:val="none" w:sz="0" w:space="0" w:color="auto"/>
            <w:right w:val="none" w:sz="0" w:space="0" w:color="auto"/>
          </w:divBdr>
        </w:div>
        <w:div w:id="581376731">
          <w:marLeft w:val="0"/>
          <w:marRight w:val="0"/>
          <w:marTop w:val="0"/>
          <w:marBottom w:val="0"/>
          <w:divBdr>
            <w:top w:val="none" w:sz="0" w:space="0" w:color="auto"/>
            <w:left w:val="none" w:sz="0" w:space="0" w:color="auto"/>
            <w:bottom w:val="none" w:sz="0" w:space="0" w:color="auto"/>
            <w:right w:val="none" w:sz="0" w:space="0" w:color="auto"/>
          </w:divBdr>
        </w:div>
        <w:div w:id="1530407543">
          <w:marLeft w:val="0"/>
          <w:marRight w:val="0"/>
          <w:marTop w:val="0"/>
          <w:marBottom w:val="0"/>
          <w:divBdr>
            <w:top w:val="none" w:sz="0" w:space="0" w:color="auto"/>
            <w:left w:val="none" w:sz="0" w:space="0" w:color="auto"/>
            <w:bottom w:val="none" w:sz="0" w:space="0" w:color="auto"/>
            <w:right w:val="none" w:sz="0" w:space="0" w:color="auto"/>
          </w:divBdr>
        </w:div>
        <w:div w:id="530730526">
          <w:marLeft w:val="0"/>
          <w:marRight w:val="0"/>
          <w:marTop w:val="0"/>
          <w:marBottom w:val="0"/>
          <w:divBdr>
            <w:top w:val="none" w:sz="0" w:space="0" w:color="auto"/>
            <w:left w:val="none" w:sz="0" w:space="0" w:color="auto"/>
            <w:bottom w:val="none" w:sz="0" w:space="0" w:color="auto"/>
            <w:right w:val="none" w:sz="0" w:space="0" w:color="auto"/>
          </w:divBdr>
        </w:div>
        <w:div w:id="2142110532">
          <w:marLeft w:val="0"/>
          <w:marRight w:val="0"/>
          <w:marTop w:val="0"/>
          <w:marBottom w:val="0"/>
          <w:divBdr>
            <w:top w:val="none" w:sz="0" w:space="0" w:color="auto"/>
            <w:left w:val="none" w:sz="0" w:space="0" w:color="auto"/>
            <w:bottom w:val="none" w:sz="0" w:space="0" w:color="auto"/>
            <w:right w:val="none" w:sz="0" w:space="0" w:color="auto"/>
          </w:divBdr>
        </w:div>
        <w:div w:id="1193425029">
          <w:marLeft w:val="0"/>
          <w:marRight w:val="0"/>
          <w:marTop w:val="0"/>
          <w:marBottom w:val="0"/>
          <w:divBdr>
            <w:top w:val="none" w:sz="0" w:space="0" w:color="auto"/>
            <w:left w:val="none" w:sz="0" w:space="0" w:color="auto"/>
            <w:bottom w:val="none" w:sz="0" w:space="0" w:color="auto"/>
            <w:right w:val="none" w:sz="0" w:space="0" w:color="auto"/>
          </w:divBdr>
        </w:div>
        <w:div w:id="1318875371">
          <w:marLeft w:val="0"/>
          <w:marRight w:val="0"/>
          <w:marTop w:val="0"/>
          <w:marBottom w:val="0"/>
          <w:divBdr>
            <w:top w:val="none" w:sz="0" w:space="0" w:color="auto"/>
            <w:left w:val="none" w:sz="0" w:space="0" w:color="auto"/>
            <w:bottom w:val="none" w:sz="0" w:space="0" w:color="auto"/>
            <w:right w:val="none" w:sz="0" w:space="0" w:color="auto"/>
          </w:divBdr>
        </w:div>
        <w:div w:id="564340779">
          <w:marLeft w:val="0"/>
          <w:marRight w:val="0"/>
          <w:marTop w:val="0"/>
          <w:marBottom w:val="0"/>
          <w:divBdr>
            <w:top w:val="none" w:sz="0" w:space="0" w:color="auto"/>
            <w:left w:val="none" w:sz="0" w:space="0" w:color="auto"/>
            <w:bottom w:val="none" w:sz="0" w:space="0" w:color="auto"/>
            <w:right w:val="none" w:sz="0" w:space="0" w:color="auto"/>
          </w:divBdr>
        </w:div>
        <w:div w:id="179241449">
          <w:marLeft w:val="0"/>
          <w:marRight w:val="0"/>
          <w:marTop w:val="0"/>
          <w:marBottom w:val="0"/>
          <w:divBdr>
            <w:top w:val="none" w:sz="0" w:space="0" w:color="auto"/>
            <w:left w:val="none" w:sz="0" w:space="0" w:color="auto"/>
            <w:bottom w:val="none" w:sz="0" w:space="0" w:color="auto"/>
            <w:right w:val="none" w:sz="0" w:space="0" w:color="auto"/>
          </w:divBdr>
        </w:div>
        <w:div w:id="1076777863">
          <w:marLeft w:val="0"/>
          <w:marRight w:val="0"/>
          <w:marTop w:val="0"/>
          <w:marBottom w:val="0"/>
          <w:divBdr>
            <w:top w:val="none" w:sz="0" w:space="0" w:color="auto"/>
            <w:left w:val="none" w:sz="0" w:space="0" w:color="auto"/>
            <w:bottom w:val="none" w:sz="0" w:space="0" w:color="auto"/>
            <w:right w:val="none" w:sz="0" w:space="0" w:color="auto"/>
          </w:divBdr>
        </w:div>
        <w:div w:id="2094279794">
          <w:marLeft w:val="0"/>
          <w:marRight w:val="0"/>
          <w:marTop w:val="0"/>
          <w:marBottom w:val="0"/>
          <w:divBdr>
            <w:top w:val="none" w:sz="0" w:space="0" w:color="auto"/>
            <w:left w:val="none" w:sz="0" w:space="0" w:color="auto"/>
            <w:bottom w:val="none" w:sz="0" w:space="0" w:color="auto"/>
            <w:right w:val="none" w:sz="0" w:space="0" w:color="auto"/>
          </w:divBdr>
        </w:div>
        <w:div w:id="639194130">
          <w:marLeft w:val="0"/>
          <w:marRight w:val="0"/>
          <w:marTop w:val="0"/>
          <w:marBottom w:val="0"/>
          <w:divBdr>
            <w:top w:val="none" w:sz="0" w:space="0" w:color="auto"/>
            <w:left w:val="none" w:sz="0" w:space="0" w:color="auto"/>
            <w:bottom w:val="none" w:sz="0" w:space="0" w:color="auto"/>
            <w:right w:val="none" w:sz="0" w:space="0" w:color="auto"/>
          </w:divBdr>
        </w:div>
        <w:div w:id="1696030616">
          <w:marLeft w:val="0"/>
          <w:marRight w:val="0"/>
          <w:marTop w:val="0"/>
          <w:marBottom w:val="0"/>
          <w:divBdr>
            <w:top w:val="none" w:sz="0" w:space="0" w:color="auto"/>
            <w:left w:val="none" w:sz="0" w:space="0" w:color="auto"/>
            <w:bottom w:val="none" w:sz="0" w:space="0" w:color="auto"/>
            <w:right w:val="none" w:sz="0" w:space="0" w:color="auto"/>
          </w:divBdr>
        </w:div>
      </w:divsChild>
    </w:div>
    <w:div w:id="1845054309">
      <w:bodyDiv w:val="1"/>
      <w:marLeft w:val="0"/>
      <w:marRight w:val="0"/>
      <w:marTop w:val="0"/>
      <w:marBottom w:val="0"/>
      <w:divBdr>
        <w:top w:val="none" w:sz="0" w:space="0" w:color="auto"/>
        <w:left w:val="none" w:sz="0" w:space="0" w:color="auto"/>
        <w:bottom w:val="none" w:sz="0" w:space="0" w:color="auto"/>
        <w:right w:val="none" w:sz="0" w:space="0" w:color="auto"/>
      </w:divBdr>
      <w:divsChild>
        <w:div w:id="2036423650">
          <w:marLeft w:val="0"/>
          <w:marRight w:val="0"/>
          <w:marTop w:val="0"/>
          <w:marBottom w:val="0"/>
          <w:divBdr>
            <w:top w:val="none" w:sz="0" w:space="0" w:color="auto"/>
            <w:left w:val="none" w:sz="0" w:space="0" w:color="auto"/>
            <w:bottom w:val="none" w:sz="0" w:space="0" w:color="auto"/>
            <w:right w:val="none" w:sz="0" w:space="0" w:color="auto"/>
          </w:divBdr>
        </w:div>
        <w:div w:id="258832258">
          <w:marLeft w:val="0"/>
          <w:marRight w:val="0"/>
          <w:marTop w:val="0"/>
          <w:marBottom w:val="0"/>
          <w:divBdr>
            <w:top w:val="none" w:sz="0" w:space="0" w:color="auto"/>
            <w:left w:val="none" w:sz="0" w:space="0" w:color="auto"/>
            <w:bottom w:val="none" w:sz="0" w:space="0" w:color="auto"/>
            <w:right w:val="none" w:sz="0" w:space="0" w:color="auto"/>
          </w:divBdr>
        </w:div>
        <w:div w:id="1631354495">
          <w:marLeft w:val="0"/>
          <w:marRight w:val="0"/>
          <w:marTop w:val="0"/>
          <w:marBottom w:val="0"/>
          <w:divBdr>
            <w:top w:val="none" w:sz="0" w:space="0" w:color="auto"/>
            <w:left w:val="none" w:sz="0" w:space="0" w:color="auto"/>
            <w:bottom w:val="none" w:sz="0" w:space="0" w:color="auto"/>
            <w:right w:val="none" w:sz="0" w:space="0" w:color="auto"/>
          </w:divBdr>
        </w:div>
        <w:div w:id="1985768255">
          <w:marLeft w:val="0"/>
          <w:marRight w:val="0"/>
          <w:marTop w:val="0"/>
          <w:marBottom w:val="0"/>
          <w:divBdr>
            <w:top w:val="none" w:sz="0" w:space="0" w:color="auto"/>
            <w:left w:val="none" w:sz="0" w:space="0" w:color="auto"/>
            <w:bottom w:val="none" w:sz="0" w:space="0" w:color="auto"/>
            <w:right w:val="none" w:sz="0" w:space="0" w:color="auto"/>
          </w:divBdr>
        </w:div>
        <w:div w:id="1856647529">
          <w:marLeft w:val="0"/>
          <w:marRight w:val="0"/>
          <w:marTop w:val="0"/>
          <w:marBottom w:val="0"/>
          <w:divBdr>
            <w:top w:val="none" w:sz="0" w:space="0" w:color="auto"/>
            <w:left w:val="none" w:sz="0" w:space="0" w:color="auto"/>
            <w:bottom w:val="none" w:sz="0" w:space="0" w:color="auto"/>
            <w:right w:val="none" w:sz="0" w:space="0" w:color="auto"/>
          </w:divBdr>
        </w:div>
        <w:div w:id="785395811">
          <w:marLeft w:val="0"/>
          <w:marRight w:val="0"/>
          <w:marTop w:val="0"/>
          <w:marBottom w:val="0"/>
          <w:divBdr>
            <w:top w:val="none" w:sz="0" w:space="0" w:color="auto"/>
            <w:left w:val="none" w:sz="0" w:space="0" w:color="auto"/>
            <w:bottom w:val="none" w:sz="0" w:space="0" w:color="auto"/>
            <w:right w:val="none" w:sz="0" w:space="0" w:color="auto"/>
          </w:divBdr>
        </w:div>
        <w:div w:id="1645810850">
          <w:marLeft w:val="0"/>
          <w:marRight w:val="0"/>
          <w:marTop w:val="0"/>
          <w:marBottom w:val="0"/>
          <w:divBdr>
            <w:top w:val="none" w:sz="0" w:space="0" w:color="auto"/>
            <w:left w:val="none" w:sz="0" w:space="0" w:color="auto"/>
            <w:bottom w:val="none" w:sz="0" w:space="0" w:color="auto"/>
            <w:right w:val="none" w:sz="0" w:space="0" w:color="auto"/>
          </w:divBdr>
        </w:div>
        <w:div w:id="507140731">
          <w:marLeft w:val="0"/>
          <w:marRight w:val="0"/>
          <w:marTop w:val="0"/>
          <w:marBottom w:val="0"/>
          <w:divBdr>
            <w:top w:val="none" w:sz="0" w:space="0" w:color="auto"/>
            <w:left w:val="none" w:sz="0" w:space="0" w:color="auto"/>
            <w:bottom w:val="none" w:sz="0" w:space="0" w:color="auto"/>
            <w:right w:val="none" w:sz="0" w:space="0" w:color="auto"/>
          </w:divBdr>
        </w:div>
        <w:div w:id="923535215">
          <w:marLeft w:val="0"/>
          <w:marRight w:val="0"/>
          <w:marTop w:val="0"/>
          <w:marBottom w:val="0"/>
          <w:divBdr>
            <w:top w:val="none" w:sz="0" w:space="0" w:color="auto"/>
            <w:left w:val="none" w:sz="0" w:space="0" w:color="auto"/>
            <w:bottom w:val="none" w:sz="0" w:space="0" w:color="auto"/>
            <w:right w:val="none" w:sz="0" w:space="0" w:color="auto"/>
          </w:divBdr>
        </w:div>
        <w:div w:id="822695573">
          <w:marLeft w:val="0"/>
          <w:marRight w:val="0"/>
          <w:marTop w:val="0"/>
          <w:marBottom w:val="0"/>
          <w:divBdr>
            <w:top w:val="none" w:sz="0" w:space="0" w:color="auto"/>
            <w:left w:val="none" w:sz="0" w:space="0" w:color="auto"/>
            <w:bottom w:val="none" w:sz="0" w:space="0" w:color="auto"/>
            <w:right w:val="none" w:sz="0" w:space="0" w:color="auto"/>
          </w:divBdr>
        </w:div>
        <w:div w:id="1065759280">
          <w:marLeft w:val="0"/>
          <w:marRight w:val="0"/>
          <w:marTop w:val="0"/>
          <w:marBottom w:val="0"/>
          <w:divBdr>
            <w:top w:val="none" w:sz="0" w:space="0" w:color="auto"/>
            <w:left w:val="none" w:sz="0" w:space="0" w:color="auto"/>
            <w:bottom w:val="none" w:sz="0" w:space="0" w:color="auto"/>
            <w:right w:val="none" w:sz="0" w:space="0" w:color="auto"/>
          </w:divBdr>
        </w:div>
        <w:div w:id="1777823333">
          <w:marLeft w:val="0"/>
          <w:marRight w:val="0"/>
          <w:marTop w:val="0"/>
          <w:marBottom w:val="0"/>
          <w:divBdr>
            <w:top w:val="none" w:sz="0" w:space="0" w:color="auto"/>
            <w:left w:val="none" w:sz="0" w:space="0" w:color="auto"/>
            <w:bottom w:val="none" w:sz="0" w:space="0" w:color="auto"/>
            <w:right w:val="none" w:sz="0" w:space="0" w:color="auto"/>
          </w:divBdr>
        </w:div>
        <w:div w:id="1342053141">
          <w:marLeft w:val="0"/>
          <w:marRight w:val="0"/>
          <w:marTop w:val="0"/>
          <w:marBottom w:val="0"/>
          <w:divBdr>
            <w:top w:val="none" w:sz="0" w:space="0" w:color="auto"/>
            <w:left w:val="none" w:sz="0" w:space="0" w:color="auto"/>
            <w:bottom w:val="none" w:sz="0" w:space="0" w:color="auto"/>
            <w:right w:val="none" w:sz="0" w:space="0" w:color="auto"/>
          </w:divBdr>
        </w:div>
        <w:div w:id="90247157">
          <w:marLeft w:val="0"/>
          <w:marRight w:val="0"/>
          <w:marTop w:val="0"/>
          <w:marBottom w:val="0"/>
          <w:divBdr>
            <w:top w:val="none" w:sz="0" w:space="0" w:color="auto"/>
            <w:left w:val="none" w:sz="0" w:space="0" w:color="auto"/>
            <w:bottom w:val="none" w:sz="0" w:space="0" w:color="auto"/>
            <w:right w:val="none" w:sz="0" w:space="0" w:color="auto"/>
          </w:divBdr>
        </w:div>
        <w:div w:id="667949623">
          <w:marLeft w:val="0"/>
          <w:marRight w:val="0"/>
          <w:marTop w:val="0"/>
          <w:marBottom w:val="0"/>
          <w:divBdr>
            <w:top w:val="none" w:sz="0" w:space="0" w:color="auto"/>
            <w:left w:val="none" w:sz="0" w:space="0" w:color="auto"/>
            <w:bottom w:val="none" w:sz="0" w:space="0" w:color="auto"/>
            <w:right w:val="none" w:sz="0" w:space="0" w:color="auto"/>
          </w:divBdr>
        </w:div>
        <w:div w:id="1073509872">
          <w:marLeft w:val="0"/>
          <w:marRight w:val="0"/>
          <w:marTop w:val="0"/>
          <w:marBottom w:val="0"/>
          <w:divBdr>
            <w:top w:val="none" w:sz="0" w:space="0" w:color="auto"/>
            <w:left w:val="none" w:sz="0" w:space="0" w:color="auto"/>
            <w:bottom w:val="none" w:sz="0" w:space="0" w:color="auto"/>
            <w:right w:val="none" w:sz="0" w:space="0" w:color="auto"/>
          </w:divBdr>
        </w:div>
        <w:div w:id="482235928">
          <w:marLeft w:val="0"/>
          <w:marRight w:val="0"/>
          <w:marTop w:val="0"/>
          <w:marBottom w:val="0"/>
          <w:divBdr>
            <w:top w:val="none" w:sz="0" w:space="0" w:color="auto"/>
            <w:left w:val="none" w:sz="0" w:space="0" w:color="auto"/>
            <w:bottom w:val="none" w:sz="0" w:space="0" w:color="auto"/>
            <w:right w:val="none" w:sz="0" w:space="0" w:color="auto"/>
          </w:divBdr>
        </w:div>
      </w:divsChild>
    </w:div>
    <w:div w:id="1875070248">
      <w:bodyDiv w:val="1"/>
      <w:marLeft w:val="0"/>
      <w:marRight w:val="0"/>
      <w:marTop w:val="0"/>
      <w:marBottom w:val="0"/>
      <w:divBdr>
        <w:top w:val="none" w:sz="0" w:space="0" w:color="auto"/>
        <w:left w:val="none" w:sz="0" w:space="0" w:color="auto"/>
        <w:bottom w:val="none" w:sz="0" w:space="0" w:color="auto"/>
        <w:right w:val="none" w:sz="0" w:space="0" w:color="auto"/>
      </w:divBdr>
      <w:divsChild>
        <w:div w:id="287902868">
          <w:marLeft w:val="0"/>
          <w:marRight w:val="0"/>
          <w:marTop w:val="0"/>
          <w:marBottom w:val="0"/>
          <w:divBdr>
            <w:top w:val="none" w:sz="0" w:space="0" w:color="auto"/>
            <w:left w:val="none" w:sz="0" w:space="0" w:color="auto"/>
            <w:bottom w:val="none" w:sz="0" w:space="0" w:color="auto"/>
            <w:right w:val="none" w:sz="0" w:space="0" w:color="auto"/>
          </w:divBdr>
        </w:div>
        <w:div w:id="55325401">
          <w:marLeft w:val="0"/>
          <w:marRight w:val="0"/>
          <w:marTop w:val="0"/>
          <w:marBottom w:val="0"/>
          <w:divBdr>
            <w:top w:val="none" w:sz="0" w:space="0" w:color="auto"/>
            <w:left w:val="none" w:sz="0" w:space="0" w:color="auto"/>
            <w:bottom w:val="none" w:sz="0" w:space="0" w:color="auto"/>
            <w:right w:val="none" w:sz="0" w:space="0" w:color="auto"/>
          </w:divBdr>
        </w:div>
        <w:div w:id="879509304">
          <w:marLeft w:val="0"/>
          <w:marRight w:val="0"/>
          <w:marTop w:val="0"/>
          <w:marBottom w:val="0"/>
          <w:divBdr>
            <w:top w:val="none" w:sz="0" w:space="0" w:color="auto"/>
            <w:left w:val="none" w:sz="0" w:space="0" w:color="auto"/>
            <w:bottom w:val="none" w:sz="0" w:space="0" w:color="auto"/>
            <w:right w:val="none" w:sz="0" w:space="0" w:color="auto"/>
          </w:divBdr>
        </w:div>
        <w:div w:id="1447501105">
          <w:marLeft w:val="0"/>
          <w:marRight w:val="0"/>
          <w:marTop w:val="0"/>
          <w:marBottom w:val="0"/>
          <w:divBdr>
            <w:top w:val="none" w:sz="0" w:space="0" w:color="auto"/>
            <w:left w:val="none" w:sz="0" w:space="0" w:color="auto"/>
            <w:bottom w:val="none" w:sz="0" w:space="0" w:color="auto"/>
            <w:right w:val="none" w:sz="0" w:space="0" w:color="auto"/>
          </w:divBdr>
        </w:div>
        <w:div w:id="55864423">
          <w:marLeft w:val="0"/>
          <w:marRight w:val="0"/>
          <w:marTop w:val="0"/>
          <w:marBottom w:val="0"/>
          <w:divBdr>
            <w:top w:val="none" w:sz="0" w:space="0" w:color="auto"/>
            <w:left w:val="none" w:sz="0" w:space="0" w:color="auto"/>
            <w:bottom w:val="none" w:sz="0" w:space="0" w:color="auto"/>
            <w:right w:val="none" w:sz="0" w:space="0" w:color="auto"/>
          </w:divBdr>
        </w:div>
        <w:div w:id="1308052561">
          <w:marLeft w:val="0"/>
          <w:marRight w:val="0"/>
          <w:marTop w:val="0"/>
          <w:marBottom w:val="0"/>
          <w:divBdr>
            <w:top w:val="none" w:sz="0" w:space="0" w:color="auto"/>
            <w:left w:val="none" w:sz="0" w:space="0" w:color="auto"/>
            <w:bottom w:val="none" w:sz="0" w:space="0" w:color="auto"/>
            <w:right w:val="none" w:sz="0" w:space="0" w:color="auto"/>
          </w:divBdr>
        </w:div>
        <w:div w:id="1295330698">
          <w:marLeft w:val="0"/>
          <w:marRight w:val="0"/>
          <w:marTop w:val="0"/>
          <w:marBottom w:val="0"/>
          <w:divBdr>
            <w:top w:val="none" w:sz="0" w:space="0" w:color="auto"/>
            <w:left w:val="none" w:sz="0" w:space="0" w:color="auto"/>
            <w:bottom w:val="none" w:sz="0" w:space="0" w:color="auto"/>
            <w:right w:val="none" w:sz="0" w:space="0" w:color="auto"/>
          </w:divBdr>
        </w:div>
        <w:div w:id="176965682">
          <w:marLeft w:val="0"/>
          <w:marRight w:val="0"/>
          <w:marTop w:val="0"/>
          <w:marBottom w:val="0"/>
          <w:divBdr>
            <w:top w:val="none" w:sz="0" w:space="0" w:color="auto"/>
            <w:left w:val="none" w:sz="0" w:space="0" w:color="auto"/>
            <w:bottom w:val="none" w:sz="0" w:space="0" w:color="auto"/>
            <w:right w:val="none" w:sz="0" w:space="0" w:color="auto"/>
          </w:divBdr>
        </w:div>
        <w:div w:id="1095905086">
          <w:marLeft w:val="0"/>
          <w:marRight w:val="0"/>
          <w:marTop w:val="0"/>
          <w:marBottom w:val="0"/>
          <w:divBdr>
            <w:top w:val="none" w:sz="0" w:space="0" w:color="auto"/>
            <w:left w:val="none" w:sz="0" w:space="0" w:color="auto"/>
            <w:bottom w:val="none" w:sz="0" w:space="0" w:color="auto"/>
            <w:right w:val="none" w:sz="0" w:space="0" w:color="auto"/>
          </w:divBdr>
        </w:div>
        <w:div w:id="1921987048">
          <w:marLeft w:val="0"/>
          <w:marRight w:val="0"/>
          <w:marTop w:val="0"/>
          <w:marBottom w:val="0"/>
          <w:divBdr>
            <w:top w:val="none" w:sz="0" w:space="0" w:color="auto"/>
            <w:left w:val="none" w:sz="0" w:space="0" w:color="auto"/>
            <w:bottom w:val="none" w:sz="0" w:space="0" w:color="auto"/>
            <w:right w:val="none" w:sz="0" w:space="0" w:color="auto"/>
          </w:divBdr>
        </w:div>
        <w:div w:id="383647804">
          <w:marLeft w:val="0"/>
          <w:marRight w:val="0"/>
          <w:marTop w:val="0"/>
          <w:marBottom w:val="0"/>
          <w:divBdr>
            <w:top w:val="none" w:sz="0" w:space="0" w:color="auto"/>
            <w:left w:val="none" w:sz="0" w:space="0" w:color="auto"/>
            <w:bottom w:val="none" w:sz="0" w:space="0" w:color="auto"/>
            <w:right w:val="none" w:sz="0" w:space="0" w:color="auto"/>
          </w:divBdr>
        </w:div>
        <w:div w:id="193810640">
          <w:marLeft w:val="0"/>
          <w:marRight w:val="0"/>
          <w:marTop w:val="0"/>
          <w:marBottom w:val="0"/>
          <w:divBdr>
            <w:top w:val="none" w:sz="0" w:space="0" w:color="auto"/>
            <w:left w:val="none" w:sz="0" w:space="0" w:color="auto"/>
            <w:bottom w:val="none" w:sz="0" w:space="0" w:color="auto"/>
            <w:right w:val="none" w:sz="0" w:space="0" w:color="auto"/>
          </w:divBdr>
        </w:div>
        <w:div w:id="1409231242">
          <w:marLeft w:val="0"/>
          <w:marRight w:val="0"/>
          <w:marTop w:val="0"/>
          <w:marBottom w:val="0"/>
          <w:divBdr>
            <w:top w:val="none" w:sz="0" w:space="0" w:color="auto"/>
            <w:left w:val="none" w:sz="0" w:space="0" w:color="auto"/>
            <w:bottom w:val="none" w:sz="0" w:space="0" w:color="auto"/>
            <w:right w:val="none" w:sz="0" w:space="0" w:color="auto"/>
          </w:divBdr>
        </w:div>
        <w:div w:id="917904926">
          <w:marLeft w:val="0"/>
          <w:marRight w:val="0"/>
          <w:marTop w:val="0"/>
          <w:marBottom w:val="0"/>
          <w:divBdr>
            <w:top w:val="none" w:sz="0" w:space="0" w:color="auto"/>
            <w:left w:val="none" w:sz="0" w:space="0" w:color="auto"/>
            <w:bottom w:val="none" w:sz="0" w:space="0" w:color="auto"/>
            <w:right w:val="none" w:sz="0" w:space="0" w:color="auto"/>
          </w:divBdr>
        </w:div>
        <w:div w:id="1742869625">
          <w:marLeft w:val="0"/>
          <w:marRight w:val="0"/>
          <w:marTop w:val="0"/>
          <w:marBottom w:val="0"/>
          <w:divBdr>
            <w:top w:val="none" w:sz="0" w:space="0" w:color="auto"/>
            <w:left w:val="none" w:sz="0" w:space="0" w:color="auto"/>
            <w:bottom w:val="none" w:sz="0" w:space="0" w:color="auto"/>
            <w:right w:val="none" w:sz="0" w:space="0" w:color="auto"/>
          </w:divBdr>
        </w:div>
        <w:div w:id="46534213">
          <w:marLeft w:val="0"/>
          <w:marRight w:val="0"/>
          <w:marTop w:val="0"/>
          <w:marBottom w:val="0"/>
          <w:divBdr>
            <w:top w:val="none" w:sz="0" w:space="0" w:color="auto"/>
            <w:left w:val="none" w:sz="0" w:space="0" w:color="auto"/>
            <w:bottom w:val="none" w:sz="0" w:space="0" w:color="auto"/>
            <w:right w:val="none" w:sz="0" w:space="0" w:color="auto"/>
          </w:divBdr>
        </w:div>
      </w:divsChild>
    </w:div>
    <w:div w:id="1886209387">
      <w:bodyDiv w:val="1"/>
      <w:marLeft w:val="0"/>
      <w:marRight w:val="0"/>
      <w:marTop w:val="0"/>
      <w:marBottom w:val="0"/>
      <w:divBdr>
        <w:top w:val="none" w:sz="0" w:space="0" w:color="auto"/>
        <w:left w:val="none" w:sz="0" w:space="0" w:color="auto"/>
        <w:bottom w:val="none" w:sz="0" w:space="0" w:color="auto"/>
        <w:right w:val="none" w:sz="0" w:space="0" w:color="auto"/>
      </w:divBdr>
    </w:div>
    <w:div w:id="1889220190">
      <w:bodyDiv w:val="1"/>
      <w:marLeft w:val="0"/>
      <w:marRight w:val="0"/>
      <w:marTop w:val="0"/>
      <w:marBottom w:val="0"/>
      <w:divBdr>
        <w:top w:val="none" w:sz="0" w:space="0" w:color="auto"/>
        <w:left w:val="none" w:sz="0" w:space="0" w:color="auto"/>
        <w:bottom w:val="none" w:sz="0" w:space="0" w:color="auto"/>
        <w:right w:val="none" w:sz="0" w:space="0" w:color="auto"/>
      </w:divBdr>
    </w:div>
    <w:div w:id="1900895436">
      <w:bodyDiv w:val="1"/>
      <w:marLeft w:val="0"/>
      <w:marRight w:val="0"/>
      <w:marTop w:val="0"/>
      <w:marBottom w:val="0"/>
      <w:divBdr>
        <w:top w:val="none" w:sz="0" w:space="0" w:color="auto"/>
        <w:left w:val="none" w:sz="0" w:space="0" w:color="auto"/>
        <w:bottom w:val="none" w:sz="0" w:space="0" w:color="auto"/>
        <w:right w:val="none" w:sz="0" w:space="0" w:color="auto"/>
      </w:divBdr>
      <w:divsChild>
        <w:div w:id="1946965016">
          <w:marLeft w:val="0"/>
          <w:marRight w:val="0"/>
          <w:marTop w:val="0"/>
          <w:marBottom w:val="0"/>
          <w:divBdr>
            <w:top w:val="none" w:sz="0" w:space="0" w:color="auto"/>
            <w:left w:val="none" w:sz="0" w:space="0" w:color="auto"/>
            <w:bottom w:val="none" w:sz="0" w:space="0" w:color="auto"/>
            <w:right w:val="none" w:sz="0" w:space="0" w:color="auto"/>
          </w:divBdr>
        </w:div>
        <w:div w:id="1010985559">
          <w:marLeft w:val="0"/>
          <w:marRight w:val="0"/>
          <w:marTop w:val="0"/>
          <w:marBottom w:val="0"/>
          <w:divBdr>
            <w:top w:val="none" w:sz="0" w:space="0" w:color="auto"/>
            <w:left w:val="none" w:sz="0" w:space="0" w:color="auto"/>
            <w:bottom w:val="none" w:sz="0" w:space="0" w:color="auto"/>
            <w:right w:val="none" w:sz="0" w:space="0" w:color="auto"/>
          </w:divBdr>
        </w:div>
        <w:div w:id="993071423">
          <w:marLeft w:val="0"/>
          <w:marRight w:val="0"/>
          <w:marTop w:val="0"/>
          <w:marBottom w:val="0"/>
          <w:divBdr>
            <w:top w:val="none" w:sz="0" w:space="0" w:color="auto"/>
            <w:left w:val="none" w:sz="0" w:space="0" w:color="auto"/>
            <w:bottom w:val="none" w:sz="0" w:space="0" w:color="auto"/>
            <w:right w:val="none" w:sz="0" w:space="0" w:color="auto"/>
          </w:divBdr>
        </w:div>
        <w:div w:id="423185055">
          <w:marLeft w:val="0"/>
          <w:marRight w:val="0"/>
          <w:marTop w:val="0"/>
          <w:marBottom w:val="0"/>
          <w:divBdr>
            <w:top w:val="none" w:sz="0" w:space="0" w:color="auto"/>
            <w:left w:val="none" w:sz="0" w:space="0" w:color="auto"/>
            <w:bottom w:val="none" w:sz="0" w:space="0" w:color="auto"/>
            <w:right w:val="none" w:sz="0" w:space="0" w:color="auto"/>
          </w:divBdr>
        </w:div>
        <w:div w:id="1519931133">
          <w:marLeft w:val="0"/>
          <w:marRight w:val="0"/>
          <w:marTop w:val="0"/>
          <w:marBottom w:val="0"/>
          <w:divBdr>
            <w:top w:val="none" w:sz="0" w:space="0" w:color="auto"/>
            <w:left w:val="none" w:sz="0" w:space="0" w:color="auto"/>
            <w:bottom w:val="none" w:sz="0" w:space="0" w:color="auto"/>
            <w:right w:val="none" w:sz="0" w:space="0" w:color="auto"/>
          </w:divBdr>
        </w:div>
        <w:div w:id="1415857769">
          <w:marLeft w:val="0"/>
          <w:marRight w:val="0"/>
          <w:marTop w:val="0"/>
          <w:marBottom w:val="0"/>
          <w:divBdr>
            <w:top w:val="none" w:sz="0" w:space="0" w:color="auto"/>
            <w:left w:val="none" w:sz="0" w:space="0" w:color="auto"/>
            <w:bottom w:val="none" w:sz="0" w:space="0" w:color="auto"/>
            <w:right w:val="none" w:sz="0" w:space="0" w:color="auto"/>
          </w:divBdr>
        </w:div>
        <w:div w:id="1354569422">
          <w:marLeft w:val="0"/>
          <w:marRight w:val="0"/>
          <w:marTop w:val="0"/>
          <w:marBottom w:val="0"/>
          <w:divBdr>
            <w:top w:val="none" w:sz="0" w:space="0" w:color="auto"/>
            <w:left w:val="none" w:sz="0" w:space="0" w:color="auto"/>
            <w:bottom w:val="none" w:sz="0" w:space="0" w:color="auto"/>
            <w:right w:val="none" w:sz="0" w:space="0" w:color="auto"/>
          </w:divBdr>
        </w:div>
        <w:div w:id="1636570133">
          <w:marLeft w:val="0"/>
          <w:marRight w:val="0"/>
          <w:marTop w:val="0"/>
          <w:marBottom w:val="0"/>
          <w:divBdr>
            <w:top w:val="none" w:sz="0" w:space="0" w:color="auto"/>
            <w:left w:val="none" w:sz="0" w:space="0" w:color="auto"/>
            <w:bottom w:val="none" w:sz="0" w:space="0" w:color="auto"/>
            <w:right w:val="none" w:sz="0" w:space="0" w:color="auto"/>
          </w:divBdr>
        </w:div>
        <w:div w:id="1999380845">
          <w:marLeft w:val="0"/>
          <w:marRight w:val="0"/>
          <w:marTop w:val="0"/>
          <w:marBottom w:val="0"/>
          <w:divBdr>
            <w:top w:val="none" w:sz="0" w:space="0" w:color="auto"/>
            <w:left w:val="none" w:sz="0" w:space="0" w:color="auto"/>
            <w:bottom w:val="none" w:sz="0" w:space="0" w:color="auto"/>
            <w:right w:val="none" w:sz="0" w:space="0" w:color="auto"/>
          </w:divBdr>
        </w:div>
        <w:div w:id="1545143004">
          <w:marLeft w:val="0"/>
          <w:marRight w:val="0"/>
          <w:marTop w:val="0"/>
          <w:marBottom w:val="0"/>
          <w:divBdr>
            <w:top w:val="none" w:sz="0" w:space="0" w:color="auto"/>
            <w:left w:val="none" w:sz="0" w:space="0" w:color="auto"/>
            <w:bottom w:val="none" w:sz="0" w:space="0" w:color="auto"/>
            <w:right w:val="none" w:sz="0" w:space="0" w:color="auto"/>
          </w:divBdr>
        </w:div>
        <w:div w:id="826552862">
          <w:marLeft w:val="0"/>
          <w:marRight w:val="0"/>
          <w:marTop w:val="0"/>
          <w:marBottom w:val="0"/>
          <w:divBdr>
            <w:top w:val="none" w:sz="0" w:space="0" w:color="auto"/>
            <w:left w:val="none" w:sz="0" w:space="0" w:color="auto"/>
            <w:bottom w:val="none" w:sz="0" w:space="0" w:color="auto"/>
            <w:right w:val="none" w:sz="0" w:space="0" w:color="auto"/>
          </w:divBdr>
        </w:div>
        <w:div w:id="1272861149">
          <w:marLeft w:val="0"/>
          <w:marRight w:val="0"/>
          <w:marTop w:val="0"/>
          <w:marBottom w:val="0"/>
          <w:divBdr>
            <w:top w:val="none" w:sz="0" w:space="0" w:color="auto"/>
            <w:left w:val="none" w:sz="0" w:space="0" w:color="auto"/>
            <w:bottom w:val="none" w:sz="0" w:space="0" w:color="auto"/>
            <w:right w:val="none" w:sz="0" w:space="0" w:color="auto"/>
          </w:divBdr>
        </w:div>
        <w:div w:id="864171904">
          <w:marLeft w:val="0"/>
          <w:marRight w:val="0"/>
          <w:marTop w:val="0"/>
          <w:marBottom w:val="0"/>
          <w:divBdr>
            <w:top w:val="none" w:sz="0" w:space="0" w:color="auto"/>
            <w:left w:val="none" w:sz="0" w:space="0" w:color="auto"/>
            <w:bottom w:val="none" w:sz="0" w:space="0" w:color="auto"/>
            <w:right w:val="none" w:sz="0" w:space="0" w:color="auto"/>
          </w:divBdr>
        </w:div>
        <w:div w:id="990404814">
          <w:marLeft w:val="0"/>
          <w:marRight w:val="0"/>
          <w:marTop w:val="0"/>
          <w:marBottom w:val="0"/>
          <w:divBdr>
            <w:top w:val="none" w:sz="0" w:space="0" w:color="auto"/>
            <w:left w:val="none" w:sz="0" w:space="0" w:color="auto"/>
            <w:bottom w:val="none" w:sz="0" w:space="0" w:color="auto"/>
            <w:right w:val="none" w:sz="0" w:space="0" w:color="auto"/>
          </w:divBdr>
        </w:div>
        <w:div w:id="1749695817">
          <w:marLeft w:val="0"/>
          <w:marRight w:val="0"/>
          <w:marTop w:val="0"/>
          <w:marBottom w:val="0"/>
          <w:divBdr>
            <w:top w:val="none" w:sz="0" w:space="0" w:color="auto"/>
            <w:left w:val="none" w:sz="0" w:space="0" w:color="auto"/>
            <w:bottom w:val="none" w:sz="0" w:space="0" w:color="auto"/>
            <w:right w:val="none" w:sz="0" w:space="0" w:color="auto"/>
          </w:divBdr>
        </w:div>
        <w:div w:id="697237777">
          <w:marLeft w:val="0"/>
          <w:marRight w:val="0"/>
          <w:marTop w:val="0"/>
          <w:marBottom w:val="0"/>
          <w:divBdr>
            <w:top w:val="none" w:sz="0" w:space="0" w:color="auto"/>
            <w:left w:val="none" w:sz="0" w:space="0" w:color="auto"/>
            <w:bottom w:val="none" w:sz="0" w:space="0" w:color="auto"/>
            <w:right w:val="none" w:sz="0" w:space="0" w:color="auto"/>
          </w:divBdr>
        </w:div>
        <w:div w:id="45690563">
          <w:marLeft w:val="0"/>
          <w:marRight w:val="0"/>
          <w:marTop w:val="0"/>
          <w:marBottom w:val="0"/>
          <w:divBdr>
            <w:top w:val="none" w:sz="0" w:space="0" w:color="auto"/>
            <w:left w:val="none" w:sz="0" w:space="0" w:color="auto"/>
            <w:bottom w:val="none" w:sz="0" w:space="0" w:color="auto"/>
            <w:right w:val="none" w:sz="0" w:space="0" w:color="auto"/>
          </w:divBdr>
        </w:div>
        <w:div w:id="187639982">
          <w:marLeft w:val="0"/>
          <w:marRight w:val="0"/>
          <w:marTop w:val="0"/>
          <w:marBottom w:val="0"/>
          <w:divBdr>
            <w:top w:val="none" w:sz="0" w:space="0" w:color="auto"/>
            <w:left w:val="none" w:sz="0" w:space="0" w:color="auto"/>
            <w:bottom w:val="none" w:sz="0" w:space="0" w:color="auto"/>
            <w:right w:val="none" w:sz="0" w:space="0" w:color="auto"/>
          </w:divBdr>
        </w:div>
        <w:div w:id="586111385">
          <w:marLeft w:val="0"/>
          <w:marRight w:val="0"/>
          <w:marTop w:val="0"/>
          <w:marBottom w:val="0"/>
          <w:divBdr>
            <w:top w:val="none" w:sz="0" w:space="0" w:color="auto"/>
            <w:left w:val="none" w:sz="0" w:space="0" w:color="auto"/>
            <w:bottom w:val="none" w:sz="0" w:space="0" w:color="auto"/>
            <w:right w:val="none" w:sz="0" w:space="0" w:color="auto"/>
          </w:divBdr>
        </w:div>
      </w:divsChild>
    </w:div>
    <w:div w:id="1906527060">
      <w:bodyDiv w:val="1"/>
      <w:marLeft w:val="0"/>
      <w:marRight w:val="0"/>
      <w:marTop w:val="0"/>
      <w:marBottom w:val="0"/>
      <w:divBdr>
        <w:top w:val="none" w:sz="0" w:space="0" w:color="auto"/>
        <w:left w:val="none" w:sz="0" w:space="0" w:color="auto"/>
        <w:bottom w:val="none" w:sz="0" w:space="0" w:color="auto"/>
        <w:right w:val="none" w:sz="0" w:space="0" w:color="auto"/>
      </w:divBdr>
      <w:divsChild>
        <w:div w:id="1067264933">
          <w:marLeft w:val="0"/>
          <w:marRight w:val="0"/>
          <w:marTop w:val="0"/>
          <w:marBottom w:val="0"/>
          <w:divBdr>
            <w:top w:val="none" w:sz="0" w:space="0" w:color="auto"/>
            <w:left w:val="none" w:sz="0" w:space="0" w:color="auto"/>
            <w:bottom w:val="none" w:sz="0" w:space="0" w:color="auto"/>
            <w:right w:val="none" w:sz="0" w:space="0" w:color="auto"/>
          </w:divBdr>
        </w:div>
        <w:div w:id="1895581224">
          <w:marLeft w:val="0"/>
          <w:marRight w:val="0"/>
          <w:marTop w:val="0"/>
          <w:marBottom w:val="0"/>
          <w:divBdr>
            <w:top w:val="none" w:sz="0" w:space="0" w:color="auto"/>
            <w:left w:val="none" w:sz="0" w:space="0" w:color="auto"/>
            <w:bottom w:val="none" w:sz="0" w:space="0" w:color="auto"/>
            <w:right w:val="none" w:sz="0" w:space="0" w:color="auto"/>
          </w:divBdr>
        </w:div>
        <w:div w:id="2116712272">
          <w:marLeft w:val="0"/>
          <w:marRight w:val="0"/>
          <w:marTop w:val="0"/>
          <w:marBottom w:val="0"/>
          <w:divBdr>
            <w:top w:val="none" w:sz="0" w:space="0" w:color="auto"/>
            <w:left w:val="none" w:sz="0" w:space="0" w:color="auto"/>
            <w:bottom w:val="none" w:sz="0" w:space="0" w:color="auto"/>
            <w:right w:val="none" w:sz="0" w:space="0" w:color="auto"/>
          </w:divBdr>
        </w:div>
        <w:div w:id="1949772192">
          <w:marLeft w:val="0"/>
          <w:marRight w:val="0"/>
          <w:marTop w:val="0"/>
          <w:marBottom w:val="0"/>
          <w:divBdr>
            <w:top w:val="none" w:sz="0" w:space="0" w:color="auto"/>
            <w:left w:val="none" w:sz="0" w:space="0" w:color="auto"/>
            <w:bottom w:val="none" w:sz="0" w:space="0" w:color="auto"/>
            <w:right w:val="none" w:sz="0" w:space="0" w:color="auto"/>
          </w:divBdr>
        </w:div>
        <w:div w:id="1742480220">
          <w:marLeft w:val="0"/>
          <w:marRight w:val="0"/>
          <w:marTop w:val="0"/>
          <w:marBottom w:val="0"/>
          <w:divBdr>
            <w:top w:val="none" w:sz="0" w:space="0" w:color="auto"/>
            <w:left w:val="none" w:sz="0" w:space="0" w:color="auto"/>
            <w:bottom w:val="none" w:sz="0" w:space="0" w:color="auto"/>
            <w:right w:val="none" w:sz="0" w:space="0" w:color="auto"/>
          </w:divBdr>
        </w:div>
        <w:div w:id="539974209">
          <w:marLeft w:val="0"/>
          <w:marRight w:val="0"/>
          <w:marTop w:val="0"/>
          <w:marBottom w:val="0"/>
          <w:divBdr>
            <w:top w:val="none" w:sz="0" w:space="0" w:color="auto"/>
            <w:left w:val="none" w:sz="0" w:space="0" w:color="auto"/>
            <w:bottom w:val="none" w:sz="0" w:space="0" w:color="auto"/>
            <w:right w:val="none" w:sz="0" w:space="0" w:color="auto"/>
          </w:divBdr>
        </w:div>
        <w:div w:id="119030374">
          <w:marLeft w:val="0"/>
          <w:marRight w:val="0"/>
          <w:marTop w:val="0"/>
          <w:marBottom w:val="0"/>
          <w:divBdr>
            <w:top w:val="none" w:sz="0" w:space="0" w:color="auto"/>
            <w:left w:val="none" w:sz="0" w:space="0" w:color="auto"/>
            <w:bottom w:val="none" w:sz="0" w:space="0" w:color="auto"/>
            <w:right w:val="none" w:sz="0" w:space="0" w:color="auto"/>
          </w:divBdr>
        </w:div>
      </w:divsChild>
    </w:div>
    <w:div w:id="1911502325">
      <w:bodyDiv w:val="1"/>
      <w:marLeft w:val="0"/>
      <w:marRight w:val="0"/>
      <w:marTop w:val="0"/>
      <w:marBottom w:val="0"/>
      <w:divBdr>
        <w:top w:val="none" w:sz="0" w:space="0" w:color="auto"/>
        <w:left w:val="none" w:sz="0" w:space="0" w:color="auto"/>
        <w:bottom w:val="none" w:sz="0" w:space="0" w:color="auto"/>
        <w:right w:val="none" w:sz="0" w:space="0" w:color="auto"/>
      </w:divBdr>
    </w:div>
    <w:div w:id="1937324281">
      <w:bodyDiv w:val="1"/>
      <w:marLeft w:val="0"/>
      <w:marRight w:val="0"/>
      <w:marTop w:val="0"/>
      <w:marBottom w:val="0"/>
      <w:divBdr>
        <w:top w:val="none" w:sz="0" w:space="0" w:color="auto"/>
        <w:left w:val="none" w:sz="0" w:space="0" w:color="auto"/>
        <w:bottom w:val="none" w:sz="0" w:space="0" w:color="auto"/>
        <w:right w:val="none" w:sz="0" w:space="0" w:color="auto"/>
      </w:divBdr>
      <w:divsChild>
        <w:div w:id="751783926">
          <w:marLeft w:val="0"/>
          <w:marRight w:val="0"/>
          <w:marTop w:val="0"/>
          <w:marBottom w:val="0"/>
          <w:divBdr>
            <w:top w:val="none" w:sz="0" w:space="0" w:color="auto"/>
            <w:left w:val="none" w:sz="0" w:space="0" w:color="auto"/>
            <w:bottom w:val="none" w:sz="0" w:space="0" w:color="auto"/>
            <w:right w:val="none" w:sz="0" w:space="0" w:color="auto"/>
          </w:divBdr>
        </w:div>
        <w:div w:id="666253665">
          <w:marLeft w:val="0"/>
          <w:marRight w:val="0"/>
          <w:marTop w:val="0"/>
          <w:marBottom w:val="0"/>
          <w:divBdr>
            <w:top w:val="none" w:sz="0" w:space="0" w:color="auto"/>
            <w:left w:val="none" w:sz="0" w:space="0" w:color="auto"/>
            <w:bottom w:val="none" w:sz="0" w:space="0" w:color="auto"/>
            <w:right w:val="none" w:sz="0" w:space="0" w:color="auto"/>
          </w:divBdr>
        </w:div>
        <w:div w:id="1368217090">
          <w:marLeft w:val="0"/>
          <w:marRight w:val="0"/>
          <w:marTop w:val="0"/>
          <w:marBottom w:val="0"/>
          <w:divBdr>
            <w:top w:val="none" w:sz="0" w:space="0" w:color="auto"/>
            <w:left w:val="none" w:sz="0" w:space="0" w:color="auto"/>
            <w:bottom w:val="none" w:sz="0" w:space="0" w:color="auto"/>
            <w:right w:val="none" w:sz="0" w:space="0" w:color="auto"/>
          </w:divBdr>
        </w:div>
        <w:div w:id="503128257">
          <w:marLeft w:val="0"/>
          <w:marRight w:val="0"/>
          <w:marTop w:val="0"/>
          <w:marBottom w:val="0"/>
          <w:divBdr>
            <w:top w:val="none" w:sz="0" w:space="0" w:color="auto"/>
            <w:left w:val="none" w:sz="0" w:space="0" w:color="auto"/>
            <w:bottom w:val="none" w:sz="0" w:space="0" w:color="auto"/>
            <w:right w:val="none" w:sz="0" w:space="0" w:color="auto"/>
          </w:divBdr>
        </w:div>
        <w:div w:id="754863163">
          <w:marLeft w:val="0"/>
          <w:marRight w:val="0"/>
          <w:marTop w:val="0"/>
          <w:marBottom w:val="0"/>
          <w:divBdr>
            <w:top w:val="none" w:sz="0" w:space="0" w:color="auto"/>
            <w:left w:val="none" w:sz="0" w:space="0" w:color="auto"/>
            <w:bottom w:val="none" w:sz="0" w:space="0" w:color="auto"/>
            <w:right w:val="none" w:sz="0" w:space="0" w:color="auto"/>
          </w:divBdr>
        </w:div>
        <w:div w:id="415059676">
          <w:marLeft w:val="0"/>
          <w:marRight w:val="0"/>
          <w:marTop w:val="0"/>
          <w:marBottom w:val="0"/>
          <w:divBdr>
            <w:top w:val="none" w:sz="0" w:space="0" w:color="auto"/>
            <w:left w:val="none" w:sz="0" w:space="0" w:color="auto"/>
            <w:bottom w:val="none" w:sz="0" w:space="0" w:color="auto"/>
            <w:right w:val="none" w:sz="0" w:space="0" w:color="auto"/>
          </w:divBdr>
        </w:div>
      </w:divsChild>
    </w:div>
    <w:div w:id="1949044422">
      <w:bodyDiv w:val="1"/>
      <w:marLeft w:val="0"/>
      <w:marRight w:val="0"/>
      <w:marTop w:val="0"/>
      <w:marBottom w:val="0"/>
      <w:divBdr>
        <w:top w:val="none" w:sz="0" w:space="0" w:color="auto"/>
        <w:left w:val="none" w:sz="0" w:space="0" w:color="auto"/>
        <w:bottom w:val="none" w:sz="0" w:space="0" w:color="auto"/>
        <w:right w:val="none" w:sz="0" w:space="0" w:color="auto"/>
      </w:divBdr>
    </w:div>
    <w:div w:id="1971206854">
      <w:bodyDiv w:val="1"/>
      <w:marLeft w:val="0"/>
      <w:marRight w:val="0"/>
      <w:marTop w:val="0"/>
      <w:marBottom w:val="0"/>
      <w:divBdr>
        <w:top w:val="none" w:sz="0" w:space="0" w:color="auto"/>
        <w:left w:val="none" w:sz="0" w:space="0" w:color="auto"/>
        <w:bottom w:val="none" w:sz="0" w:space="0" w:color="auto"/>
        <w:right w:val="none" w:sz="0" w:space="0" w:color="auto"/>
      </w:divBdr>
      <w:divsChild>
        <w:div w:id="661783907">
          <w:marLeft w:val="0"/>
          <w:marRight w:val="0"/>
          <w:marTop w:val="0"/>
          <w:marBottom w:val="0"/>
          <w:divBdr>
            <w:top w:val="none" w:sz="0" w:space="0" w:color="auto"/>
            <w:left w:val="none" w:sz="0" w:space="0" w:color="auto"/>
            <w:bottom w:val="none" w:sz="0" w:space="0" w:color="auto"/>
            <w:right w:val="none" w:sz="0" w:space="0" w:color="auto"/>
          </w:divBdr>
        </w:div>
        <w:div w:id="565846077">
          <w:marLeft w:val="0"/>
          <w:marRight w:val="0"/>
          <w:marTop w:val="0"/>
          <w:marBottom w:val="0"/>
          <w:divBdr>
            <w:top w:val="none" w:sz="0" w:space="0" w:color="auto"/>
            <w:left w:val="none" w:sz="0" w:space="0" w:color="auto"/>
            <w:bottom w:val="none" w:sz="0" w:space="0" w:color="auto"/>
            <w:right w:val="none" w:sz="0" w:space="0" w:color="auto"/>
          </w:divBdr>
        </w:div>
        <w:div w:id="1187253312">
          <w:marLeft w:val="0"/>
          <w:marRight w:val="0"/>
          <w:marTop w:val="0"/>
          <w:marBottom w:val="0"/>
          <w:divBdr>
            <w:top w:val="none" w:sz="0" w:space="0" w:color="auto"/>
            <w:left w:val="none" w:sz="0" w:space="0" w:color="auto"/>
            <w:bottom w:val="none" w:sz="0" w:space="0" w:color="auto"/>
            <w:right w:val="none" w:sz="0" w:space="0" w:color="auto"/>
          </w:divBdr>
        </w:div>
        <w:div w:id="2079817303">
          <w:marLeft w:val="0"/>
          <w:marRight w:val="0"/>
          <w:marTop w:val="0"/>
          <w:marBottom w:val="0"/>
          <w:divBdr>
            <w:top w:val="none" w:sz="0" w:space="0" w:color="auto"/>
            <w:left w:val="none" w:sz="0" w:space="0" w:color="auto"/>
            <w:bottom w:val="none" w:sz="0" w:space="0" w:color="auto"/>
            <w:right w:val="none" w:sz="0" w:space="0" w:color="auto"/>
          </w:divBdr>
        </w:div>
        <w:div w:id="1950382870">
          <w:marLeft w:val="0"/>
          <w:marRight w:val="0"/>
          <w:marTop w:val="0"/>
          <w:marBottom w:val="0"/>
          <w:divBdr>
            <w:top w:val="none" w:sz="0" w:space="0" w:color="auto"/>
            <w:left w:val="none" w:sz="0" w:space="0" w:color="auto"/>
            <w:bottom w:val="none" w:sz="0" w:space="0" w:color="auto"/>
            <w:right w:val="none" w:sz="0" w:space="0" w:color="auto"/>
          </w:divBdr>
        </w:div>
        <w:div w:id="635993707">
          <w:marLeft w:val="0"/>
          <w:marRight w:val="0"/>
          <w:marTop w:val="0"/>
          <w:marBottom w:val="0"/>
          <w:divBdr>
            <w:top w:val="none" w:sz="0" w:space="0" w:color="auto"/>
            <w:left w:val="none" w:sz="0" w:space="0" w:color="auto"/>
            <w:bottom w:val="none" w:sz="0" w:space="0" w:color="auto"/>
            <w:right w:val="none" w:sz="0" w:space="0" w:color="auto"/>
          </w:divBdr>
        </w:div>
        <w:div w:id="126826969">
          <w:marLeft w:val="0"/>
          <w:marRight w:val="0"/>
          <w:marTop w:val="0"/>
          <w:marBottom w:val="0"/>
          <w:divBdr>
            <w:top w:val="none" w:sz="0" w:space="0" w:color="auto"/>
            <w:left w:val="none" w:sz="0" w:space="0" w:color="auto"/>
            <w:bottom w:val="none" w:sz="0" w:space="0" w:color="auto"/>
            <w:right w:val="none" w:sz="0" w:space="0" w:color="auto"/>
          </w:divBdr>
        </w:div>
        <w:div w:id="1687365107">
          <w:marLeft w:val="0"/>
          <w:marRight w:val="0"/>
          <w:marTop w:val="0"/>
          <w:marBottom w:val="0"/>
          <w:divBdr>
            <w:top w:val="none" w:sz="0" w:space="0" w:color="auto"/>
            <w:left w:val="none" w:sz="0" w:space="0" w:color="auto"/>
            <w:bottom w:val="none" w:sz="0" w:space="0" w:color="auto"/>
            <w:right w:val="none" w:sz="0" w:space="0" w:color="auto"/>
          </w:divBdr>
        </w:div>
        <w:div w:id="16473816">
          <w:marLeft w:val="0"/>
          <w:marRight w:val="0"/>
          <w:marTop w:val="0"/>
          <w:marBottom w:val="0"/>
          <w:divBdr>
            <w:top w:val="none" w:sz="0" w:space="0" w:color="auto"/>
            <w:left w:val="none" w:sz="0" w:space="0" w:color="auto"/>
            <w:bottom w:val="none" w:sz="0" w:space="0" w:color="auto"/>
            <w:right w:val="none" w:sz="0" w:space="0" w:color="auto"/>
          </w:divBdr>
        </w:div>
        <w:div w:id="504056618">
          <w:marLeft w:val="0"/>
          <w:marRight w:val="0"/>
          <w:marTop w:val="0"/>
          <w:marBottom w:val="0"/>
          <w:divBdr>
            <w:top w:val="none" w:sz="0" w:space="0" w:color="auto"/>
            <w:left w:val="none" w:sz="0" w:space="0" w:color="auto"/>
            <w:bottom w:val="none" w:sz="0" w:space="0" w:color="auto"/>
            <w:right w:val="none" w:sz="0" w:space="0" w:color="auto"/>
          </w:divBdr>
        </w:div>
        <w:div w:id="679965394">
          <w:marLeft w:val="0"/>
          <w:marRight w:val="0"/>
          <w:marTop w:val="0"/>
          <w:marBottom w:val="0"/>
          <w:divBdr>
            <w:top w:val="none" w:sz="0" w:space="0" w:color="auto"/>
            <w:left w:val="none" w:sz="0" w:space="0" w:color="auto"/>
            <w:bottom w:val="none" w:sz="0" w:space="0" w:color="auto"/>
            <w:right w:val="none" w:sz="0" w:space="0" w:color="auto"/>
          </w:divBdr>
        </w:div>
        <w:div w:id="90664554">
          <w:marLeft w:val="0"/>
          <w:marRight w:val="0"/>
          <w:marTop w:val="0"/>
          <w:marBottom w:val="0"/>
          <w:divBdr>
            <w:top w:val="none" w:sz="0" w:space="0" w:color="auto"/>
            <w:left w:val="none" w:sz="0" w:space="0" w:color="auto"/>
            <w:bottom w:val="none" w:sz="0" w:space="0" w:color="auto"/>
            <w:right w:val="none" w:sz="0" w:space="0" w:color="auto"/>
          </w:divBdr>
        </w:div>
        <w:div w:id="310185048">
          <w:marLeft w:val="0"/>
          <w:marRight w:val="0"/>
          <w:marTop w:val="0"/>
          <w:marBottom w:val="0"/>
          <w:divBdr>
            <w:top w:val="none" w:sz="0" w:space="0" w:color="auto"/>
            <w:left w:val="none" w:sz="0" w:space="0" w:color="auto"/>
            <w:bottom w:val="none" w:sz="0" w:space="0" w:color="auto"/>
            <w:right w:val="none" w:sz="0" w:space="0" w:color="auto"/>
          </w:divBdr>
        </w:div>
        <w:div w:id="547300519">
          <w:marLeft w:val="0"/>
          <w:marRight w:val="0"/>
          <w:marTop w:val="0"/>
          <w:marBottom w:val="0"/>
          <w:divBdr>
            <w:top w:val="none" w:sz="0" w:space="0" w:color="auto"/>
            <w:left w:val="none" w:sz="0" w:space="0" w:color="auto"/>
            <w:bottom w:val="none" w:sz="0" w:space="0" w:color="auto"/>
            <w:right w:val="none" w:sz="0" w:space="0" w:color="auto"/>
          </w:divBdr>
        </w:div>
        <w:div w:id="859780807">
          <w:marLeft w:val="0"/>
          <w:marRight w:val="0"/>
          <w:marTop w:val="0"/>
          <w:marBottom w:val="0"/>
          <w:divBdr>
            <w:top w:val="none" w:sz="0" w:space="0" w:color="auto"/>
            <w:left w:val="none" w:sz="0" w:space="0" w:color="auto"/>
            <w:bottom w:val="none" w:sz="0" w:space="0" w:color="auto"/>
            <w:right w:val="none" w:sz="0" w:space="0" w:color="auto"/>
          </w:divBdr>
        </w:div>
      </w:divsChild>
    </w:div>
    <w:div w:id="1992951572">
      <w:bodyDiv w:val="1"/>
      <w:marLeft w:val="0"/>
      <w:marRight w:val="0"/>
      <w:marTop w:val="0"/>
      <w:marBottom w:val="0"/>
      <w:divBdr>
        <w:top w:val="none" w:sz="0" w:space="0" w:color="auto"/>
        <w:left w:val="none" w:sz="0" w:space="0" w:color="auto"/>
        <w:bottom w:val="none" w:sz="0" w:space="0" w:color="auto"/>
        <w:right w:val="none" w:sz="0" w:space="0" w:color="auto"/>
      </w:divBdr>
    </w:div>
    <w:div w:id="2034457927">
      <w:bodyDiv w:val="1"/>
      <w:marLeft w:val="0"/>
      <w:marRight w:val="0"/>
      <w:marTop w:val="0"/>
      <w:marBottom w:val="0"/>
      <w:divBdr>
        <w:top w:val="none" w:sz="0" w:space="0" w:color="auto"/>
        <w:left w:val="none" w:sz="0" w:space="0" w:color="auto"/>
        <w:bottom w:val="none" w:sz="0" w:space="0" w:color="auto"/>
        <w:right w:val="none" w:sz="0" w:space="0" w:color="auto"/>
      </w:divBdr>
      <w:divsChild>
        <w:div w:id="508956383">
          <w:marLeft w:val="0"/>
          <w:marRight w:val="0"/>
          <w:marTop w:val="0"/>
          <w:marBottom w:val="0"/>
          <w:divBdr>
            <w:top w:val="none" w:sz="0" w:space="0" w:color="auto"/>
            <w:left w:val="none" w:sz="0" w:space="0" w:color="auto"/>
            <w:bottom w:val="none" w:sz="0" w:space="0" w:color="auto"/>
            <w:right w:val="none" w:sz="0" w:space="0" w:color="auto"/>
          </w:divBdr>
        </w:div>
        <w:div w:id="381289054">
          <w:marLeft w:val="0"/>
          <w:marRight w:val="0"/>
          <w:marTop w:val="0"/>
          <w:marBottom w:val="0"/>
          <w:divBdr>
            <w:top w:val="none" w:sz="0" w:space="0" w:color="auto"/>
            <w:left w:val="none" w:sz="0" w:space="0" w:color="auto"/>
            <w:bottom w:val="none" w:sz="0" w:space="0" w:color="auto"/>
            <w:right w:val="none" w:sz="0" w:space="0" w:color="auto"/>
          </w:divBdr>
        </w:div>
        <w:div w:id="1321616543">
          <w:marLeft w:val="0"/>
          <w:marRight w:val="0"/>
          <w:marTop w:val="0"/>
          <w:marBottom w:val="0"/>
          <w:divBdr>
            <w:top w:val="none" w:sz="0" w:space="0" w:color="auto"/>
            <w:left w:val="none" w:sz="0" w:space="0" w:color="auto"/>
            <w:bottom w:val="none" w:sz="0" w:space="0" w:color="auto"/>
            <w:right w:val="none" w:sz="0" w:space="0" w:color="auto"/>
          </w:divBdr>
        </w:div>
        <w:div w:id="598410722">
          <w:marLeft w:val="0"/>
          <w:marRight w:val="0"/>
          <w:marTop w:val="0"/>
          <w:marBottom w:val="0"/>
          <w:divBdr>
            <w:top w:val="none" w:sz="0" w:space="0" w:color="auto"/>
            <w:left w:val="none" w:sz="0" w:space="0" w:color="auto"/>
            <w:bottom w:val="none" w:sz="0" w:space="0" w:color="auto"/>
            <w:right w:val="none" w:sz="0" w:space="0" w:color="auto"/>
          </w:divBdr>
        </w:div>
        <w:div w:id="750542279">
          <w:marLeft w:val="0"/>
          <w:marRight w:val="0"/>
          <w:marTop w:val="0"/>
          <w:marBottom w:val="0"/>
          <w:divBdr>
            <w:top w:val="none" w:sz="0" w:space="0" w:color="auto"/>
            <w:left w:val="none" w:sz="0" w:space="0" w:color="auto"/>
            <w:bottom w:val="none" w:sz="0" w:space="0" w:color="auto"/>
            <w:right w:val="none" w:sz="0" w:space="0" w:color="auto"/>
          </w:divBdr>
        </w:div>
        <w:div w:id="1004672110">
          <w:marLeft w:val="0"/>
          <w:marRight w:val="0"/>
          <w:marTop w:val="0"/>
          <w:marBottom w:val="0"/>
          <w:divBdr>
            <w:top w:val="none" w:sz="0" w:space="0" w:color="auto"/>
            <w:left w:val="none" w:sz="0" w:space="0" w:color="auto"/>
            <w:bottom w:val="none" w:sz="0" w:space="0" w:color="auto"/>
            <w:right w:val="none" w:sz="0" w:space="0" w:color="auto"/>
          </w:divBdr>
        </w:div>
        <w:div w:id="1629504151">
          <w:marLeft w:val="0"/>
          <w:marRight w:val="0"/>
          <w:marTop w:val="0"/>
          <w:marBottom w:val="0"/>
          <w:divBdr>
            <w:top w:val="none" w:sz="0" w:space="0" w:color="auto"/>
            <w:left w:val="none" w:sz="0" w:space="0" w:color="auto"/>
            <w:bottom w:val="none" w:sz="0" w:space="0" w:color="auto"/>
            <w:right w:val="none" w:sz="0" w:space="0" w:color="auto"/>
          </w:divBdr>
        </w:div>
        <w:div w:id="768815701">
          <w:marLeft w:val="0"/>
          <w:marRight w:val="0"/>
          <w:marTop w:val="0"/>
          <w:marBottom w:val="0"/>
          <w:divBdr>
            <w:top w:val="none" w:sz="0" w:space="0" w:color="auto"/>
            <w:left w:val="none" w:sz="0" w:space="0" w:color="auto"/>
            <w:bottom w:val="none" w:sz="0" w:space="0" w:color="auto"/>
            <w:right w:val="none" w:sz="0" w:space="0" w:color="auto"/>
          </w:divBdr>
        </w:div>
      </w:divsChild>
    </w:div>
    <w:div w:id="2038922397">
      <w:bodyDiv w:val="1"/>
      <w:marLeft w:val="0"/>
      <w:marRight w:val="0"/>
      <w:marTop w:val="0"/>
      <w:marBottom w:val="0"/>
      <w:divBdr>
        <w:top w:val="none" w:sz="0" w:space="0" w:color="auto"/>
        <w:left w:val="none" w:sz="0" w:space="0" w:color="auto"/>
        <w:bottom w:val="none" w:sz="0" w:space="0" w:color="auto"/>
        <w:right w:val="none" w:sz="0" w:space="0" w:color="auto"/>
      </w:divBdr>
    </w:div>
    <w:div w:id="2039774254">
      <w:bodyDiv w:val="1"/>
      <w:marLeft w:val="0"/>
      <w:marRight w:val="0"/>
      <w:marTop w:val="0"/>
      <w:marBottom w:val="0"/>
      <w:divBdr>
        <w:top w:val="none" w:sz="0" w:space="0" w:color="auto"/>
        <w:left w:val="none" w:sz="0" w:space="0" w:color="auto"/>
        <w:bottom w:val="none" w:sz="0" w:space="0" w:color="auto"/>
        <w:right w:val="none" w:sz="0" w:space="0" w:color="auto"/>
      </w:divBdr>
    </w:div>
    <w:div w:id="2049337003">
      <w:bodyDiv w:val="1"/>
      <w:marLeft w:val="0"/>
      <w:marRight w:val="0"/>
      <w:marTop w:val="0"/>
      <w:marBottom w:val="0"/>
      <w:divBdr>
        <w:top w:val="none" w:sz="0" w:space="0" w:color="auto"/>
        <w:left w:val="none" w:sz="0" w:space="0" w:color="auto"/>
        <w:bottom w:val="none" w:sz="0" w:space="0" w:color="auto"/>
        <w:right w:val="none" w:sz="0" w:space="0" w:color="auto"/>
      </w:divBdr>
    </w:div>
    <w:div w:id="2071152364">
      <w:bodyDiv w:val="1"/>
      <w:marLeft w:val="0"/>
      <w:marRight w:val="0"/>
      <w:marTop w:val="0"/>
      <w:marBottom w:val="0"/>
      <w:divBdr>
        <w:top w:val="none" w:sz="0" w:space="0" w:color="auto"/>
        <w:left w:val="none" w:sz="0" w:space="0" w:color="auto"/>
        <w:bottom w:val="none" w:sz="0" w:space="0" w:color="auto"/>
        <w:right w:val="none" w:sz="0" w:space="0" w:color="auto"/>
      </w:divBdr>
    </w:div>
    <w:div w:id="2097827258">
      <w:bodyDiv w:val="1"/>
      <w:marLeft w:val="0"/>
      <w:marRight w:val="0"/>
      <w:marTop w:val="0"/>
      <w:marBottom w:val="0"/>
      <w:divBdr>
        <w:top w:val="none" w:sz="0" w:space="0" w:color="auto"/>
        <w:left w:val="none" w:sz="0" w:space="0" w:color="auto"/>
        <w:bottom w:val="none" w:sz="0" w:space="0" w:color="auto"/>
        <w:right w:val="none" w:sz="0" w:space="0" w:color="auto"/>
      </w:divBdr>
    </w:div>
    <w:div w:id="2100712717">
      <w:bodyDiv w:val="1"/>
      <w:marLeft w:val="0"/>
      <w:marRight w:val="0"/>
      <w:marTop w:val="0"/>
      <w:marBottom w:val="0"/>
      <w:divBdr>
        <w:top w:val="none" w:sz="0" w:space="0" w:color="auto"/>
        <w:left w:val="none" w:sz="0" w:space="0" w:color="auto"/>
        <w:bottom w:val="none" w:sz="0" w:space="0" w:color="auto"/>
        <w:right w:val="none" w:sz="0" w:space="0" w:color="auto"/>
      </w:divBdr>
      <w:divsChild>
        <w:div w:id="1868177142">
          <w:marLeft w:val="0"/>
          <w:marRight w:val="0"/>
          <w:marTop w:val="0"/>
          <w:marBottom w:val="0"/>
          <w:divBdr>
            <w:top w:val="none" w:sz="0" w:space="0" w:color="auto"/>
            <w:left w:val="none" w:sz="0" w:space="0" w:color="auto"/>
            <w:bottom w:val="none" w:sz="0" w:space="0" w:color="auto"/>
            <w:right w:val="none" w:sz="0" w:space="0" w:color="auto"/>
          </w:divBdr>
        </w:div>
        <w:div w:id="1396930299">
          <w:marLeft w:val="0"/>
          <w:marRight w:val="0"/>
          <w:marTop w:val="0"/>
          <w:marBottom w:val="0"/>
          <w:divBdr>
            <w:top w:val="none" w:sz="0" w:space="0" w:color="auto"/>
            <w:left w:val="none" w:sz="0" w:space="0" w:color="auto"/>
            <w:bottom w:val="none" w:sz="0" w:space="0" w:color="auto"/>
            <w:right w:val="none" w:sz="0" w:space="0" w:color="auto"/>
          </w:divBdr>
        </w:div>
        <w:div w:id="784426920">
          <w:marLeft w:val="0"/>
          <w:marRight w:val="0"/>
          <w:marTop w:val="0"/>
          <w:marBottom w:val="0"/>
          <w:divBdr>
            <w:top w:val="none" w:sz="0" w:space="0" w:color="auto"/>
            <w:left w:val="none" w:sz="0" w:space="0" w:color="auto"/>
            <w:bottom w:val="none" w:sz="0" w:space="0" w:color="auto"/>
            <w:right w:val="none" w:sz="0" w:space="0" w:color="auto"/>
          </w:divBdr>
        </w:div>
        <w:div w:id="778992346">
          <w:marLeft w:val="0"/>
          <w:marRight w:val="0"/>
          <w:marTop w:val="0"/>
          <w:marBottom w:val="0"/>
          <w:divBdr>
            <w:top w:val="none" w:sz="0" w:space="0" w:color="auto"/>
            <w:left w:val="none" w:sz="0" w:space="0" w:color="auto"/>
            <w:bottom w:val="none" w:sz="0" w:space="0" w:color="auto"/>
            <w:right w:val="none" w:sz="0" w:space="0" w:color="auto"/>
          </w:divBdr>
        </w:div>
        <w:div w:id="783841502">
          <w:marLeft w:val="0"/>
          <w:marRight w:val="0"/>
          <w:marTop w:val="0"/>
          <w:marBottom w:val="0"/>
          <w:divBdr>
            <w:top w:val="none" w:sz="0" w:space="0" w:color="auto"/>
            <w:left w:val="none" w:sz="0" w:space="0" w:color="auto"/>
            <w:bottom w:val="none" w:sz="0" w:space="0" w:color="auto"/>
            <w:right w:val="none" w:sz="0" w:space="0" w:color="auto"/>
          </w:divBdr>
        </w:div>
      </w:divsChild>
    </w:div>
    <w:div w:id="2110346165">
      <w:bodyDiv w:val="1"/>
      <w:marLeft w:val="0"/>
      <w:marRight w:val="0"/>
      <w:marTop w:val="0"/>
      <w:marBottom w:val="0"/>
      <w:divBdr>
        <w:top w:val="none" w:sz="0" w:space="0" w:color="auto"/>
        <w:left w:val="none" w:sz="0" w:space="0" w:color="auto"/>
        <w:bottom w:val="none" w:sz="0" w:space="0" w:color="auto"/>
        <w:right w:val="none" w:sz="0" w:space="0" w:color="auto"/>
      </w:divBdr>
    </w:div>
    <w:div w:id="2142847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BA3CD-859D-5244-A8A8-151897B1E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4198</Words>
  <Characters>23929</Characters>
  <Application>Microsoft Macintosh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28071</CharactersWithSpaces>
  <SharedDoc>false</SharedDoc>
  <HLinks>
    <vt:vector size="48" baseType="variant">
      <vt:variant>
        <vt:i4>2752629</vt:i4>
      </vt:variant>
      <vt:variant>
        <vt:i4>21</vt:i4>
      </vt:variant>
      <vt:variant>
        <vt:i4>0</vt:i4>
      </vt:variant>
      <vt:variant>
        <vt:i4>5</vt:i4>
      </vt:variant>
      <vt:variant>
        <vt:lpwstr>http://www.brookings.edu/about/programs/foreign-policy</vt:lpwstr>
      </vt:variant>
      <vt:variant>
        <vt:lpwstr/>
      </vt:variant>
      <vt:variant>
        <vt:i4>2752629</vt:i4>
      </vt:variant>
      <vt:variant>
        <vt:i4>18</vt:i4>
      </vt:variant>
      <vt:variant>
        <vt:i4>0</vt:i4>
      </vt:variant>
      <vt:variant>
        <vt:i4>5</vt:i4>
      </vt:variant>
      <vt:variant>
        <vt:lpwstr>http://www.brookings.edu/about/programs/foreign-policy</vt:lpwstr>
      </vt:variant>
      <vt:variant>
        <vt:lpwstr/>
      </vt:variant>
      <vt:variant>
        <vt:i4>2752629</vt:i4>
      </vt:variant>
      <vt:variant>
        <vt:i4>15</vt:i4>
      </vt:variant>
      <vt:variant>
        <vt:i4>0</vt:i4>
      </vt:variant>
      <vt:variant>
        <vt:i4>5</vt:i4>
      </vt:variant>
      <vt:variant>
        <vt:lpwstr>http://www.brookings.edu/about/programs/foreign-policy</vt:lpwstr>
      </vt:variant>
      <vt:variant>
        <vt:lpwstr/>
      </vt:variant>
      <vt:variant>
        <vt:i4>2752629</vt:i4>
      </vt:variant>
      <vt:variant>
        <vt:i4>12</vt:i4>
      </vt:variant>
      <vt:variant>
        <vt:i4>0</vt:i4>
      </vt:variant>
      <vt:variant>
        <vt:i4>5</vt:i4>
      </vt:variant>
      <vt:variant>
        <vt:lpwstr>http://www.brookings.edu/about/programs/foreign-policy</vt:lpwstr>
      </vt:variant>
      <vt:variant>
        <vt:lpwstr/>
      </vt:variant>
      <vt:variant>
        <vt:i4>2752629</vt:i4>
      </vt:variant>
      <vt:variant>
        <vt:i4>9</vt:i4>
      </vt:variant>
      <vt:variant>
        <vt:i4>0</vt:i4>
      </vt:variant>
      <vt:variant>
        <vt:i4>5</vt:i4>
      </vt:variant>
      <vt:variant>
        <vt:lpwstr>http://www.brookings.edu/about/programs/foreign-policy</vt:lpwstr>
      </vt:variant>
      <vt:variant>
        <vt:lpwstr/>
      </vt:variant>
      <vt:variant>
        <vt:i4>1507361</vt:i4>
      </vt:variant>
      <vt:variant>
        <vt:i4>6</vt:i4>
      </vt:variant>
      <vt:variant>
        <vt:i4>0</vt:i4>
      </vt:variant>
      <vt:variant>
        <vt:i4>5</vt:i4>
      </vt:variant>
      <vt:variant>
        <vt:lpwstr>http://www.heritage.org/research/reports/2013/01/head-start-impact-evaluation-report-finally-released</vt:lpwstr>
      </vt:variant>
      <vt:variant>
        <vt:lpwstr>_edn1</vt:lpwstr>
      </vt:variant>
      <vt:variant>
        <vt:i4>3866680</vt:i4>
      </vt:variant>
      <vt:variant>
        <vt:i4>3</vt:i4>
      </vt:variant>
      <vt:variant>
        <vt:i4>0</vt:i4>
      </vt:variant>
      <vt:variant>
        <vt:i4>5</vt:i4>
      </vt:variant>
      <vt:variant>
        <vt:lpwstr>http://www.heritage.org/about/staff/m/david-muhlhausen</vt:lpwstr>
      </vt:variant>
      <vt:variant>
        <vt:lpwstr/>
      </vt:variant>
      <vt:variant>
        <vt:i4>2097188</vt:i4>
      </vt:variant>
      <vt:variant>
        <vt:i4>0</vt:i4>
      </vt:variant>
      <vt:variant>
        <vt:i4>0</vt:i4>
      </vt:variant>
      <vt:variant>
        <vt:i4>5</vt:i4>
      </vt:variant>
      <vt:variant>
        <vt:lpwstr>http://www.heritage.org/about/staff/b/lindsey-burke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Chris Jeub</cp:lastModifiedBy>
  <cp:revision>2</cp:revision>
  <cp:lastPrinted>1901-01-01T07:00:00Z</cp:lastPrinted>
  <dcterms:created xsi:type="dcterms:W3CDTF">2014-09-30T18:41:00Z</dcterms:created>
  <dcterms:modified xsi:type="dcterms:W3CDTF">2014-09-30T18:41:00Z</dcterms:modified>
</cp:coreProperties>
</file>